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EC5" w:rsidRPr="00365321" w:rsidRDefault="00CB5EC5" w:rsidP="00CB5EC5">
      <w:pPr>
        <w:jc w:val="center"/>
        <w:rPr>
          <w:b/>
          <w:sz w:val="28"/>
          <w:szCs w:val="28"/>
        </w:rPr>
      </w:pPr>
      <w:r w:rsidRPr="00365321">
        <w:rPr>
          <w:b/>
          <w:sz w:val="28"/>
          <w:szCs w:val="28"/>
        </w:rPr>
        <w:t>Автономная некоммерческая организация высшего образования</w:t>
      </w:r>
    </w:p>
    <w:p w:rsidR="00CB5EC5" w:rsidRPr="00365321" w:rsidRDefault="00CB5EC5" w:rsidP="00CB5EC5">
      <w:pPr>
        <w:jc w:val="center"/>
        <w:rPr>
          <w:b/>
          <w:sz w:val="28"/>
          <w:szCs w:val="28"/>
        </w:rPr>
      </w:pPr>
      <w:r w:rsidRPr="00365321">
        <w:rPr>
          <w:b/>
          <w:sz w:val="28"/>
          <w:szCs w:val="28"/>
        </w:rPr>
        <w:t>«Открытый университет экономики, управления и права»</w:t>
      </w:r>
    </w:p>
    <w:p w:rsidR="00CB5EC5" w:rsidRPr="00365321" w:rsidRDefault="00CB5EC5" w:rsidP="00CB5EC5">
      <w:pPr>
        <w:jc w:val="center"/>
        <w:rPr>
          <w:sz w:val="28"/>
          <w:szCs w:val="28"/>
        </w:rPr>
      </w:pPr>
      <w:r w:rsidRPr="00365321">
        <w:rPr>
          <w:b/>
          <w:sz w:val="28"/>
          <w:szCs w:val="28"/>
        </w:rPr>
        <w:t>(АНО ВО ОУЭП)</w:t>
      </w:r>
    </w:p>
    <w:p w:rsidR="00CB5EC5" w:rsidRPr="00365321" w:rsidRDefault="00CB5EC5" w:rsidP="00CB5EC5">
      <w:pPr>
        <w:tabs>
          <w:tab w:val="left" w:pos="900"/>
          <w:tab w:val="left" w:pos="1080"/>
        </w:tabs>
        <w:suppressAutoHyphens/>
        <w:ind w:firstLine="709"/>
        <w:jc w:val="both"/>
        <w:rPr>
          <w:b/>
          <w:sz w:val="20"/>
          <w:szCs w:val="20"/>
        </w:rPr>
      </w:pPr>
    </w:p>
    <w:p w:rsidR="00CB5EC5" w:rsidRPr="00365321" w:rsidRDefault="00CB5EC5" w:rsidP="00CB5EC5">
      <w:pPr>
        <w:tabs>
          <w:tab w:val="left" w:pos="900"/>
          <w:tab w:val="left" w:pos="1080"/>
        </w:tabs>
        <w:suppressAutoHyphens/>
        <w:ind w:firstLine="709"/>
        <w:jc w:val="both"/>
        <w:rPr>
          <w:b/>
          <w:sz w:val="20"/>
          <w:szCs w:val="20"/>
        </w:rPr>
      </w:pPr>
    </w:p>
    <w:p w:rsidR="00CB5EC5" w:rsidRPr="00365321" w:rsidRDefault="00CB5EC5" w:rsidP="00CB5EC5">
      <w:pPr>
        <w:tabs>
          <w:tab w:val="left" w:pos="900"/>
          <w:tab w:val="left" w:pos="1080"/>
        </w:tabs>
        <w:suppressAutoHyphens/>
        <w:ind w:firstLine="709"/>
        <w:jc w:val="both"/>
        <w:rPr>
          <w:b/>
          <w:sz w:val="20"/>
          <w:szCs w:val="20"/>
        </w:rPr>
      </w:pPr>
    </w:p>
    <w:p w:rsidR="00CB5EC5" w:rsidRPr="00365321" w:rsidRDefault="00CB5EC5" w:rsidP="00CB5EC5">
      <w:pPr>
        <w:tabs>
          <w:tab w:val="left" w:pos="900"/>
          <w:tab w:val="left" w:pos="1080"/>
        </w:tabs>
        <w:suppressAutoHyphens/>
        <w:ind w:firstLine="709"/>
        <w:jc w:val="both"/>
        <w:rPr>
          <w:b/>
          <w:sz w:val="20"/>
          <w:szCs w:val="20"/>
        </w:rPr>
      </w:pPr>
    </w:p>
    <w:p w:rsidR="00CB5EC5" w:rsidRPr="000C11EC" w:rsidRDefault="00CB5EC5" w:rsidP="00CB5EC5">
      <w:pPr>
        <w:tabs>
          <w:tab w:val="left" w:pos="900"/>
          <w:tab w:val="left" w:pos="1080"/>
        </w:tabs>
        <w:suppressAutoHyphens/>
        <w:ind w:firstLine="709"/>
        <w:jc w:val="right"/>
        <w:rPr>
          <w:b/>
          <w:sz w:val="20"/>
          <w:szCs w:val="20"/>
        </w:rPr>
      </w:pPr>
      <w:r w:rsidRPr="000C11EC">
        <w:rPr>
          <w:b/>
          <w:sz w:val="20"/>
          <w:szCs w:val="20"/>
        </w:rPr>
        <w:t>УТВЕРЖДАЮ:</w:t>
      </w:r>
    </w:p>
    <w:p w:rsidR="00CB5EC5" w:rsidRPr="000C11EC" w:rsidRDefault="00CB5EC5" w:rsidP="00CB5EC5">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CB5EC5" w:rsidRPr="000C11EC" w:rsidRDefault="00CB5EC5" w:rsidP="00CB5EC5">
      <w:pPr>
        <w:tabs>
          <w:tab w:val="left" w:pos="900"/>
          <w:tab w:val="left" w:pos="1080"/>
        </w:tabs>
        <w:suppressAutoHyphens/>
        <w:ind w:firstLine="709"/>
        <w:jc w:val="right"/>
        <w:rPr>
          <w:sz w:val="20"/>
          <w:szCs w:val="20"/>
        </w:rPr>
      </w:pPr>
    </w:p>
    <w:p w:rsidR="00CB5EC5" w:rsidRPr="000C11EC" w:rsidRDefault="00CB5EC5" w:rsidP="00CB5EC5">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B5EC5" w:rsidRPr="000C11EC" w:rsidRDefault="00CB5EC5" w:rsidP="00CB5EC5">
      <w:pPr>
        <w:tabs>
          <w:tab w:val="left" w:pos="900"/>
          <w:tab w:val="left" w:pos="1080"/>
        </w:tabs>
        <w:suppressAutoHyphens/>
        <w:ind w:firstLine="709"/>
        <w:jc w:val="right"/>
        <w:rPr>
          <w:sz w:val="20"/>
          <w:szCs w:val="20"/>
        </w:rPr>
      </w:pPr>
      <w:r w:rsidRPr="000C11EC">
        <w:rPr>
          <w:sz w:val="20"/>
          <w:szCs w:val="20"/>
        </w:rPr>
        <w:t>19 апреля 2023 г.</w:t>
      </w:r>
    </w:p>
    <w:p w:rsidR="00CB5EC5" w:rsidRPr="000C11EC" w:rsidRDefault="00CB5EC5" w:rsidP="00CB5EC5">
      <w:pPr>
        <w:tabs>
          <w:tab w:val="left" w:pos="900"/>
          <w:tab w:val="left" w:pos="1080"/>
        </w:tabs>
        <w:suppressAutoHyphens/>
        <w:ind w:firstLine="709"/>
        <w:jc w:val="right"/>
        <w:rPr>
          <w:sz w:val="20"/>
          <w:szCs w:val="20"/>
        </w:rPr>
      </w:pPr>
    </w:p>
    <w:p w:rsidR="00CB5EC5" w:rsidRPr="000C11EC" w:rsidRDefault="00CB5EC5" w:rsidP="00CB5EC5">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CB5EC5" w:rsidRPr="000C11EC" w:rsidRDefault="00CB5EC5" w:rsidP="00CB5EC5">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90006C" w:rsidRDefault="0090006C" w:rsidP="009B43C4">
      <w:pPr>
        <w:tabs>
          <w:tab w:val="left" w:pos="900"/>
          <w:tab w:val="left" w:pos="1080"/>
        </w:tabs>
        <w:suppressAutoHyphens/>
        <w:ind w:firstLine="709"/>
        <w:jc w:val="right"/>
      </w:pPr>
      <w:r>
        <w:rPr>
          <w:b/>
          <w:sz w:val="20"/>
          <w:szCs w:val="20"/>
        </w:rPr>
        <w:t xml:space="preserve">                                                                                                         </w:t>
      </w:r>
    </w:p>
    <w:p w:rsidR="00D135B6" w:rsidRPr="00305D30" w:rsidRDefault="00D135B6" w:rsidP="00D135B6"/>
    <w:p w:rsidR="00D135B6" w:rsidRPr="003D14DD" w:rsidRDefault="00D135B6" w:rsidP="00D135B6">
      <w:pPr>
        <w:jc w:val="center"/>
      </w:pPr>
    </w:p>
    <w:p w:rsidR="00D135B6" w:rsidRPr="003D14DD" w:rsidRDefault="00D135B6" w:rsidP="00D135B6">
      <w:pPr>
        <w:tabs>
          <w:tab w:val="left" w:pos="900"/>
          <w:tab w:val="left" w:pos="1080"/>
        </w:tabs>
        <w:suppressAutoHyphens/>
        <w:ind w:firstLine="709"/>
        <w:jc w:val="center"/>
        <w:rPr>
          <w:b/>
        </w:rPr>
      </w:pPr>
      <w:r w:rsidRPr="003D14DD">
        <w:rPr>
          <w:b/>
        </w:rPr>
        <w:t>РАБОЧАЯ ПРОГРАММА</w:t>
      </w:r>
    </w:p>
    <w:p w:rsidR="00D135B6" w:rsidRPr="003D14DD" w:rsidRDefault="00D135B6" w:rsidP="00D135B6">
      <w:pPr>
        <w:jc w:val="center"/>
      </w:pPr>
    </w:p>
    <w:p w:rsidR="00D135B6" w:rsidRPr="003D14DD" w:rsidRDefault="00D135B6" w:rsidP="00D135B6">
      <w:pPr>
        <w:jc w:val="center"/>
        <w:rPr>
          <w:b/>
        </w:rPr>
      </w:pPr>
      <w:r w:rsidRPr="003D14DD">
        <w:rPr>
          <w:b/>
        </w:rPr>
        <w:t>по дисциплине</w:t>
      </w:r>
    </w:p>
    <w:p w:rsidR="00D135B6" w:rsidRPr="003D14DD" w:rsidRDefault="00D135B6" w:rsidP="00D135B6">
      <w:pPr>
        <w:jc w:val="center"/>
      </w:pPr>
    </w:p>
    <w:p w:rsidR="00D135B6" w:rsidRPr="003D14DD" w:rsidRDefault="00D135B6" w:rsidP="004152B5">
      <w:pPr>
        <w:ind w:firstLine="720"/>
        <w:jc w:val="center"/>
      </w:pPr>
      <w:r w:rsidRPr="003D14DD">
        <w:t>Наименование дисциплины Б1.В.03 Методика обучения информационным технологиям</w:t>
      </w:r>
    </w:p>
    <w:p w:rsidR="00D135B6" w:rsidRPr="003D14DD" w:rsidRDefault="00D135B6" w:rsidP="004152B5">
      <w:pPr>
        <w:ind w:firstLine="720"/>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D135B6" w:rsidRPr="003D14DD" w:rsidRDefault="00D135B6" w:rsidP="004152B5">
      <w:pPr>
        <w:jc w:val="center"/>
      </w:pPr>
    </w:p>
    <w:p w:rsidR="00D135B6" w:rsidRPr="003D14DD" w:rsidRDefault="00D135B6" w:rsidP="00D135B6">
      <w:pPr>
        <w:jc w:val="center"/>
      </w:pPr>
    </w:p>
    <w:p w:rsidR="00D135B6" w:rsidRPr="003D14DD" w:rsidRDefault="00D135B6" w:rsidP="00D135B6">
      <w:pPr>
        <w:jc w:val="center"/>
      </w:pPr>
    </w:p>
    <w:p w:rsidR="00D135B6" w:rsidRPr="003D14DD" w:rsidRDefault="00D135B6" w:rsidP="00D135B6">
      <w:pPr>
        <w:jc w:val="center"/>
      </w:pPr>
    </w:p>
    <w:p w:rsidR="00D135B6" w:rsidRPr="003D14DD" w:rsidRDefault="00D135B6" w:rsidP="00D135B6">
      <w:pPr>
        <w:jc w:val="right"/>
      </w:pPr>
    </w:p>
    <w:p w:rsidR="00D135B6" w:rsidRPr="003D14DD" w:rsidRDefault="00CB5EC5" w:rsidP="00D135B6">
      <w:pPr>
        <w:spacing w:line="360" w:lineRule="auto"/>
        <w:jc w:val="right"/>
        <w:rPr>
          <w:sz w:val="20"/>
          <w:szCs w:val="20"/>
        </w:rPr>
      </w:pPr>
      <w:r>
        <w:rPr>
          <w:sz w:val="20"/>
          <w:szCs w:val="20"/>
        </w:rPr>
        <w:t xml:space="preserve"> </w:t>
      </w:r>
    </w:p>
    <w:p w:rsidR="00D135B6" w:rsidRPr="003D14DD" w:rsidRDefault="00D135B6" w:rsidP="00D135B6">
      <w:pPr>
        <w:jc w:val="right"/>
        <w:rPr>
          <w:sz w:val="20"/>
          <w:szCs w:val="20"/>
        </w:rPr>
      </w:pPr>
    </w:p>
    <w:p w:rsidR="00D135B6" w:rsidRPr="003D14DD" w:rsidRDefault="00D135B6" w:rsidP="00D135B6">
      <w:pPr>
        <w:jc w:val="right"/>
      </w:pPr>
    </w:p>
    <w:p w:rsidR="00D135B6" w:rsidRPr="009A416A" w:rsidRDefault="00D135B6" w:rsidP="009B43C4"/>
    <w:p w:rsidR="00D135B6" w:rsidRPr="009A416A" w:rsidRDefault="00D135B6" w:rsidP="009B43C4"/>
    <w:p w:rsidR="00D135B6" w:rsidRPr="003D14DD" w:rsidRDefault="00D135B6" w:rsidP="00D135B6">
      <w:pPr>
        <w:jc w:val="right"/>
      </w:pPr>
    </w:p>
    <w:p w:rsidR="00D135B6" w:rsidRPr="003D14DD" w:rsidRDefault="00D135B6" w:rsidP="00D135B6">
      <w:pPr>
        <w:jc w:val="right"/>
      </w:pPr>
    </w:p>
    <w:p w:rsidR="00D135B6" w:rsidRPr="003D14DD" w:rsidRDefault="00D135B6" w:rsidP="00D135B6">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D135B6" w:rsidRPr="003D14DD" w:rsidRDefault="00D135B6" w:rsidP="00D135B6">
      <w:pPr>
        <w:tabs>
          <w:tab w:val="left" w:pos="900"/>
          <w:tab w:val="left" w:pos="1080"/>
        </w:tabs>
        <w:suppressAutoHyphens/>
        <w:ind w:firstLine="709"/>
        <w:rPr>
          <w:sz w:val="20"/>
          <w:szCs w:val="20"/>
          <w:u w:val="single"/>
        </w:rPr>
      </w:pPr>
    </w:p>
    <w:p w:rsidR="00D135B6" w:rsidRPr="003D14DD" w:rsidRDefault="00D135B6" w:rsidP="00D135B6">
      <w:pPr>
        <w:tabs>
          <w:tab w:val="left" w:pos="900"/>
          <w:tab w:val="left" w:pos="1080"/>
        </w:tabs>
        <w:suppressAutoHyphens/>
        <w:ind w:firstLine="709"/>
        <w:rPr>
          <w:sz w:val="20"/>
          <w:szCs w:val="20"/>
          <w:u w:val="single"/>
        </w:rPr>
      </w:pPr>
    </w:p>
    <w:p w:rsidR="00D135B6" w:rsidRPr="003D14DD" w:rsidRDefault="00D135B6" w:rsidP="00D135B6">
      <w:pPr>
        <w:ind w:firstLine="680"/>
        <w:rPr>
          <w:b/>
          <w:sz w:val="20"/>
          <w:szCs w:val="20"/>
        </w:rPr>
      </w:pPr>
      <w:r w:rsidRPr="003D14DD">
        <w:rPr>
          <w:b/>
          <w:sz w:val="20"/>
          <w:szCs w:val="20"/>
        </w:rPr>
        <w:t xml:space="preserve">Разработчик: </w:t>
      </w:r>
    </w:p>
    <w:p w:rsidR="00D135B6" w:rsidRPr="003D14DD" w:rsidRDefault="00D135B6" w:rsidP="00D135B6">
      <w:pPr>
        <w:tabs>
          <w:tab w:val="left" w:pos="900"/>
          <w:tab w:val="left" w:pos="1080"/>
        </w:tabs>
        <w:suppressAutoHyphens/>
        <w:ind w:firstLine="709"/>
        <w:rPr>
          <w:sz w:val="20"/>
          <w:szCs w:val="20"/>
          <w:u w:val="single"/>
        </w:rPr>
      </w:pPr>
      <w:r w:rsidRPr="003D14DD">
        <w:rPr>
          <w:bCs/>
          <w:sz w:val="20"/>
          <w:szCs w:val="20"/>
        </w:rPr>
        <w:t xml:space="preserve">Федоров С.Е., </w:t>
      </w:r>
      <w:proofErr w:type="spellStart"/>
      <w:r w:rsidRPr="003D14DD">
        <w:rPr>
          <w:bCs/>
          <w:sz w:val="20"/>
          <w:szCs w:val="20"/>
        </w:rPr>
        <w:t>к.тех.н</w:t>
      </w:r>
      <w:proofErr w:type="spellEnd"/>
      <w:r w:rsidRPr="003D14DD">
        <w:rPr>
          <w:bCs/>
          <w:sz w:val="20"/>
          <w:szCs w:val="20"/>
        </w:rPr>
        <w:t>, проф.</w:t>
      </w:r>
    </w:p>
    <w:p w:rsidR="00D135B6" w:rsidRPr="003D14DD" w:rsidRDefault="00D135B6" w:rsidP="00D135B6">
      <w:pPr>
        <w:ind w:firstLine="709"/>
        <w:jc w:val="center"/>
        <w:rPr>
          <w:sz w:val="20"/>
          <w:szCs w:val="20"/>
        </w:rPr>
      </w:pPr>
    </w:p>
    <w:p w:rsidR="00D135B6" w:rsidRPr="009A416A" w:rsidRDefault="00D135B6" w:rsidP="009B43C4">
      <w:pPr>
        <w:rPr>
          <w:sz w:val="20"/>
          <w:szCs w:val="20"/>
        </w:rPr>
      </w:pPr>
    </w:p>
    <w:p w:rsidR="00D135B6" w:rsidRPr="003D14DD" w:rsidRDefault="00D135B6" w:rsidP="00D135B6">
      <w:pPr>
        <w:ind w:firstLine="709"/>
        <w:jc w:val="center"/>
        <w:rPr>
          <w:sz w:val="20"/>
          <w:szCs w:val="20"/>
        </w:rPr>
      </w:pPr>
    </w:p>
    <w:p w:rsidR="00D135B6" w:rsidRPr="003D14DD" w:rsidRDefault="00D135B6" w:rsidP="00D135B6">
      <w:pPr>
        <w:ind w:firstLine="709"/>
        <w:jc w:val="center"/>
        <w:rPr>
          <w:sz w:val="20"/>
          <w:szCs w:val="20"/>
        </w:rPr>
      </w:pPr>
    </w:p>
    <w:p w:rsidR="00D135B6" w:rsidRPr="003D14DD" w:rsidRDefault="00D135B6" w:rsidP="00D135B6">
      <w:pPr>
        <w:ind w:firstLine="709"/>
        <w:jc w:val="center"/>
        <w:rPr>
          <w:sz w:val="20"/>
          <w:szCs w:val="20"/>
        </w:rPr>
      </w:pPr>
    </w:p>
    <w:p w:rsidR="00D135B6" w:rsidRPr="003D14DD" w:rsidRDefault="00B062AF" w:rsidP="00D135B6">
      <w:pPr>
        <w:ind w:firstLine="709"/>
        <w:jc w:val="center"/>
        <w:rPr>
          <w:sz w:val="20"/>
          <w:szCs w:val="20"/>
        </w:rPr>
      </w:pPr>
      <w:r>
        <w:rPr>
          <w:sz w:val="20"/>
          <w:szCs w:val="20"/>
        </w:rPr>
        <w:t>Москва 202</w:t>
      </w:r>
      <w:r w:rsidR="00CB5EC5">
        <w:rPr>
          <w:sz w:val="20"/>
          <w:szCs w:val="20"/>
        </w:rPr>
        <w:t>3</w:t>
      </w:r>
      <w:bookmarkStart w:id="0" w:name="_GoBack"/>
      <w:bookmarkEnd w:id="0"/>
    </w:p>
    <w:p w:rsidR="00D135B6" w:rsidRPr="003D14DD" w:rsidRDefault="00D135B6" w:rsidP="00D135B6">
      <w:pPr>
        <w:ind w:firstLine="720"/>
        <w:rPr>
          <w:b/>
          <w:sz w:val="20"/>
          <w:szCs w:val="20"/>
        </w:rPr>
      </w:pPr>
      <w:r w:rsidRPr="003D14DD">
        <w:rPr>
          <w:sz w:val="20"/>
          <w:szCs w:val="20"/>
        </w:rPr>
        <w:br w:type="page"/>
      </w:r>
    </w:p>
    <w:p w:rsidR="00D135B6" w:rsidRPr="003D14DD" w:rsidRDefault="00D135B6" w:rsidP="00D135B6">
      <w:pPr>
        <w:tabs>
          <w:tab w:val="left" w:pos="900"/>
        </w:tabs>
        <w:suppressAutoHyphens/>
        <w:ind w:firstLine="709"/>
        <w:jc w:val="both"/>
        <w:rPr>
          <w:sz w:val="20"/>
          <w:szCs w:val="20"/>
        </w:rPr>
      </w:pPr>
      <w:r w:rsidRPr="003D14DD">
        <w:rPr>
          <w:b/>
          <w:sz w:val="20"/>
          <w:szCs w:val="20"/>
        </w:rPr>
        <w:lastRenderedPageBreak/>
        <w:t>1. Цели и задачи дисциплины</w:t>
      </w:r>
    </w:p>
    <w:p w:rsidR="00D135B6" w:rsidRPr="003D14DD" w:rsidRDefault="00D135B6" w:rsidP="00D135B6">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приобретение знаний по современным концепциям преподавания информационных технологий в учреждениях профессионального образования и системах повышения квалификации; получение профессионально приобретенных знаний и навыков педагогического проектирования и реализации учебного процесса в рамках предметной области «Информационные технологии».</w:t>
      </w:r>
    </w:p>
    <w:p w:rsidR="00D135B6" w:rsidRPr="003D14DD" w:rsidRDefault="00D135B6" w:rsidP="00D135B6">
      <w:pPr>
        <w:tabs>
          <w:tab w:val="left" w:pos="1440"/>
        </w:tabs>
        <w:suppressAutoHyphens/>
        <w:ind w:firstLine="709"/>
        <w:jc w:val="both"/>
        <w:rPr>
          <w:b/>
          <w:i/>
          <w:sz w:val="20"/>
          <w:szCs w:val="20"/>
        </w:rPr>
      </w:pPr>
      <w:r w:rsidRPr="003D14DD">
        <w:rPr>
          <w:b/>
          <w:i/>
          <w:sz w:val="20"/>
          <w:szCs w:val="20"/>
        </w:rPr>
        <w:t>Задачи дисциплины:</w:t>
      </w:r>
    </w:p>
    <w:p w:rsidR="00D135B6" w:rsidRPr="003D14DD" w:rsidRDefault="00D135B6" w:rsidP="00D135B6">
      <w:pPr>
        <w:pStyle w:val="afff3"/>
        <w:spacing w:before="0" w:beforeAutospacing="0" w:after="0" w:afterAutospacing="0"/>
        <w:ind w:firstLine="709"/>
        <w:jc w:val="both"/>
        <w:rPr>
          <w:sz w:val="20"/>
          <w:szCs w:val="20"/>
          <w:lang w:bidi="ar-SA"/>
        </w:rPr>
      </w:pPr>
      <w:r w:rsidRPr="003D14DD">
        <w:rPr>
          <w:sz w:val="20"/>
          <w:szCs w:val="20"/>
          <w:lang w:bidi="ar-SA"/>
        </w:rPr>
        <w:t>приобрести знания и сформировать умения по проектированию учебно-программной документации, педагогических средств обучения и организации учебного процесса, разработке новых учебных курсов и методического обеспечения дисциплин в рамках предметной области «Информационные технологии».</w:t>
      </w:r>
    </w:p>
    <w:p w:rsidR="00D135B6" w:rsidRPr="003D14DD" w:rsidRDefault="00D135B6" w:rsidP="00D135B6">
      <w:pPr>
        <w:pStyle w:val="afff3"/>
        <w:spacing w:before="0" w:beforeAutospacing="0" w:after="0" w:afterAutospacing="0"/>
        <w:ind w:firstLine="709"/>
        <w:jc w:val="both"/>
        <w:rPr>
          <w:sz w:val="20"/>
          <w:szCs w:val="20"/>
          <w:lang w:bidi="ar-SA"/>
        </w:rPr>
      </w:pPr>
      <w:r w:rsidRPr="003D14DD">
        <w:rPr>
          <w:sz w:val="20"/>
          <w:szCs w:val="20"/>
          <w:lang w:bidi="ar-SA"/>
        </w:rPr>
        <w:t>выработать умения выполнять педагогические проекты по методике обучения информационным технологиям;</w:t>
      </w:r>
    </w:p>
    <w:p w:rsidR="00D135B6" w:rsidRPr="003D14DD" w:rsidRDefault="00D135B6" w:rsidP="00D135B6">
      <w:pPr>
        <w:pStyle w:val="afff3"/>
        <w:spacing w:before="0" w:beforeAutospacing="0" w:after="0" w:afterAutospacing="0"/>
        <w:ind w:firstLine="709"/>
        <w:jc w:val="both"/>
        <w:rPr>
          <w:sz w:val="20"/>
          <w:szCs w:val="20"/>
          <w:lang w:bidi="ar-SA"/>
        </w:rPr>
      </w:pPr>
      <w:r w:rsidRPr="003D14DD">
        <w:rPr>
          <w:sz w:val="20"/>
          <w:szCs w:val="20"/>
          <w:lang w:bidi="ar-SA"/>
        </w:rPr>
        <w:t>получить навыки проведения учебных занятий по предметам, в которых «информационные технологии» присутствуют либо в качестве учебных элементов, либо в качестве средств обучения, приобрести опыт внедрения педагогических проектов в учебный процесс.</w:t>
      </w:r>
    </w:p>
    <w:p w:rsidR="00D135B6" w:rsidRPr="003D14DD" w:rsidRDefault="00D135B6" w:rsidP="00D135B6">
      <w:pPr>
        <w:tabs>
          <w:tab w:val="left" w:pos="900"/>
        </w:tabs>
        <w:suppressAutoHyphens/>
        <w:ind w:firstLine="709"/>
        <w:jc w:val="both"/>
        <w:rPr>
          <w:b/>
          <w:sz w:val="20"/>
          <w:szCs w:val="20"/>
        </w:rPr>
      </w:pPr>
    </w:p>
    <w:p w:rsidR="00D135B6" w:rsidRPr="003D14DD" w:rsidRDefault="00D135B6" w:rsidP="00D135B6">
      <w:pPr>
        <w:tabs>
          <w:tab w:val="left" w:pos="900"/>
        </w:tabs>
        <w:suppressAutoHyphens/>
        <w:ind w:firstLine="709"/>
        <w:jc w:val="both"/>
        <w:rPr>
          <w:b/>
          <w:sz w:val="20"/>
          <w:szCs w:val="20"/>
        </w:rPr>
      </w:pPr>
      <w:r w:rsidRPr="003D14DD">
        <w:rPr>
          <w:b/>
          <w:sz w:val="20"/>
          <w:szCs w:val="20"/>
        </w:rPr>
        <w:t>2. Место дисциплины в структуре ОП</w:t>
      </w:r>
    </w:p>
    <w:p w:rsidR="00D135B6" w:rsidRPr="003D14DD" w:rsidRDefault="00D135B6" w:rsidP="00D135B6">
      <w:pPr>
        <w:tabs>
          <w:tab w:val="left" w:pos="900"/>
        </w:tabs>
        <w:suppressAutoHyphens/>
        <w:ind w:firstLine="709"/>
        <w:jc w:val="both"/>
        <w:rPr>
          <w:b/>
          <w:sz w:val="20"/>
          <w:szCs w:val="20"/>
        </w:rPr>
      </w:pPr>
      <w:r w:rsidRPr="003D14DD">
        <w:rPr>
          <w:sz w:val="20"/>
          <w:szCs w:val="20"/>
        </w:rPr>
        <w:t>Дисциплина «Методика обучения информационным технологиям» относится к части, формируемой участниками образовательных отношений, Блока 1.</w:t>
      </w:r>
    </w:p>
    <w:p w:rsidR="00D135B6" w:rsidRPr="003D14DD" w:rsidRDefault="00D135B6" w:rsidP="00D135B6">
      <w:pPr>
        <w:pStyle w:val="af3"/>
        <w:tabs>
          <w:tab w:val="left" w:pos="900"/>
        </w:tabs>
        <w:autoSpaceDE/>
        <w:adjustRightInd/>
        <w:ind w:firstLine="720"/>
        <w:jc w:val="both"/>
        <w:rPr>
          <w:rFonts w:ascii="Times New Roman" w:hAnsi="Times New Roman"/>
          <w:b/>
        </w:rPr>
      </w:pPr>
    </w:p>
    <w:p w:rsidR="00D135B6" w:rsidRPr="003D14DD" w:rsidRDefault="00D135B6" w:rsidP="00D135B6">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D135B6" w:rsidRPr="003D14DD" w:rsidRDefault="00D135B6" w:rsidP="00D135B6">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D135B6" w:rsidRPr="003D14DD" w:rsidRDefault="00D135B6" w:rsidP="00D135B6">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Профессиональные компетенции</w:t>
      </w:r>
    </w:p>
    <w:p w:rsidR="00D135B6" w:rsidRPr="003D14DD" w:rsidRDefault="00D135B6" w:rsidP="00D135B6">
      <w:pPr>
        <w:suppressAutoHyphens/>
        <w:ind w:firstLine="709"/>
        <w:jc w:val="both"/>
        <w:rPr>
          <w:sz w:val="20"/>
          <w:szCs w:val="20"/>
        </w:rPr>
      </w:pPr>
      <w:r w:rsidRPr="003D14DD">
        <w:rPr>
          <w:sz w:val="20"/>
          <w:szCs w:val="20"/>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D135B6" w:rsidRPr="003D14DD" w:rsidRDefault="00D135B6" w:rsidP="00D135B6">
      <w:pPr>
        <w:suppressAutoHyphens/>
        <w:ind w:firstLine="709"/>
        <w:jc w:val="both"/>
        <w:rPr>
          <w:sz w:val="20"/>
          <w:szCs w:val="20"/>
        </w:rPr>
      </w:pPr>
      <w:r w:rsidRPr="003D14DD">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p w:rsidR="00D135B6" w:rsidRPr="003D14DD" w:rsidRDefault="00D135B6" w:rsidP="00D135B6">
      <w:pPr>
        <w:tabs>
          <w:tab w:val="left" w:pos="900"/>
        </w:tabs>
        <w:suppressAutoHyphens/>
        <w:ind w:firstLine="720"/>
        <w:jc w:val="both"/>
        <w:rPr>
          <w:b/>
          <w:i/>
          <w:sz w:val="20"/>
          <w:szCs w:val="20"/>
        </w:rPr>
      </w:pPr>
    </w:p>
    <w:p w:rsidR="00D135B6" w:rsidRPr="003D14DD" w:rsidRDefault="00D135B6" w:rsidP="00D135B6">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D135B6" w:rsidRPr="003D14DD" w:rsidTr="004D69F2">
        <w:tc>
          <w:tcPr>
            <w:tcW w:w="3348" w:type="dxa"/>
          </w:tcPr>
          <w:p w:rsidR="00D135B6" w:rsidRPr="003D14DD" w:rsidRDefault="00D135B6"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D135B6" w:rsidRPr="003D14DD" w:rsidRDefault="00D135B6"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D135B6" w:rsidRPr="003D14DD" w:rsidRDefault="00D135B6"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D135B6" w:rsidRPr="003D14DD" w:rsidTr="004D69F2">
        <w:trPr>
          <w:trHeight w:val="169"/>
        </w:trPr>
        <w:tc>
          <w:tcPr>
            <w:tcW w:w="3348" w:type="dxa"/>
            <w:vMerge w:val="restart"/>
          </w:tcPr>
          <w:p w:rsidR="00D135B6" w:rsidRPr="003D14DD" w:rsidRDefault="00D135B6" w:rsidP="004D69F2">
            <w:pPr>
              <w:rPr>
                <w:sz w:val="20"/>
                <w:szCs w:val="20"/>
              </w:rPr>
            </w:pPr>
            <w:r w:rsidRPr="003D14DD">
              <w:rPr>
                <w:sz w:val="20"/>
                <w:szCs w:val="20"/>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420" w:type="dxa"/>
            <w:vMerge w:val="restart"/>
          </w:tcPr>
          <w:p w:rsidR="00D135B6" w:rsidRPr="003D14DD" w:rsidRDefault="00D135B6" w:rsidP="004D69F2">
            <w:pPr>
              <w:shd w:val="clear" w:color="auto" w:fill="FFFFFF"/>
              <w:rPr>
                <w:sz w:val="20"/>
                <w:szCs w:val="20"/>
              </w:rPr>
            </w:pPr>
            <w:r w:rsidRPr="003D14DD">
              <w:rPr>
                <w:sz w:val="20"/>
                <w:szCs w:val="20"/>
              </w:rPr>
              <w:t>ПК-1.1. Знать:</w:t>
            </w:r>
          </w:p>
          <w:p w:rsidR="00D135B6" w:rsidRPr="003D14DD" w:rsidRDefault="00D135B6" w:rsidP="004D69F2">
            <w:pPr>
              <w:shd w:val="clear" w:color="auto" w:fill="FFFFFF"/>
              <w:rPr>
                <w:sz w:val="20"/>
                <w:szCs w:val="20"/>
              </w:rPr>
            </w:pPr>
            <w:r w:rsidRPr="003D14DD">
              <w:rPr>
                <w:sz w:val="20"/>
                <w:szCs w:val="20"/>
              </w:rPr>
              <w:t>современные образовательные технологии профессионального образования,</w:t>
            </w:r>
          </w:p>
          <w:p w:rsidR="00D135B6" w:rsidRPr="003D14DD" w:rsidRDefault="00D135B6" w:rsidP="004D69F2">
            <w:pPr>
              <w:rPr>
                <w:sz w:val="20"/>
                <w:szCs w:val="20"/>
              </w:rPr>
            </w:pPr>
            <w:r w:rsidRPr="003D14DD">
              <w:rPr>
                <w:sz w:val="20"/>
                <w:szCs w:val="20"/>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D135B6" w:rsidRPr="003D14DD" w:rsidRDefault="00D135B6" w:rsidP="004D69F2">
            <w:pPr>
              <w:rPr>
                <w:sz w:val="20"/>
                <w:szCs w:val="20"/>
              </w:rPr>
            </w:pPr>
          </w:p>
          <w:p w:rsidR="00D135B6" w:rsidRPr="003D14DD" w:rsidRDefault="00D135B6" w:rsidP="004D69F2">
            <w:pPr>
              <w:shd w:val="clear" w:color="auto" w:fill="FFFFFF"/>
              <w:rPr>
                <w:sz w:val="20"/>
                <w:szCs w:val="20"/>
              </w:rPr>
            </w:pPr>
            <w:r w:rsidRPr="003D14DD">
              <w:rPr>
                <w:sz w:val="20"/>
                <w:szCs w:val="20"/>
              </w:rPr>
              <w:t>ПК-1.2. Уметь:</w:t>
            </w:r>
          </w:p>
          <w:p w:rsidR="00D135B6" w:rsidRPr="003D14DD" w:rsidRDefault="00D135B6" w:rsidP="004D69F2">
            <w:pPr>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использовать средства </w:t>
            </w:r>
            <w:r w:rsidRPr="003D14DD">
              <w:rPr>
                <w:sz w:val="20"/>
                <w:szCs w:val="20"/>
              </w:rPr>
              <w:lastRenderedPageBreak/>
              <w:t>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D135B6" w:rsidRPr="003D14DD" w:rsidRDefault="00D135B6" w:rsidP="004D69F2">
            <w:pPr>
              <w:rPr>
                <w:sz w:val="20"/>
                <w:szCs w:val="20"/>
              </w:rPr>
            </w:pPr>
          </w:p>
          <w:p w:rsidR="00D135B6" w:rsidRPr="003D14DD" w:rsidRDefault="00D135B6" w:rsidP="004D69F2">
            <w:pPr>
              <w:shd w:val="clear" w:color="auto" w:fill="FFFFFF"/>
              <w:jc w:val="both"/>
              <w:rPr>
                <w:sz w:val="20"/>
                <w:szCs w:val="20"/>
              </w:rPr>
            </w:pPr>
            <w:r w:rsidRPr="003D14DD">
              <w:rPr>
                <w:sz w:val="20"/>
                <w:szCs w:val="20"/>
              </w:rPr>
              <w:t>ПК-1.3. Владеть:</w:t>
            </w:r>
          </w:p>
          <w:p w:rsidR="00D135B6" w:rsidRPr="003D14DD" w:rsidRDefault="00D135B6" w:rsidP="004D69F2">
            <w:pPr>
              <w:shd w:val="clear" w:color="auto" w:fill="FFFFFF"/>
              <w:rPr>
                <w:sz w:val="20"/>
                <w:szCs w:val="20"/>
              </w:rPr>
            </w:pPr>
            <w:r w:rsidRPr="003D14DD">
              <w:rPr>
                <w:sz w:val="20"/>
                <w:szCs w:val="20"/>
              </w:rPr>
              <w:t>навыками проектирования и реализации современных методик и технологий организации образовательной деятельности,</w:t>
            </w:r>
          </w:p>
          <w:p w:rsidR="00D135B6" w:rsidRPr="003D14DD" w:rsidRDefault="00D135B6" w:rsidP="004D69F2">
            <w:pPr>
              <w:rPr>
                <w:sz w:val="20"/>
                <w:szCs w:val="20"/>
              </w:rPr>
            </w:pPr>
            <w:r w:rsidRPr="003D14DD">
              <w:rPr>
                <w:sz w:val="20"/>
                <w:szCs w:val="20"/>
              </w:rPr>
              <w:t>технологиями формирования образовательной среды</w:t>
            </w:r>
          </w:p>
        </w:tc>
        <w:tc>
          <w:tcPr>
            <w:tcW w:w="2880" w:type="dxa"/>
          </w:tcPr>
          <w:p w:rsidR="00D135B6" w:rsidRPr="003D14DD" w:rsidRDefault="00D135B6"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преподаваемую область научного (научно-технического) знания и (или) профессиональной деятельности</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hAnsi="Times New Roman" w:cs="Times New Roman"/>
              </w:rPr>
              <w:t>требования охраны труда при проведении учебных занятий в организации, осуществляющей образовательную деятельность, и вне организации</w:t>
            </w:r>
          </w:p>
        </w:tc>
      </w:tr>
      <w:tr w:rsidR="00D135B6" w:rsidRPr="003D14DD" w:rsidTr="004D69F2">
        <w:trPr>
          <w:trHeight w:val="2114"/>
        </w:trPr>
        <w:tc>
          <w:tcPr>
            <w:tcW w:w="3348" w:type="dxa"/>
            <w:vMerge/>
          </w:tcPr>
          <w:p w:rsidR="00D135B6" w:rsidRPr="003D14DD" w:rsidRDefault="00D135B6" w:rsidP="004D69F2">
            <w:pPr>
              <w:rPr>
                <w:sz w:val="20"/>
                <w:szCs w:val="20"/>
              </w:rPr>
            </w:pPr>
          </w:p>
        </w:tc>
        <w:tc>
          <w:tcPr>
            <w:tcW w:w="3420" w:type="dxa"/>
            <w:vMerge/>
          </w:tcPr>
          <w:p w:rsidR="00D135B6" w:rsidRPr="003D14DD" w:rsidRDefault="00D135B6" w:rsidP="004D69F2">
            <w:pPr>
              <w:rPr>
                <w:sz w:val="20"/>
                <w:szCs w:val="20"/>
              </w:rPr>
            </w:pPr>
          </w:p>
        </w:tc>
        <w:tc>
          <w:tcPr>
            <w:tcW w:w="2880" w:type="dxa"/>
          </w:tcPr>
          <w:p w:rsidR="00D135B6" w:rsidRPr="003D14DD" w:rsidRDefault="00D135B6" w:rsidP="004D69F2">
            <w:pPr>
              <w:tabs>
                <w:tab w:val="left" w:pos="282"/>
              </w:tabs>
              <w:rPr>
                <w:b/>
                <w:sz w:val="20"/>
                <w:szCs w:val="20"/>
                <w:u w:val="single"/>
              </w:rPr>
            </w:pPr>
            <w:r w:rsidRPr="003D14DD">
              <w:rPr>
                <w:b/>
                <w:sz w:val="20"/>
                <w:szCs w:val="20"/>
                <w:u w:val="single"/>
              </w:rPr>
              <w:t>Уметь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 xml:space="preserve">вносить коррективы в рабочую программу, план изучения учебного курса, дисциплины (модуля), образовательные технологии, собственную профессиональную </w:t>
            </w:r>
            <w:r w:rsidRPr="003D14DD">
              <w:rPr>
                <w:rFonts w:ascii="Times New Roman" w:hAnsi="Times New Roman" w:cs="Times New Roman"/>
              </w:rPr>
              <w:lastRenderedPageBreak/>
              <w:t>деятельность на основании анализа процесса обучения и полученных результатов</w:t>
            </w:r>
          </w:p>
          <w:p w:rsidR="00D135B6" w:rsidRPr="003D14DD" w:rsidRDefault="00D135B6" w:rsidP="004D69F2">
            <w:pPr>
              <w:tabs>
                <w:tab w:val="left" w:pos="282"/>
              </w:tabs>
              <w:rPr>
                <w:sz w:val="20"/>
                <w:szCs w:val="20"/>
              </w:rPr>
            </w:pPr>
          </w:p>
        </w:tc>
      </w:tr>
      <w:tr w:rsidR="00D135B6" w:rsidRPr="003D14DD" w:rsidTr="004D69F2">
        <w:trPr>
          <w:trHeight w:val="2114"/>
        </w:trPr>
        <w:tc>
          <w:tcPr>
            <w:tcW w:w="3348" w:type="dxa"/>
            <w:vMerge/>
          </w:tcPr>
          <w:p w:rsidR="00D135B6" w:rsidRPr="003D14DD" w:rsidRDefault="00D135B6" w:rsidP="004D69F2">
            <w:pPr>
              <w:rPr>
                <w:sz w:val="20"/>
                <w:szCs w:val="20"/>
              </w:rPr>
            </w:pPr>
          </w:p>
        </w:tc>
        <w:tc>
          <w:tcPr>
            <w:tcW w:w="3420" w:type="dxa"/>
            <w:vMerge/>
          </w:tcPr>
          <w:p w:rsidR="00D135B6" w:rsidRPr="003D14DD" w:rsidRDefault="00D135B6" w:rsidP="004D69F2">
            <w:pPr>
              <w:rPr>
                <w:sz w:val="20"/>
                <w:szCs w:val="20"/>
              </w:rPr>
            </w:pPr>
          </w:p>
        </w:tc>
        <w:tc>
          <w:tcPr>
            <w:tcW w:w="2880" w:type="dxa"/>
          </w:tcPr>
          <w:p w:rsidR="00D135B6" w:rsidRPr="003D14DD" w:rsidRDefault="00D135B6" w:rsidP="004D69F2">
            <w:pPr>
              <w:tabs>
                <w:tab w:val="left" w:pos="282"/>
              </w:tabs>
              <w:rPr>
                <w:b/>
                <w:sz w:val="20"/>
                <w:szCs w:val="20"/>
                <w:u w:val="single"/>
              </w:rPr>
            </w:pPr>
            <w:r w:rsidRPr="003D14DD">
              <w:rPr>
                <w:b/>
                <w:sz w:val="20"/>
                <w:szCs w:val="20"/>
                <w:u w:val="single"/>
              </w:rPr>
              <w:t>Владеть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навыками применения современных информационно-коммуникационные технологий в образовании</w:t>
            </w:r>
          </w:p>
          <w:p w:rsidR="00D135B6" w:rsidRPr="003D14DD" w:rsidRDefault="00D135B6" w:rsidP="00D135B6">
            <w:pPr>
              <w:pStyle w:val="ConsPlusNormal"/>
              <w:numPr>
                <w:ilvl w:val="0"/>
                <w:numId w:val="23"/>
              </w:numPr>
              <w:tabs>
                <w:tab w:val="clear" w:pos="1440"/>
                <w:tab w:val="left" w:pos="282"/>
              </w:tabs>
              <w:ind w:left="0" w:firstLine="0"/>
            </w:pPr>
            <w:r w:rsidRPr="003D14DD">
              <w:rPr>
                <w:rFonts w:ascii="Times New Roman" w:hAnsi="Times New Roman" w:cs="Times New Roman"/>
              </w:rPr>
              <w:t>навыками применения современных информационно-коммуникационные ресурсов в образовании</w:t>
            </w:r>
          </w:p>
          <w:p w:rsidR="00D135B6" w:rsidRPr="003D14DD" w:rsidRDefault="00D135B6" w:rsidP="00D135B6">
            <w:pPr>
              <w:pStyle w:val="ConsPlusNormal"/>
              <w:numPr>
                <w:ilvl w:val="0"/>
                <w:numId w:val="23"/>
              </w:numPr>
              <w:tabs>
                <w:tab w:val="clear" w:pos="1440"/>
                <w:tab w:val="left" w:pos="282"/>
              </w:tabs>
              <w:ind w:left="0" w:firstLine="0"/>
            </w:pPr>
            <w:r w:rsidRPr="003D14DD">
              <w:rPr>
                <w:rFonts w:ascii="Times New Roman" w:hAnsi="Times New Roman" w:cs="Times New Roman"/>
              </w:rPr>
              <w:t>навыками проектирования и реализации современных методик и технологий организации образовательной деятельности</w:t>
            </w:r>
          </w:p>
        </w:tc>
      </w:tr>
      <w:tr w:rsidR="00D135B6" w:rsidRPr="003D14DD" w:rsidTr="004D69F2">
        <w:trPr>
          <w:trHeight w:val="2114"/>
        </w:trPr>
        <w:tc>
          <w:tcPr>
            <w:tcW w:w="3348" w:type="dxa"/>
            <w:vMerge w:val="restart"/>
          </w:tcPr>
          <w:p w:rsidR="00D135B6" w:rsidRPr="003D14DD" w:rsidRDefault="00D135B6" w:rsidP="004D69F2">
            <w:pPr>
              <w:rPr>
                <w:sz w:val="20"/>
                <w:szCs w:val="20"/>
              </w:rPr>
            </w:pPr>
            <w:r w:rsidRPr="003D14DD">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3420" w:type="dxa"/>
            <w:vMerge w:val="restart"/>
          </w:tcPr>
          <w:p w:rsidR="00D135B6" w:rsidRPr="003D14DD" w:rsidRDefault="00D135B6" w:rsidP="004D69F2">
            <w:pPr>
              <w:shd w:val="clear" w:color="auto" w:fill="FFFFFF"/>
              <w:rPr>
                <w:sz w:val="20"/>
                <w:szCs w:val="20"/>
              </w:rPr>
            </w:pPr>
            <w:r w:rsidRPr="003D14DD">
              <w:rPr>
                <w:sz w:val="20"/>
                <w:szCs w:val="20"/>
              </w:rPr>
              <w:t>ПК-2.1. Знать:</w:t>
            </w:r>
          </w:p>
          <w:p w:rsidR="00D135B6" w:rsidRPr="003D14DD" w:rsidRDefault="00D135B6" w:rsidP="004D69F2">
            <w:pPr>
              <w:shd w:val="clear" w:color="auto" w:fill="FFFFFF"/>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D135B6" w:rsidRPr="003D14DD" w:rsidRDefault="00D135B6" w:rsidP="004D69F2">
            <w:pPr>
              <w:shd w:val="clear" w:color="auto" w:fill="FFFFFF"/>
              <w:rPr>
                <w:sz w:val="20"/>
                <w:szCs w:val="20"/>
              </w:rPr>
            </w:pPr>
            <w:r w:rsidRPr="003D14DD">
              <w:rPr>
                <w:sz w:val="20"/>
                <w:szCs w:val="20"/>
              </w:rPr>
              <w:t>преподаваемую область научно-технического знания и профессиональной деятельности,</w:t>
            </w:r>
          </w:p>
          <w:p w:rsidR="00D135B6" w:rsidRPr="003D14DD" w:rsidRDefault="00D135B6" w:rsidP="004D69F2">
            <w:pPr>
              <w:shd w:val="clear" w:color="auto" w:fill="FFFFFF"/>
              <w:rPr>
                <w:sz w:val="20"/>
                <w:szCs w:val="20"/>
              </w:rPr>
            </w:pPr>
            <w:r w:rsidRPr="003D14DD">
              <w:rPr>
                <w:sz w:val="20"/>
                <w:szCs w:val="20"/>
              </w:rPr>
              <w:t>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D135B6" w:rsidRPr="003D14DD" w:rsidRDefault="00D135B6" w:rsidP="004D69F2">
            <w:pPr>
              <w:rPr>
                <w:sz w:val="20"/>
                <w:szCs w:val="20"/>
              </w:rPr>
            </w:pPr>
            <w:r w:rsidRPr="003D14DD">
              <w:rPr>
                <w:sz w:val="20"/>
                <w:szCs w:val="20"/>
              </w:rPr>
              <w:t>требования охраны труда при проведении учебных занятий в организации, осуществляющей образовательную деятельность, и вне организации</w:t>
            </w:r>
          </w:p>
          <w:p w:rsidR="00D135B6" w:rsidRPr="003D14DD" w:rsidRDefault="00D135B6" w:rsidP="004D69F2">
            <w:pPr>
              <w:rPr>
                <w:sz w:val="20"/>
                <w:szCs w:val="20"/>
              </w:rPr>
            </w:pPr>
          </w:p>
          <w:p w:rsidR="00D135B6" w:rsidRPr="003D14DD" w:rsidRDefault="00D135B6" w:rsidP="004D69F2">
            <w:pPr>
              <w:shd w:val="clear" w:color="auto" w:fill="FFFFFF"/>
              <w:rPr>
                <w:sz w:val="20"/>
                <w:szCs w:val="20"/>
              </w:rPr>
            </w:pPr>
            <w:r w:rsidRPr="003D14DD">
              <w:rPr>
                <w:sz w:val="20"/>
                <w:szCs w:val="20"/>
              </w:rPr>
              <w:t>ПК-2.2. Уметь:</w:t>
            </w:r>
          </w:p>
          <w:p w:rsidR="00D135B6" w:rsidRPr="003D14DD" w:rsidRDefault="00D135B6" w:rsidP="004D69F2">
            <w:pPr>
              <w:shd w:val="clear" w:color="auto" w:fill="FFFFFF"/>
              <w:rPr>
                <w:sz w:val="20"/>
                <w:szCs w:val="20"/>
              </w:rPr>
            </w:pPr>
            <w:r w:rsidRPr="003D14DD">
              <w:rPr>
                <w:sz w:val="20"/>
                <w:szCs w:val="20"/>
              </w:rPr>
              <w:t xml:space="preserve">выполнять деятельность и демонстрировать элементы деятельности, осваиваемой обучающимися, выполнять задания, предусмотренные программой </w:t>
            </w:r>
            <w:r w:rsidRPr="003D14DD">
              <w:rPr>
                <w:sz w:val="20"/>
                <w:szCs w:val="20"/>
              </w:rPr>
              <w:lastRenderedPageBreak/>
              <w:t>учебного курса, дисциплины (модуля), устанавливать педагогически целесообразные взаимоотношения с обучающимися,</w:t>
            </w:r>
          </w:p>
          <w:p w:rsidR="00D135B6" w:rsidRPr="003D14DD" w:rsidRDefault="00D135B6" w:rsidP="004D69F2">
            <w:pPr>
              <w:rPr>
                <w:sz w:val="20"/>
                <w:szCs w:val="20"/>
              </w:rPr>
            </w:pPr>
            <w:r w:rsidRPr="003D14DD">
              <w:rPr>
                <w:sz w:val="20"/>
                <w:szCs w:val="20"/>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образовательных стандартов, установленных образовательной организацией и образовательной программой к компетенциям выпускников, 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p w:rsidR="00D135B6" w:rsidRPr="003D14DD" w:rsidRDefault="00D135B6" w:rsidP="004D69F2">
            <w:pPr>
              <w:rPr>
                <w:sz w:val="20"/>
                <w:szCs w:val="20"/>
              </w:rPr>
            </w:pPr>
          </w:p>
          <w:p w:rsidR="00D135B6" w:rsidRPr="003D14DD" w:rsidRDefault="00D135B6" w:rsidP="004D69F2">
            <w:pPr>
              <w:shd w:val="clear" w:color="auto" w:fill="FFFFFF"/>
              <w:jc w:val="both"/>
              <w:rPr>
                <w:sz w:val="20"/>
                <w:szCs w:val="20"/>
              </w:rPr>
            </w:pPr>
            <w:r w:rsidRPr="003D14DD">
              <w:rPr>
                <w:sz w:val="20"/>
                <w:szCs w:val="20"/>
              </w:rPr>
              <w:t>ПК-2.3. Владеть:</w:t>
            </w:r>
          </w:p>
          <w:p w:rsidR="00D135B6" w:rsidRPr="003D14DD" w:rsidRDefault="00D135B6" w:rsidP="004D69F2">
            <w:pPr>
              <w:shd w:val="clear" w:color="auto" w:fill="FFFFFF"/>
              <w:rPr>
                <w:sz w:val="20"/>
                <w:szCs w:val="20"/>
              </w:rPr>
            </w:pPr>
            <w:r w:rsidRPr="003D14DD">
              <w:rPr>
                <w:sz w:val="20"/>
                <w:szCs w:val="20"/>
              </w:rPr>
              <w:t xml:space="preserve">навыками проведения учебных занятий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D135B6" w:rsidRPr="003D14DD" w:rsidRDefault="00D135B6" w:rsidP="004D69F2">
            <w:pPr>
              <w:shd w:val="clear" w:color="auto" w:fill="FFFFFF"/>
              <w:rPr>
                <w:sz w:val="20"/>
                <w:szCs w:val="20"/>
              </w:rPr>
            </w:pPr>
            <w:r w:rsidRPr="003D14DD">
              <w:rPr>
                <w:sz w:val="20"/>
                <w:szCs w:val="20"/>
              </w:rPr>
              <w:t xml:space="preserve">навыками контроля и оценки освоения обучающимися учебных курсов, дисциплин (модулей) программ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p w:rsidR="00D135B6" w:rsidRPr="003D14DD" w:rsidRDefault="00D135B6" w:rsidP="004D69F2">
            <w:pPr>
              <w:rPr>
                <w:sz w:val="20"/>
                <w:szCs w:val="20"/>
              </w:rPr>
            </w:pPr>
            <w:r w:rsidRPr="003D14DD">
              <w:rPr>
                <w:sz w:val="20"/>
                <w:szCs w:val="20"/>
              </w:rPr>
              <w:t xml:space="preserve">навыками организации самостоятельной работы обучающихся по программам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tc>
        <w:tc>
          <w:tcPr>
            <w:tcW w:w="2880" w:type="dxa"/>
          </w:tcPr>
          <w:p w:rsidR="00D135B6" w:rsidRPr="003D14DD" w:rsidRDefault="00D135B6"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психолого-педагогические основы и методику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 если их использование возможно для освоения учебного курса, дисциплины (модуля)</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hAnsi="Times New Roman" w:cs="Times New Roman"/>
              </w:rPr>
              <w:t xml:space="preserve">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hAnsi="Times New Roman" w:cs="Times New Roman"/>
              </w:rPr>
              <w:t>поддержку профессионального самоопределения, профессиональной адаптации и профессионального развития обучающихся</w:t>
            </w:r>
          </w:p>
        </w:tc>
      </w:tr>
      <w:tr w:rsidR="00D135B6" w:rsidRPr="003D14DD" w:rsidTr="004D69F2">
        <w:trPr>
          <w:trHeight w:val="1786"/>
        </w:trPr>
        <w:tc>
          <w:tcPr>
            <w:tcW w:w="3348" w:type="dxa"/>
            <w:vMerge/>
          </w:tcPr>
          <w:p w:rsidR="00D135B6" w:rsidRPr="003D14DD" w:rsidRDefault="00D135B6" w:rsidP="004D69F2">
            <w:pPr>
              <w:rPr>
                <w:sz w:val="20"/>
                <w:szCs w:val="20"/>
              </w:rPr>
            </w:pPr>
          </w:p>
        </w:tc>
        <w:tc>
          <w:tcPr>
            <w:tcW w:w="3420" w:type="dxa"/>
            <w:vMerge/>
          </w:tcPr>
          <w:p w:rsidR="00D135B6" w:rsidRPr="003D14DD" w:rsidRDefault="00D135B6" w:rsidP="004D69F2">
            <w:pPr>
              <w:rPr>
                <w:sz w:val="20"/>
                <w:szCs w:val="20"/>
              </w:rPr>
            </w:pPr>
          </w:p>
        </w:tc>
        <w:tc>
          <w:tcPr>
            <w:tcW w:w="2880" w:type="dxa"/>
          </w:tcPr>
          <w:p w:rsidR="00D135B6" w:rsidRPr="003D14DD" w:rsidRDefault="00D135B6" w:rsidP="004D69F2">
            <w:pPr>
              <w:pStyle w:val="5"/>
              <w:numPr>
                <w:ilvl w:val="0"/>
                <w:numId w:val="0"/>
              </w:numPr>
              <w:tabs>
                <w:tab w:val="left" w:pos="282"/>
              </w:tabs>
              <w:rPr>
                <w:b/>
                <w:sz w:val="20"/>
                <w:szCs w:val="20"/>
                <w:u w:val="single"/>
              </w:rPr>
            </w:pPr>
            <w:r w:rsidRPr="003D14DD">
              <w:rPr>
                <w:b/>
                <w:sz w:val="20"/>
                <w:szCs w:val="20"/>
                <w:u w:val="single"/>
              </w:rPr>
              <w:t>Уметь</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устанавливать педагогически целесообразные взаимоотношения с обучающимися</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proofErr w:type="spellStart"/>
            <w:r w:rsidRPr="003D14DD">
              <w:rPr>
                <w:rFonts w:ascii="Times New Roman" w:hAnsi="Times New Roman" w:cs="Times New Roman"/>
              </w:rPr>
              <w:t>уоздавать</w:t>
            </w:r>
            <w:proofErr w:type="spellEnd"/>
            <w:r w:rsidRPr="003D14DD">
              <w:rPr>
                <w:rFonts w:ascii="Times New Roman" w:hAnsi="Times New Roman" w:cs="Times New Roman"/>
              </w:rPr>
              <w:t xml:space="preserve">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(или) образовательных стандартов, установленных образовательной организацией и (или) образовательной программой к компетенциям выпускников</w:t>
            </w:r>
          </w:p>
          <w:p w:rsidR="00D135B6" w:rsidRPr="003D14DD" w:rsidRDefault="00D135B6" w:rsidP="00D135B6">
            <w:pPr>
              <w:pStyle w:val="ConsPlusNormal"/>
              <w:numPr>
                <w:ilvl w:val="0"/>
                <w:numId w:val="23"/>
              </w:numPr>
              <w:tabs>
                <w:tab w:val="clear" w:pos="1440"/>
                <w:tab w:val="left" w:pos="282"/>
              </w:tabs>
              <w:ind w:left="0" w:firstLine="0"/>
              <w:rPr>
                <w:rFonts w:ascii="Times New Roman" w:hAnsi="Times New Roman" w:cs="Times New Roman"/>
              </w:rPr>
            </w:pPr>
            <w:r w:rsidRPr="003D14DD">
              <w:rPr>
                <w:rFonts w:ascii="Times New Roman" w:hAnsi="Times New Roman" w:cs="Times New Roman"/>
              </w:rPr>
              <w:t>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tc>
      </w:tr>
      <w:tr w:rsidR="00D135B6" w:rsidRPr="003D14DD" w:rsidTr="004D69F2">
        <w:trPr>
          <w:trHeight w:val="2114"/>
        </w:trPr>
        <w:tc>
          <w:tcPr>
            <w:tcW w:w="3348" w:type="dxa"/>
            <w:vMerge/>
          </w:tcPr>
          <w:p w:rsidR="00D135B6" w:rsidRPr="003D14DD" w:rsidRDefault="00D135B6" w:rsidP="004D69F2">
            <w:pPr>
              <w:rPr>
                <w:sz w:val="20"/>
                <w:szCs w:val="20"/>
              </w:rPr>
            </w:pPr>
          </w:p>
        </w:tc>
        <w:tc>
          <w:tcPr>
            <w:tcW w:w="3420" w:type="dxa"/>
            <w:vMerge/>
          </w:tcPr>
          <w:p w:rsidR="00D135B6" w:rsidRPr="003D14DD" w:rsidRDefault="00D135B6" w:rsidP="004D69F2">
            <w:pPr>
              <w:rPr>
                <w:sz w:val="20"/>
                <w:szCs w:val="20"/>
              </w:rPr>
            </w:pPr>
          </w:p>
        </w:tc>
        <w:tc>
          <w:tcPr>
            <w:tcW w:w="2880" w:type="dxa"/>
          </w:tcPr>
          <w:p w:rsidR="00D135B6" w:rsidRPr="003D14DD" w:rsidRDefault="00D135B6" w:rsidP="004D69F2">
            <w:pPr>
              <w:pStyle w:val="5"/>
              <w:numPr>
                <w:ilvl w:val="0"/>
                <w:numId w:val="0"/>
              </w:numPr>
              <w:tabs>
                <w:tab w:val="left" w:pos="282"/>
              </w:tabs>
              <w:rPr>
                <w:b/>
                <w:sz w:val="20"/>
                <w:szCs w:val="20"/>
                <w:u w:val="single"/>
              </w:rPr>
            </w:pPr>
            <w:r w:rsidRPr="003D14DD">
              <w:rPr>
                <w:b/>
                <w:sz w:val="20"/>
                <w:szCs w:val="20"/>
                <w:u w:val="single"/>
              </w:rPr>
              <w:t>Владеть</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eastAsia="Arial Unicode MS" w:hAnsi="Times New Roman" w:cs="Times New Roman"/>
                <w:spacing w:val="4"/>
              </w:rPr>
              <w:t>методикой обучения информационным технологиям</w:t>
            </w:r>
          </w:p>
          <w:p w:rsidR="00D135B6" w:rsidRPr="003D14DD" w:rsidRDefault="00D135B6" w:rsidP="00D135B6">
            <w:pPr>
              <w:pStyle w:val="ConsPlusNormal"/>
              <w:numPr>
                <w:ilvl w:val="0"/>
                <w:numId w:val="23"/>
              </w:numPr>
              <w:tabs>
                <w:tab w:val="clear" w:pos="1440"/>
                <w:tab w:val="left" w:pos="282"/>
              </w:tabs>
              <w:ind w:left="0" w:firstLine="0"/>
              <w:rPr>
                <w:rFonts w:eastAsia="Arial Unicode MS"/>
                <w:b/>
                <w:spacing w:val="4"/>
              </w:rPr>
            </w:pPr>
            <w:r w:rsidRPr="003D14DD">
              <w:rPr>
                <w:rFonts w:ascii="Times New Roman" w:eastAsia="Arial Unicode MS" w:hAnsi="Times New Roman" w:cs="Times New Roman"/>
                <w:spacing w:val="4"/>
              </w:rPr>
              <w:t>методикой разработки электронных образовательных ресурсов</w:t>
            </w:r>
          </w:p>
        </w:tc>
      </w:tr>
    </w:tbl>
    <w:p w:rsidR="00D135B6" w:rsidRPr="003D14DD" w:rsidRDefault="00D135B6" w:rsidP="00D135B6">
      <w:pPr>
        <w:suppressAutoHyphens/>
        <w:ind w:firstLine="709"/>
        <w:jc w:val="both"/>
        <w:rPr>
          <w:sz w:val="20"/>
          <w:szCs w:val="20"/>
        </w:rPr>
      </w:pPr>
    </w:p>
    <w:p w:rsidR="00D135B6" w:rsidRPr="003D14DD" w:rsidRDefault="00D135B6" w:rsidP="00D135B6">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«Методика обучения информационным технологиям», являются необходимыми для изучения последующих дисциплин.</w:t>
      </w:r>
    </w:p>
    <w:p w:rsidR="00D135B6" w:rsidRPr="003D14DD" w:rsidRDefault="00D135B6" w:rsidP="00D135B6">
      <w:pPr>
        <w:tabs>
          <w:tab w:val="left" w:pos="900"/>
          <w:tab w:val="left" w:pos="1080"/>
        </w:tabs>
        <w:suppressAutoHyphens/>
        <w:jc w:val="both"/>
        <w:rPr>
          <w:sz w:val="20"/>
          <w:szCs w:val="20"/>
        </w:rPr>
      </w:pPr>
    </w:p>
    <w:p w:rsidR="00D135B6" w:rsidRPr="003D14DD" w:rsidRDefault="00D135B6" w:rsidP="00D135B6">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D135B6" w:rsidRPr="003D14DD" w:rsidRDefault="00D135B6" w:rsidP="00D135B6">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599"/>
        <w:gridCol w:w="2426"/>
        <w:gridCol w:w="2395"/>
      </w:tblGrid>
      <w:tr w:rsidR="00D135B6" w:rsidRPr="003D14DD" w:rsidTr="00CF234F">
        <w:trPr>
          <w:tblHeader/>
        </w:trPr>
        <w:tc>
          <w:tcPr>
            <w:tcW w:w="2151" w:type="dxa"/>
            <w:vMerge w:val="restart"/>
            <w:vAlign w:val="center"/>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20" w:type="dxa"/>
            <w:gridSpan w:val="3"/>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D135B6" w:rsidRPr="003D14DD" w:rsidTr="00CF234F">
        <w:trPr>
          <w:tblHeader/>
        </w:trPr>
        <w:tc>
          <w:tcPr>
            <w:tcW w:w="2151" w:type="dxa"/>
            <w:vMerge/>
          </w:tcPr>
          <w:p w:rsidR="00D135B6" w:rsidRPr="003D14DD" w:rsidRDefault="00D135B6" w:rsidP="004D69F2">
            <w:pPr>
              <w:suppressAutoHyphens/>
              <w:overflowPunct w:val="0"/>
              <w:autoSpaceDE w:val="0"/>
              <w:autoSpaceDN w:val="0"/>
              <w:adjustRightInd w:val="0"/>
              <w:jc w:val="both"/>
              <w:rPr>
                <w:sz w:val="20"/>
                <w:szCs w:val="20"/>
              </w:rPr>
            </w:pPr>
          </w:p>
        </w:tc>
        <w:tc>
          <w:tcPr>
            <w:tcW w:w="2599" w:type="dxa"/>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26" w:type="dxa"/>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95" w:type="dxa"/>
          </w:tcPr>
          <w:p w:rsidR="00D135B6" w:rsidRPr="003D14DD" w:rsidRDefault="00D135B6" w:rsidP="004D69F2">
            <w:pPr>
              <w:suppressAutoHyphens/>
              <w:overflowPunct w:val="0"/>
              <w:autoSpaceDE w:val="0"/>
              <w:autoSpaceDN w:val="0"/>
              <w:adjustRightInd w:val="0"/>
              <w:jc w:val="center"/>
              <w:rPr>
                <w:sz w:val="20"/>
                <w:szCs w:val="20"/>
              </w:rPr>
            </w:pPr>
            <w:r w:rsidRPr="003D14DD">
              <w:rPr>
                <w:sz w:val="20"/>
                <w:szCs w:val="20"/>
              </w:rPr>
              <w:t>итоговый</w:t>
            </w:r>
          </w:p>
        </w:tc>
      </w:tr>
      <w:tr w:rsidR="00D135B6" w:rsidRPr="003D14DD" w:rsidTr="00CF234F">
        <w:tc>
          <w:tcPr>
            <w:tcW w:w="2151" w:type="dxa"/>
            <w:vMerge w:val="restart"/>
          </w:tcPr>
          <w:p w:rsidR="00D135B6" w:rsidRPr="003D14DD" w:rsidRDefault="00D135B6" w:rsidP="004D69F2">
            <w:pPr>
              <w:suppressAutoHyphens/>
              <w:overflowPunct w:val="0"/>
              <w:autoSpaceDE w:val="0"/>
              <w:autoSpaceDN w:val="0"/>
              <w:adjustRightInd w:val="0"/>
              <w:jc w:val="both"/>
              <w:rPr>
                <w:b/>
                <w:sz w:val="20"/>
                <w:szCs w:val="20"/>
              </w:rPr>
            </w:pPr>
            <w:r w:rsidRPr="003D14DD">
              <w:rPr>
                <w:b/>
                <w:sz w:val="20"/>
                <w:szCs w:val="20"/>
              </w:rPr>
              <w:t>ПК-1</w:t>
            </w:r>
          </w:p>
          <w:p w:rsidR="00D135B6" w:rsidRPr="003D14DD" w:rsidRDefault="00D135B6" w:rsidP="004D69F2">
            <w:pPr>
              <w:suppressAutoHyphens/>
              <w:overflowPunct w:val="0"/>
              <w:autoSpaceDE w:val="0"/>
              <w:autoSpaceDN w:val="0"/>
              <w:adjustRightInd w:val="0"/>
              <w:jc w:val="both"/>
              <w:rPr>
                <w:sz w:val="20"/>
                <w:szCs w:val="20"/>
              </w:rPr>
            </w:pPr>
            <w:r w:rsidRPr="003D14DD">
              <w:rPr>
                <w:sz w:val="20"/>
                <w:szCs w:val="20"/>
              </w:rPr>
              <w:t xml:space="preserve">Способен применять, проектировать и реализовывать современные методики и технологии </w:t>
            </w:r>
            <w:r w:rsidRPr="003D14DD">
              <w:rPr>
                <w:sz w:val="20"/>
                <w:szCs w:val="20"/>
              </w:rPr>
              <w:lastRenderedPageBreak/>
              <w:t>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2599" w:type="dxa"/>
            <w:vAlign w:val="center"/>
          </w:tcPr>
          <w:p w:rsidR="00D135B6" w:rsidRPr="003D14DD" w:rsidRDefault="00D135B6" w:rsidP="004D69F2">
            <w:pPr>
              <w:rPr>
                <w:sz w:val="20"/>
                <w:szCs w:val="20"/>
              </w:rPr>
            </w:pPr>
            <w:r w:rsidRPr="003D14DD">
              <w:rPr>
                <w:sz w:val="20"/>
                <w:szCs w:val="20"/>
              </w:rPr>
              <w:lastRenderedPageBreak/>
              <w:t>Учебная практика, ознакомительная</w:t>
            </w:r>
          </w:p>
        </w:tc>
        <w:tc>
          <w:tcPr>
            <w:tcW w:w="2426" w:type="dxa"/>
            <w:vAlign w:val="center"/>
          </w:tcPr>
          <w:p w:rsidR="00D135B6" w:rsidRPr="003D14DD" w:rsidRDefault="00D135B6" w:rsidP="004D69F2">
            <w:pPr>
              <w:rPr>
                <w:sz w:val="20"/>
                <w:szCs w:val="20"/>
              </w:rPr>
            </w:pPr>
            <w:r w:rsidRPr="003D14DD">
              <w:rPr>
                <w:sz w:val="20"/>
                <w:szCs w:val="20"/>
              </w:rPr>
              <w:t xml:space="preserve">Обучение в электронной информационно-образовательной среде   </w:t>
            </w:r>
          </w:p>
        </w:tc>
        <w:tc>
          <w:tcPr>
            <w:tcW w:w="2395" w:type="dxa"/>
            <w:vAlign w:val="center"/>
          </w:tcPr>
          <w:p w:rsidR="00D135B6" w:rsidRPr="003D14DD" w:rsidRDefault="00D135B6" w:rsidP="004D69F2">
            <w:pPr>
              <w:rPr>
                <w:sz w:val="20"/>
                <w:szCs w:val="20"/>
              </w:rPr>
            </w:pPr>
            <w:r w:rsidRPr="003D14DD">
              <w:rPr>
                <w:sz w:val="20"/>
                <w:szCs w:val="20"/>
              </w:rPr>
              <w:t xml:space="preserve">Производственная практика, научно-исследовательская работа </w:t>
            </w:r>
          </w:p>
        </w:tc>
      </w:tr>
      <w:tr w:rsidR="00D135B6" w:rsidRPr="003D14DD" w:rsidTr="00CF234F">
        <w:trPr>
          <w:trHeight w:val="157"/>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p>
        </w:tc>
        <w:tc>
          <w:tcPr>
            <w:tcW w:w="2426" w:type="dxa"/>
            <w:vAlign w:val="center"/>
          </w:tcPr>
          <w:p w:rsidR="00D135B6" w:rsidRPr="003D14DD" w:rsidRDefault="00D135B6" w:rsidP="004D69F2">
            <w:pPr>
              <w:rPr>
                <w:sz w:val="20"/>
                <w:szCs w:val="20"/>
              </w:rPr>
            </w:pPr>
            <w:r w:rsidRPr="003D14DD">
              <w:rPr>
                <w:sz w:val="20"/>
                <w:szCs w:val="20"/>
              </w:rPr>
              <w:t xml:space="preserve">Методика обучения информационным технологиям   </w:t>
            </w:r>
          </w:p>
        </w:tc>
        <w:tc>
          <w:tcPr>
            <w:tcW w:w="2395" w:type="dxa"/>
            <w:vAlign w:val="center"/>
          </w:tcPr>
          <w:p w:rsidR="00D135B6" w:rsidRPr="003D14DD" w:rsidRDefault="00D135B6" w:rsidP="004D69F2">
            <w:pPr>
              <w:rPr>
                <w:sz w:val="20"/>
                <w:szCs w:val="20"/>
              </w:rPr>
            </w:pPr>
            <w:r w:rsidRPr="003D14DD">
              <w:rPr>
                <w:sz w:val="20"/>
                <w:szCs w:val="20"/>
              </w:rPr>
              <w:t xml:space="preserve">Выполнение и защита выпускной квалификационной </w:t>
            </w:r>
            <w:r w:rsidRPr="003D14DD">
              <w:rPr>
                <w:sz w:val="20"/>
                <w:szCs w:val="20"/>
              </w:rPr>
              <w:lastRenderedPageBreak/>
              <w:t xml:space="preserve">работы </w:t>
            </w:r>
          </w:p>
        </w:tc>
      </w:tr>
      <w:tr w:rsidR="00D135B6" w:rsidRPr="003D14DD" w:rsidTr="00CF234F">
        <w:trPr>
          <w:trHeight w:val="263"/>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p>
        </w:tc>
        <w:tc>
          <w:tcPr>
            <w:tcW w:w="2426" w:type="dxa"/>
            <w:vAlign w:val="center"/>
          </w:tcPr>
          <w:p w:rsidR="00D135B6" w:rsidRPr="003D14DD" w:rsidRDefault="00D135B6" w:rsidP="004D69F2">
            <w:pPr>
              <w:rPr>
                <w:sz w:val="20"/>
                <w:szCs w:val="20"/>
              </w:rPr>
            </w:pPr>
            <w:r w:rsidRPr="003D14DD">
              <w:rPr>
                <w:sz w:val="20"/>
                <w:szCs w:val="20"/>
              </w:rPr>
              <w:t xml:space="preserve">Проектирование и реализация образовательных программ  </w:t>
            </w:r>
          </w:p>
        </w:tc>
        <w:tc>
          <w:tcPr>
            <w:tcW w:w="2395" w:type="dxa"/>
            <w:vAlign w:val="center"/>
          </w:tcPr>
          <w:p w:rsidR="00D135B6" w:rsidRPr="003D14DD" w:rsidRDefault="00D135B6" w:rsidP="004D69F2">
            <w:pPr>
              <w:rPr>
                <w:sz w:val="20"/>
                <w:szCs w:val="20"/>
              </w:rPr>
            </w:pPr>
          </w:p>
        </w:tc>
      </w:tr>
      <w:tr w:rsidR="00D135B6" w:rsidRPr="003D14DD" w:rsidTr="00CF234F">
        <w:trPr>
          <w:trHeight w:val="702"/>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p>
        </w:tc>
        <w:tc>
          <w:tcPr>
            <w:tcW w:w="2426" w:type="dxa"/>
            <w:vAlign w:val="center"/>
          </w:tcPr>
          <w:p w:rsidR="00D135B6" w:rsidRPr="003D14DD" w:rsidRDefault="00D135B6"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395" w:type="dxa"/>
            <w:vAlign w:val="center"/>
          </w:tcPr>
          <w:p w:rsidR="00D135B6" w:rsidRPr="003D14DD" w:rsidRDefault="00D135B6" w:rsidP="004D69F2">
            <w:pPr>
              <w:rPr>
                <w:sz w:val="20"/>
                <w:szCs w:val="20"/>
              </w:rPr>
            </w:pPr>
          </w:p>
        </w:tc>
      </w:tr>
      <w:tr w:rsidR="00D135B6" w:rsidRPr="003D14DD" w:rsidTr="00CF234F">
        <w:trPr>
          <w:trHeight w:val="405"/>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p>
        </w:tc>
        <w:tc>
          <w:tcPr>
            <w:tcW w:w="2426" w:type="dxa"/>
            <w:vAlign w:val="center"/>
          </w:tcPr>
          <w:p w:rsidR="00D135B6" w:rsidRPr="003D14DD" w:rsidRDefault="00D135B6" w:rsidP="004D69F2">
            <w:pPr>
              <w:rPr>
                <w:sz w:val="20"/>
                <w:szCs w:val="20"/>
              </w:rPr>
            </w:pPr>
            <w:r w:rsidRPr="003D14DD">
              <w:rPr>
                <w:sz w:val="20"/>
                <w:szCs w:val="20"/>
              </w:rPr>
              <w:t>Производственная практика, педагогическая</w:t>
            </w:r>
          </w:p>
        </w:tc>
        <w:tc>
          <w:tcPr>
            <w:tcW w:w="2395" w:type="dxa"/>
            <w:vAlign w:val="center"/>
          </w:tcPr>
          <w:p w:rsidR="00D135B6" w:rsidRPr="003D14DD" w:rsidRDefault="00D135B6" w:rsidP="004D69F2">
            <w:pPr>
              <w:rPr>
                <w:sz w:val="20"/>
                <w:szCs w:val="20"/>
              </w:rPr>
            </w:pPr>
          </w:p>
        </w:tc>
      </w:tr>
      <w:tr w:rsidR="00D135B6" w:rsidRPr="003D14DD" w:rsidTr="00CF234F">
        <w:trPr>
          <w:trHeight w:val="303"/>
        </w:trPr>
        <w:tc>
          <w:tcPr>
            <w:tcW w:w="2151" w:type="dxa"/>
            <w:vMerge w:val="restart"/>
          </w:tcPr>
          <w:p w:rsidR="00D135B6" w:rsidRPr="003D14DD" w:rsidRDefault="00D135B6" w:rsidP="004D69F2">
            <w:pPr>
              <w:suppressAutoHyphens/>
              <w:overflowPunct w:val="0"/>
              <w:autoSpaceDE w:val="0"/>
              <w:autoSpaceDN w:val="0"/>
              <w:adjustRightInd w:val="0"/>
              <w:jc w:val="both"/>
              <w:rPr>
                <w:b/>
                <w:sz w:val="20"/>
                <w:szCs w:val="20"/>
              </w:rPr>
            </w:pPr>
            <w:r w:rsidRPr="003D14DD">
              <w:rPr>
                <w:b/>
                <w:sz w:val="20"/>
                <w:szCs w:val="20"/>
              </w:rPr>
              <w:t>ПК-2</w:t>
            </w:r>
          </w:p>
          <w:p w:rsidR="00D135B6" w:rsidRPr="003D14DD" w:rsidRDefault="00D135B6" w:rsidP="004D69F2">
            <w:pPr>
              <w:suppressAutoHyphens/>
              <w:overflowPunct w:val="0"/>
              <w:autoSpaceDE w:val="0"/>
              <w:autoSpaceDN w:val="0"/>
              <w:adjustRightInd w:val="0"/>
              <w:jc w:val="both"/>
              <w:rPr>
                <w:sz w:val="20"/>
                <w:szCs w:val="20"/>
              </w:rPr>
            </w:pPr>
            <w:r w:rsidRPr="003D14DD">
              <w:rPr>
                <w:sz w:val="20"/>
                <w:szCs w:val="20"/>
              </w:rPr>
              <w:t>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2599" w:type="dxa"/>
            <w:vAlign w:val="center"/>
          </w:tcPr>
          <w:p w:rsidR="00D135B6" w:rsidRPr="003D14DD" w:rsidRDefault="00D135B6" w:rsidP="004D69F2">
            <w:pPr>
              <w:rPr>
                <w:sz w:val="20"/>
                <w:szCs w:val="20"/>
              </w:rPr>
            </w:pPr>
            <w:r w:rsidRPr="003D14DD">
              <w:rPr>
                <w:sz w:val="20"/>
                <w:szCs w:val="20"/>
              </w:rPr>
              <w:t>Разработка программного обеспечения для информационных образовательных систем</w:t>
            </w:r>
          </w:p>
        </w:tc>
        <w:tc>
          <w:tcPr>
            <w:tcW w:w="2426" w:type="dxa"/>
            <w:vAlign w:val="center"/>
          </w:tcPr>
          <w:p w:rsidR="00D135B6" w:rsidRPr="003D14DD" w:rsidRDefault="00D135B6" w:rsidP="004D69F2">
            <w:pPr>
              <w:rPr>
                <w:sz w:val="20"/>
                <w:szCs w:val="20"/>
              </w:rPr>
            </w:pPr>
            <w:r w:rsidRPr="003D14DD">
              <w:rPr>
                <w:sz w:val="20"/>
                <w:szCs w:val="20"/>
              </w:rPr>
              <w:t>Методика обучения информационным технологиям</w:t>
            </w:r>
          </w:p>
        </w:tc>
        <w:tc>
          <w:tcPr>
            <w:tcW w:w="2395" w:type="dxa"/>
            <w:vAlign w:val="center"/>
          </w:tcPr>
          <w:p w:rsidR="00D135B6" w:rsidRPr="003D14DD" w:rsidRDefault="00D135B6" w:rsidP="004D69F2">
            <w:pPr>
              <w:rPr>
                <w:sz w:val="20"/>
                <w:szCs w:val="20"/>
              </w:rPr>
            </w:pPr>
            <w:r w:rsidRPr="003D14DD">
              <w:rPr>
                <w:sz w:val="20"/>
                <w:szCs w:val="20"/>
              </w:rPr>
              <w:t xml:space="preserve">Производственная практика, научно-исследовательская работа </w:t>
            </w:r>
          </w:p>
        </w:tc>
      </w:tr>
      <w:tr w:rsidR="00D135B6" w:rsidRPr="003D14DD" w:rsidTr="00CF234F">
        <w:trPr>
          <w:trHeight w:val="124"/>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r w:rsidRPr="003D14DD">
              <w:rPr>
                <w:sz w:val="20"/>
                <w:szCs w:val="20"/>
              </w:rPr>
              <w:t>Разработка электронных образовательных ресурсов</w:t>
            </w:r>
          </w:p>
        </w:tc>
        <w:tc>
          <w:tcPr>
            <w:tcW w:w="2426" w:type="dxa"/>
            <w:vAlign w:val="center"/>
          </w:tcPr>
          <w:p w:rsidR="00D135B6" w:rsidRPr="003D14DD" w:rsidRDefault="00D135B6" w:rsidP="004D69F2">
            <w:pPr>
              <w:rPr>
                <w:sz w:val="20"/>
                <w:szCs w:val="20"/>
              </w:rPr>
            </w:pPr>
            <w:r w:rsidRPr="003D14DD">
              <w:rPr>
                <w:sz w:val="20"/>
                <w:szCs w:val="20"/>
              </w:rPr>
              <w:t>Производственная практика, педагогическая</w:t>
            </w:r>
          </w:p>
        </w:tc>
        <w:tc>
          <w:tcPr>
            <w:tcW w:w="2395" w:type="dxa"/>
            <w:vAlign w:val="center"/>
          </w:tcPr>
          <w:p w:rsidR="00D135B6" w:rsidRPr="003D14DD" w:rsidRDefault="00D135B6" w:rsidP="004D69F2">
            <w:pPr>
              <w:rPr>
                <w:sz w:val="20"/>
                <w:szCs w:val="20"/>
              </w:rPr>
            </w:pPr>
            <w:r w:rsidRPr="003D14DD">
              <w:rPr>
                <w:sz w:val="20"/>
                <w:szCs w:val="20"/>
              </w:rPr>
              <w:t xml:space="preserve">Выполнение и защита выпускной квалификационной работы </w:t>
            </w:r>
          </w:p>
        </w:tc>
      </w:tr>
      <w:tr w:rsidR="00D135B6" w:rsidRPr="003D14DD" w:rsidTr="00CF234F">
        <w:trPr>
          <w:trHeight w:val="283"/>
        </w:trPr>
        <w:tc>
          <w:tcPr>
            <w:tcW w:w="2151" w:type="dxa"/>
            <w:vMerge/>
          </w:tcPr>
          <w:p w:rsidR="00D135B6" w:rsidRPr="003D14DD" w:rsidRDefault="00D135B6" w:rsidP="004D69F2">
            <w:pPr>
              <w:suppressAutoHyphens/>
              <w:overflowPunct w:val="0"/>
              <w:autoSpaceDE w:val="0"/>
              <w:autoSpaceDN w:val="0"/>
              <w:adjustRightInd w:val="0"/>
              <w:jc w:val="both"/>
              <w:rPr>
                <w:b/>
                <w:sz w:val="20"/>
                <w:szCs w:val="20"/>
              </w:rPr>
            </w:pPr>
          </w:p>
        </w:tc>
        <w:tc>
          <w:tcPr>
            <w:tcW w:w="2599" w:type="dxa"/>
            <w:vAlign w:val="center"/>
          </w:tcPr>
          <w:p w:rsidR="00D135B6" w:rsidRPr="003D14DD" w:rsidRDefault="00D135B6" w:rsidP="004D69F2">
            <w:pPr>
              <w:rPr>
                <w:sz w:val="20"/>
                <w:szCs w:val="20"/>
              </w:rPr>
            </w:pPr>
            <w:r w:rsidRPr="003D14DD">
              <w:rPr>
                <w:sz w:val="20"/>
                <w:szCs w:val="20"/>
              </w:rPr>
              <w:t>Адаптивные информационные и коммуникационные технологии</w:t>
            </w:r>
          </w:p>
        </w:tc>
        <w:tc>
          <w:tcPr>
            <w:tcW w:w="2426" w:type="dxa"/>
            <w:vAlign w:val="center"/>
          </w:tcPr>
          <w:p w:rsidR="00D135B6" w:rsidRPr="003D14DD" w:rsidRDefault="00D135B6" w:rsidP="004D69F2">
            <w:pPr>
              <w:rPr>
                <w:sz w:val="20"/>
                <w:szCs w:val="20"/>
              </w:rPr>
            </w:pPr>
          </w:p>
        </w:tc>
        <w:tc>
          <w:tcPr>
            <w:tcW w:w="2395" w:type="dxa"/>
            <w:vAlign w:val="center"/>
          </w:tcPr>
          <w:p w:rsidR="00D135B6" w:rsidRPr="003D14DD" w:rsidRDefault="00D135B6" w:rsidP="004D69F2">
            <w:pPr>
              <w:rPr>
                <w:sz w:val="20"/>
                <w:szCs w:val="20"/>
              </w:rPr>
            </w:pPr>
          </w:p>
        </w:tc>
      </w:tr>
    </w:tbl>
    <w:p w:rsidR="00D135B6" w:rsidRPr="003D14DD" w:rsidRDefault="00D135B6" w:rsidP="00D135B6">
      <w:pPr>
        <w:tabs>
          <w:tab w:val="left" w:pos="900"/>
        </w:tabs>
        <w:suppressAutoHyphens/>
        <w:ind w:firstLine="709"/>
        <w:jc w:val="both"/>
        <w:rPr>
          <w:b/>
          <w:sz w:val="20"/>
          <w:szCs w:val="20"/>
        </w:rPr>
      </w:pPr>
    </w:p>
    <w:p w:rsidR="00D135B6" w:rsidRPr="003D14DD" w:rsidRDefault="00D135B6" w:rsidP="00D135B6">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D135B6" w:rsidRPr="003D14DD" w:rsidRDefault="00D135B6" w:rsidP="00D135B6">
      <w:pPr>
        <w:tabs>
          <w:tab w:val="left" w:pos="900"/>
        </w:tabs>
        <w:suppressAutoHyphens/>
        <w:ind w:firstLine="709"/>
        <w:jc w:val="both"/>
        <w:rPr>
          <w:b/>
          <w:sz w:val="20"/>
          <w:szCs w:val="20"/>
        </w:rPr>
      </w:pPr>
    </w:p>
    <w:p w:rsidR="00D135B6" w:rsidRPr="003D14DD" w:rsidRDefault="00D135B6" w:rsidP="00D135B6">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D135B6" w:rsidRPr="003D14DD" w:rsidRDefault="00D135B6" w:rsidP="00D135B6">
      <w:pPr>
        <w:tabs>
          <w:tab w:val="left" w:pos="900"/>
        </w:tabs>
        <w:suppressAutoHyphens/>
        <w:ind w:firstLine="709"/>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D135B6" w:rsidRPr="003D14DD" w:rsidTr="004D69F2">
        <w:tc>
          <w:tcPr>
            <w:tcW w:w="766" w:type="dxa"/>
            <w:vMerge w:val="restart"/>
            <w:vAlign w:val="center"/>
          </w:tcPr>
          <w:p w:rsidR="00D135B6" w:rsidRPr="003D14DD" w:rsidRDefault="00D135B6"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D135B6" w:rsidRPr="003D14DD" w:rsidRDefault="00D135B6"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D135B6" w:rsidRPr="003D14DD" w:rsidRDefault="00D135B6"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D135B6" w:rsidRPr="003D14DD" w:rsidTr="004D69F2">
        <w:tc>
          <w:tcPr>
            <w:tcW w:w="766" w:type="dxa"/>
            <w:vMerge/>
          </w:tcPr>
          <w:p w:rsidR="00D135B6" w:rsidRPr="003D14DD" w:rsidRDefault="00D135B6" w:rsidP="004D69F2">
            <w:pPr>
              <w:tabs>
                <w:tab w:val="left" w:pos="900"/>
              </w:tabs>
              <w:rPr>
                <w:b/>
                <w:sz w:val="20"/>
                <w:szCs w:val="20"/>
              </w:rPr>
            </w:pPr>
          </w:p>
        </w:tc>
        <w:tc>
          <w:tcPr>
            <w:tcW w:w="4922" w:type="dxa"/>
            <w:vMerge/>
          </w:tcPr>
          <w:p w:rsidR="00D135B6" w:rsidRPr="003D14DD" w:rsidRDefault="00D135B6" w:rsidP="004D69F2">
            <w:pPr>
              <w:tabs>
                <w:tab w:val="left" w:pos="900"/>
              </w:tabs>
              <w:rPr>
                <w:b/>
                <w:sz w:val="20"/>
                <w:szCs w:val="20"/>
              </w:rPr>
            </w:pPr>
          </w:p>
        </w:tc>
        <w:tc>
          <w:tcPr>
            <w:tcW w:w="2139" w:type="dxa"/>
            <w:gridSpan w:val="2"/>
            <w:vAlign w:val="center"/>
          </w:tcPr>
          <w:p w:rsidR="00D135B6" w:rsidRPr="003D14DD" w:rsidRDefault="00D135B6"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D135B6" w:rsidRPr="003D14DD" w:rsidRDefault="00D135B6" w:rsidP="004D69F2">
            <w:pPr>
              <w:pStyle w:val="afff7"/>
              <w:suppressAutoHyphens/>
              <w:snapToGrid w:val="0"/>
              <w:ind w:right="-80"/>
              <w:jc w:val="center"/>
              <w:rPr>
                <w:b/>
                <w:sz w:val="20"/>
                <w:szCs w:val="20"/>
              </w:rPr>
            </w:pPr>
            <w:r w:rsidRPr="003D14DD">
              <w:rPr>
                <w:b/>
                <w:sz w:val="20"/>
                <w:szCs w:val="20"/>
              </w:rPr>
              <w:t>Заочная</w:t>
            </w:r>
          </w:p>
        </w:tc>
      </w:tr>
      <w:tr w:rsidR="00D135B6" w:rsidRPr="003D14DD" w:rsidTr="004D69F2">
        <w:tc>
          <w:tcPr>
            <w:tcW w:w="766" w:type="dxa"/>
            <w:vMerge/>
          </w:tcPr>
          <w:p w:rsidR="00D135B6" w:rsidRPr="003D14DD" w:rsidRDefault="00D135B6" w:rsidP="004D69F2">
            <w:pPr>
              <w:tabs>
                <w:tab w:val="left" w:pos="900"/>
              </w:tabs>
              <w:rPr>
                <w:b/>
                <w:sz w:val="20"/>
                <w:szCs w:val="20"/>
              </w:rPr>
            </w:pPr>
          </w:p>
        </w:tc>
        <w:tc>
          <w:tcPr>
            <w:tcW w:w="4922" w:type="dxa"/>
            <w:vMerge/>
          </w:tcPr>
          <w:p w:rsidR="00D135B6" w:rsidRPr="003D14DD" w:rsidRDefault="00D135B6" w:rsidP="004D69F2">
            <w:pPr>
              <w:tabs>
                <w:tab w:val="left" w:pos="900"/>
              </w:tabs>
              <w:rPr>
                <w:b/>
                <w:sz w:val="20"/>
                <w:szCs w:val="20"/>
              </w:rPr>
            </w:pPr>
          </w:p>
        </w:tc>
        <w:tc>
          <w:tcPr>
            <w:tcW w:w="1069" w:type="dxa"/>
            <w:vAlign w:val="center"/>
          </w:tcPr>
          <w:p w:rsidR="00D135B6" w:rsidRPr="003D14DD" w:rsidRDefault="00D135B6" w:rsidP="004D69F2">
            <w:pPr>
              <w:tabs>
                <w:tab w:val="left" w:pos="900"/>
              </w:tabs>
              <w:jc w:val="center"/>
              <w:rPr>
                <w:b/>
                <w:sz w:val="20"/>
                <w:szCs w:val="20"/>
              </w:rPr>
            </w:pPr>
            <w:r w:rsidRPr="003D14DD">
              <w:rPr>
                <w:b/>
                <w:sz w:val="20"/>
                <w:szCs w:val="20"/>
              </w:rPr>
              <w:t>всего</w:t>
            </w:r>
          </w:p>
        </w:tc>
        <w:tc>
          <w:tcPr>
            <w:tcW w:w="1070" w:type="dxa"/>
            <w:vAlign w:val="center"/>
          </w:tcPr>
          <w:p w:rsidR="00D135B6" w:rsidRPr="003D14DD" w:rsidRDefault="00D135B6" w:rsidP="004D69F2">
            <w:pPr>
              <w:tabs>
                <w:tab w:val="left" w:pos="900"/>
              </w:tabs>
              <w:jc w:val="center"/>
              <w:rPr>
                <w:b/>
                <w:sz w:val="20"/>
                <w:szCs w:val="20"/>
              </w:rPr>
            </w:pPr>
            <w:r w:rsidRPr="003D14DD">
              <w:rPr>
                <w:b/>
                <w:sz w:val="20"/>
                <w:szCs w:val="20"/>
              </w:rPr>
              <w:t>в том числе</w:t>
            </w:r>
          </w:p>
        </w:tc>
        <w:tc>
          <w:tcPr>
            <w:tcW w:w="1069" w:type="dxa"/>
            <w:vAlign w:val="center"/>
          </w:tcPr>
          <w:p w:rsidR="00D135B6" w:rsidRPr="003D14DD" w:rsidRDefault="00D135B6" w:rsidP="004D69F2">
            <w:pPr>
              <w:tabs>
                <w:tab w:val="left" w:pos="900"/>
              </w:tabs>
              <w:jc w:val="center"/>
              <w:rPr>
                <w:b/>
                <w:sz w:val="20"/>
                <w:szCs w:val="20"/>
              </w:rPr>
            </w:pPr>
            <w:r w:rsidRPr="003D14DD">
              <w:rPr>
                <w:b/>
                <w:sz w:val="20"/>
                <w:szCs w:val="20"/>
              </w:rPr>
              <w:t>всего</w:t>
            </w:r>
          </w:p>
        </w:tc>
        <w:tc>
          <w:tcPr>
            <w:tcW w:w="1070" w:type="dxa"/>
            <w:vAlign w:val="center"/>
          </w:tcPr>
          <w:p w:rsidR="00D135B6" w:rsidRPr="003D14DD" w:rsidRDefault="00D135B6" w:rsidP="004D69F2">
            <w:pPr>
              <w:tabs>
                <w:tab w:val="left" w:pos="900"/>
              </w:tabs>
              <w:jc w:val="center"/>
              <w:rPr>
                <w:b/>
                <w:sz w:val="20"/>
                <w:szCs w:val="20"/>
              </w:rPr>
            </w:pPr>
            <w:r w:rsidRPr="003D14DD">
              <w:rPr>
                <w:b/>
                <w:sz w:val="20"/>
                <w:szCs w:val="20"/>
              </w:rPr>
              <w:t>в том числе</w:t>
            </w:r>
          </w:p>
        </w:tc>
      </w:tr>
      <w:tr w:rsidR="00D135B6" w:rsidRPr="003D14DD" w:rsidTr="004D69F2">
        <w:tc>
          <w:tcPr>
            <w:tcW w:w="766" w:type="dxa"/>
          </w:tcPr>
          <w:p w:rsidR="00D135B6" w:rsidRPr="003D14DD" w:rsidRDefault="00D135B6" w:rsidP="004D69F2">
            <w:pPr>
              <w:suppressAutoHyphens/>
              <w:snapToGrid w:val="0"/>
              <w:rPr>
                <w:b/>
                <w:sz w:val="20"/>
                <w:szCs w:val="20"/>
              </w:rPr>
            </w:pPr>
            <w:r w:rsidRPr="003D14DD">
              <w:rPr>
                <w:b/>
                <w:sz w:val="20"/>
                <w:szCs w:val="20"/>
              </w:rPr>
              <w:t>1</w:t>
            </w:r>
          </w:p>
        </w:tc>
        <w:tc>
          <w:tcPr>
            <w:tcW w:w="4922" w:type="dxa"/>
          </w:tcPr>
          <w:p w:rsidR="00D135B6" w:rsidRPr="003D14DD" w:rsidRDefault="00D135B6"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D135B6" w:rsidRPr="003D14DD" w:rsidRDefault="00D135B6" w:rsidP="004D69F2">
            <w:pPr>
              <w:suppressAutoHyphens/>
              <w:snapToGrid w:val="0"/>
              <w:jc w:val="center"/>
              <w:rPr>
                <w:b/>
                <w:sz w:val="20"/>
                <w:szCs w:val="20"/>
              </w:rPr>
            </w:pPr>
          </w:p>
        </w:tc>
        <w:tc>
          <w:tcPr>
            <w:tcW w:w="1070" w:type="dxa"/>
          </w:tcPr>
          <w:p w:rsidR="00D135B6" w:rsidRPr="003D14DD" w:rsidRDefault="00D135B6" w:rsidP="004D69F2">
            <w:pPr>
              <w:pStyle w:val="afff7"/>
              <w:suppressAutoHyphens/>
              <w:snapToGrid w:val="0"/>
              <w:ind w:right="312"/>
              <w:jc w:val="center"/>
              <w:rPr>
                <w:b/>
                <w:sz w:val="20"/>
                <w:szCs w:val="20"/>
              </w:rPr>
            </w:pPr>
          </w:p>
        </w:tc>
        <w:tc>
          <w:tcPr>
            <w:tcW w:w="1069" w:type="dxa"/>
          </w:tcPr>
          <w:p w:rsidR="00D135B6" w:rsidRPr="003D14DD" w:rsidRDefault="00D135B6" w:rsidP="004D69F2">
            <w:pPr>
              <w:pStyle w:val="afff7"/>
              <w:suppressAutoHyphens/>
              <w:snapToGrid w:val="0"/>
              <w:jc w:val="center"/>
              <w:rPr>
                <w:b/>
                <w:sz w:val="20"/>
                <w:szCs w:val="20"/>
              </w:rPr>
            </w:pPr>
            <w:r w:rsidRPr="003D14DD">
              <w:rPr>
                <w:b/>
                <w:sz w:val="20"/>
                <w:szCs w:val="20"/>
              </w:rPr>
              <w:t>28,2</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1.1</w:t>
            </w:r>
          </w:p>
        </w:tc>
        <w:tc>
          <w:tcPr>
            <w:tcW w:w="4922" w:type="dxa"/>
          </w:tcPr>
          <w:p w:rsidR="00D135B6" w:rsidRPr="003D14DD" w:rsidRDefault="00D135B6" w:rsidP="004D69F2">
            <w:pPr>
              <w:suppressAutoHyphens/>
              <w:snapToGrid w:val="0"/>
              <w:rPr>
                <w:sz w:val="20"/>
                <w:szCs w:val="20"/>
              </w:rPr>
            </w:pPr>
            <w:r w:rsidRPr="003D14DD">
              <w:rPr>
                <w:sz w:val="20"/>
                <w:szCs w:val="20"/>
              </w:rPr>
              <w:t>занятия лекционного типа (лекции)</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r w:rsidRPr="003D14DD">
              <w:rPr>
                <w:sz w:val="20"/>
                <w:szCs w:val="20"/>
              </w:rPr>
              <w:t>6</w:t>
            </w:r>
          </w:p>
        </w:tc>
        <w:tc>
          <w:tcPr>
            <w:tcW w:w="1070" w:type="dxa"/>
          </w:tcPr>
          <w:p w:rsidR="00D135B6" w:rsidRPr="003D14DD" w:rsidRDefault="00D135B6" w:rsidP="004D69F2">
            <w:pPr>
              <w:pStyle w:val="afff7"/>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1.2</w:t>
            </w:r>
          </w:p>
        </w:tc>
        <w:tc>
          <w:tcPr>
            <w:tcW w:w="4922" w:type="dxa"/>
          </w:tcPr>
          <w:p w:rsidR="00D135B6" w:rsidRPr="003D14DD" w:rsidRDefault="00D135B6" w:rsidP="004D69F2">
            <w:pPr>
              <w:suppressAutoHyphens/>
              <w:snapToGrid w:val="0"/>
              <w:rPr>
                <w:sz w:val="20"/>
                <w:szCs w:val="20"/>
              </w:rPr>
            </w:pPr>
            <w:r w:rsidRPr="003D14DD">
              <w:rPr>
                <w:sz w:val="20"/>
                <w:szCs w:val="20"/>
              </w:rPr>
              <w:t xml:space="preserve">занятия семинарского типа (практические)*, </w:t>
            </w:r>
          </w:p>
          <w:p w:rsidR="00D135B6" w:rsidRPr="003D14DD" w:rsidRDefault="00D135B6" w:rsidP="004D69F2">
            <w:pPr>
              <w:suppressAutoHyphens/>
              <w:snapToGrid w:val="0"/>
              <w:rPr>
                <w:sz w:val="20"/>
                <w:szCs w:val="20"/>
              </w:rPr>
            </w:pPr>
            <w:r w:rsidRPr="003D14DD">
              <w:rPr>
                <w:sz w:val="20"/>
                <w:szCs w:val="20"/>
              </w:rPr>
              <w:t xml:space="preserve">в том числе: </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r w:rsidRPr="003D14DD">
              <w:rPr>
                <w:sz w:val="20"/>
                <w:szCs w:val="20"/>
              </w:rPr>
              <w:t>18</w:t>
            </w:r>
          </w:p>
        </w:tc>
        <w:tc>
          <w:tcPr>
            <w:tcW w:w="1070" w:type="dxa"/>
          </w:tcPr>
          <w:p w:rsidR="00D135B6" w:rsidRPr="003D14DD" w:rsidRDefault="00D135B6" w:rsidP="004D69F2">
            <w:pPr>
              <w:pStyle w:val="afff7"/>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1.2.1</w:t>
            </w:r>
          </w:p>
        </w:tc>
        <w:tc>
          <w:tcPr>
            <w:tcW w:w="4922" w:type="dxa"/>
          </w:tcPr>
          <w:p w:rsidR="00D135B6" w:rsidRPr="003D14DD" w:rsidRDefault="00D135B6" w:rsidP="004D69F2">
            <w:pPr>
              <w:suppressAutoHyphens/>
              <w:snapToGrid w:val="0"/>
              <w:rPr>
                <w:sz w:val="20"/>
                <w:szCs w:val="20"/>
              </w:rPr>
            </w:pPr>
            <w:r w:rsidRPr="003D14DD">
              <w:rPr>
                <w:sz w:val="20"/>
                <w:szCs w:val="20"/>
              </w:rPr>
              <w:t xml:space="preserve">семинар-дискуссия, </w:t>
            </w:r>
          </w:p>
          <w:p w:rsidR="00D135B6" w:rsidRPr="003D14DD" w:rsidRDefault="00D135B6" w:rsidP="004D69F2">
            <w:pPr>
              <w:suppressAutoHyphens/>
              <w:snapToGrid w:val="0"/>
              <w:rPr>
                <w:sz w:val="20"/>
                <w:szCs w:val="20"/>
              </w:rPr>
            </w:pPr>
            <w:r w:rsidRPr="003D14DD">
              <w:rPr>
                <w:sz w:val="20"/>
                <w:szCs w:val="20"/>
              </w:rPr>
              <w:t>практические занятия</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r w:rsidRPr="003D14DD">
              <w:rPr>
                <w:sz w:val="20"/>
                <w:szCs w:val="20"/>
              </w:rPr>
              <w:t>0</w:t>
            </w:r>
          </w:p>
          <w:p w:rsidR="00D135B6" w:rsidRPr="003D14DD" w:rsidRDefault="00D135B6" w:rsidP="004D69F2">
            <w:pPr>
              <w:pStyle w:val="afff7"/>
              <w:suppressAutoHyphens/>
              <w:snapToGrid w:val="0"/>
              <w:jc w:val="center"/>
              <w:rPr>
                <w:sz w:val="20"/>
                <w:szCs w:val="20"/>
              </w:rPr>
            </w:pPr>
            <w:r w:rsidRPr="003D14DD">
              <w:rPr>
                <w:sz w:val="20"/>
                <w:szCs w:val="20"/>
              </w:rPr>
              <w:t>18</w:t>
            </w: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1.2.2</w:t>
            </w:r>
          </w:p>
        </w:tc>
        <w:tc>
          <w:tcPr>
            <w:tcW w:w="4922" w:type="dxa"/>
          </w:tcPr>
          <w:p w:rsidR="00D135B6" w:rsidRPr="003D14DD" w:rsidRDefault="00D135B6"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1.2.3</w:t>
            </w:r>
          </w:p>
        </w:tc>
        <w:tc>
          <w:tcPr>
            <w:tcW w:w="4922" w:type="dxa"/>
          </w:tcPr>
          <w:p w:rsidR="00D135B6" w:rsidRPr="003D14DD" w:rsidRDefault="00D135B6"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D135B6" w:rsidRPr="003D14DD" w:rsidRDefault="00D135B6" w:rsidP="004D69F2">
            <w:pPr>
              <w:pStyle w:val="afff7"/>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r w:rsidRPr="003D14DD">
              <w:rPr>
                <w:sz w:val="20"/>
                <w:szCs w:val="20"/>
              </w:rPr>
              <w:t>2</w:t>
            </w:r>
          </w:p>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1.3</w:t>
            </w:r>
          </w:p>
        </w:tc>
        <w:tc>
          <w:tcPr>
            <w:tcW w:w="4922" w:type="dxa"/>
          </w:tcPr>
          <w:p w:rsidR="00D135B6" w:rsidRPr="003D14DD" w:rsidRDefault="00D135B6"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D135B6" w:rsidRPr="003D14DD" w:rsidRDefault="00D135B6" w:rsidP="004D69F2">
            <w:pPr>
              <w:pStyle w:val="afff7"/>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r w:rsidRPr="003D14DD">
              <w:rPr>
                <w:sz w:val="20"/>
                <w:szCs w:val="20"/>
              </w:rPr>
              <w:t>2,2</w:t>
            </w:r>
          </w:p>
        </w:tc>
        <w:tc>
          <w:tcPr>
            <w:tcW w:w="1070" w:type="dxa"/>
          </w:tcPr>
          <w:p w:rsidR="00D135B6" w:rsidRPr="003D14DD" w:rsidRDefault="00D135B6" w:rsidP="004D69F2">
            <w:pPr>
              <w:suppressAutoHyphens/>
              <w:snapToGrid w:val="0"/>
              <w:jc w:val="center"/>
              <w:rPr>
                <w:sz w:val="20"/>
                <w:szCs w:val="20"/>
              </w:rPr>
            </w:pP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1.3.1</w:t>
            </w:r>
          </w:p>
        </w:tc>
        <w:tc>
          <w:tcPr>
            <w:tcW w:w="4922" w:type="dxa"/>
          </w:tcPr>
          <w:p w:rsidR="00D135B6" w:rsidRPr="003D14DD" w:rsidRDefault="00D135B6" w:rsidP="004D69F2">
            <w:pPr>
              <w:suppressAutoHyphens/>
              <w:snapToGrid w:val="0"/>
              <w:rPr>
                <w:sz w:val="20"/>
                <w:szCs w:val="20"/>
              </w:rPr>
            </w:pPr>
            <w:r w:rsidRPr="003D14DD">
              <w:rPr>
                <w:sz w:val="20"/>
                <w:szCs w:val="20"/>
              </w:rPr>
              <w:t xml:space="preserve">консультации групповые </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r w:rsidRPr="003D14DD">
              <w:rPr>
                <w:sz w:val="20"/>
                <w:szCs w:val="20"/>
              </w:rPr>
              <w:t>2</w:t>
            </w: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sz w:val="20"/>
                <w:szCs w:val="20"/>
              </w:rPr>
              <w:t>1.3.2</w:t>
            </w:r>
          </w:p>
        </w:tc>
        <w:tc>
          <w:tcPr>
            <w:tcW w:w="4922" w:type="dxa"/>
          </w:tcPr>
          <w:p w:rsidR="00D135B6" w:rsidRPr="003D14DD" w:rsidRDefault="00D135B6"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r w:rsidRPr="003D14DD">
              <w:rPr>
                <w:sz w:val="20"/>
                <w:szCs w:val="20"/>
              </w:rPr>
              <w:t>0,2</w:t>
            </w:r>
          </w:p>
        </w:tc>
      </w:tr>
      <w:tr w:rsidR="00D135B6" w:rsidRPr="003D14DD" w:rsidTr="004D69F2">
        <w:tc>
          <w:tcPr>
            <w:tcW w:w="766" w:type="dxa"/>
          </w:tcPr>
          <w:p w:rsidR="00D135B6" w:rsidRPr="003D14DD" w:rsidRDefault="00D135B6" w:rsidP="004D69F2">
            <w:pPr>
              <w:suppressAutoHyphens/>
              <w:snapToGrid w:val="0"/>
              <w:rPr>
                <w:sz w:val="20"/>
                <w:szCs w:val="20"/>
              </w:rPr>
            </w:pPr>
            <w:r w:rsidRPr="003D14DD">
              <w:rPr>
                <w:b/>
                <w:sz w:val="20"/>
                <w:szCs w:val="20"/>
              </w:rPr>
              <w:t>2</w:t>
            </w:r>
          </w:p>
        </w:tc>
        <w:tc>
          <w:tcPr>
            <w:tcW w:w="4922" w:type="dxa"/>
          </w:tcPr>
          <w:p w:rsidR="00D135B6" w:rsidRPr="003D14DD" w:rsidRDefault="00D135B6" w:rsidP="004D69F2">
            <w:pPr>
              <w:suppressAutoHyphens/>
              <w:snapToGrid w:val="0"/>
              <w:rPr>
                <w:sz w:val="20"/>
                <w:szCs w:val="20"/>
              </w:rPr>
            </w:pPr>
            <w:r w:rsidRPr="003D14DD">
              <w:rPr>
                <w:b/>
                <w:sz w:val="20"/>
                <w:szCs w:val="20"/>
              </w:rPr>
              <w:t>Самостоятельная работа (всего)</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suppressAutoHyphens/>
              <w:snapToGrid w:val="0"/>
              <w:jc w:val="center"/>
              <w:rPr>
                <w:sz w:val="20"/>
                <w:szCs w:val="20"/>
              </w:rPr>
            </w:pPr>
          </w:p>
        </w:tc>
        <w:tc>
          <w:tcPr>
            <w:tcW w:w="1069" w:type="dxa"/>
          </w:tcPr>
          <w:p w:rsidR="00D135B6" w:rsidRPr="003D14DD" w:rsidRDefault="00D135B6" w:rsidP="004D69F2">
            <w:pPr>
              <w:suppressAutoHyphens/>
              <w:snapToGrid w:val="0"/>
              <w:jc w:val="center"/>
              <w:rPr>
                <w:sz w:val="20"/>
                <w:szCs w:val="20"/>
              </w:rPr>
            </w:pPr>
            <w:r w:rsidRPr="003D14DD">
              <w:rPr>
                <w:b/>
                <w:sz w:val="20"/>
                <w:szCs w:val="20"/>
              </w:rPr>
              <w:t>181</w:t>
            </w:r>
          </w:p>
        </w:tc>
        <w:tc>
          <w:tcPr>
            <w:tcW w:w="1070" w:type="dxa"/>
          </w:tcPr>
          <w:p w:rsidR="00D135B6" w:rsidRPr="003D14DD" w:rsidRDefault="00D135B6" w:rsidP="004D69F2">
            <w:pPr>
              <w:suppressAutoHyphens/>
              <w:snapToGrid w:val="0"/>
              <w:jc w:val="center"/>
              <w:rPr>
                <w:sz w:val="20"/>
                <w:szCs w:val="20"/>
              </w:rPr>
            </w:pPr>
          </w:p>
        </w:tc>
      </w:tr>
      <w:tr w:rsidR="00D135B6" w:rsidRPr="003D14DD" w:rsidTr="004D69F2">
        <w:tc>
          <w:tcPr>
            <w:tcW w:w="766" w:type="dxa"/>
          </w:tcPr>
          <w:p w:rsidR="00D135B6" w:rsidRPr="003D14DD" w:rsidRDefault="00D135B6" w:rsidP="004D69F2">
            <w:pPr>
              <w:tabs>
                <w:tab w:val="center" w:pos="4677"/>
                <w:tab w:val="right" w:pos="9355"/>
              </w:tabs>
              <w:suppressAutoHyphens/>
              <w:rPr>
                <w:b/>
                <w:sz w:val="20"/>
                <w:szCs w:val="20"/>
              </w:rPr>
            </w:pPr>
            <w:r w:rsidRPr="003D14DD">
              <w:rPr>
                <w:sz w:val="20"/>
                <w:szCs w:val="20"/>
              </w:rPr>
              <w:t>2.1</w:t>
            </w:r>
          </w:p>
        </w:tc>
        <w:tc>
          <w:tcPr>
            <w:tcW w:w="4922" w:type="dxa"/>
          </w:tcPr>
          <w:p w:rsidR="00D135B6" w:rsidRPr="003D14DD" w:rsidRDefault="00D135B6" w:rsidP="004D69F2">
            <w:pPr>
              <w:tabs>
                <w:tab w:val="center" w:pos="4677"/>
                <w:tab w:val="right" w:pos="9355"/>
              </w:tabs>
              <w:suppressAutoHyphens/>
              <w:rPr>
                <w:sz w:val="20"/>
                <w:szCs w:val="20"/>
              </w:rPr>
            </w:pPr>
            <w:r w:rsidRPr="003D14DD">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w:t>
            </w:r>
            <w:r w:rsidRPr="003D14DD">
              <w:rPr>
                <w:sz w:val="20"/>
                <w:szCs w:val="20"/>
              </w:rPr>
              <w:lastRenderedPageBreak/>
              <w:t>работ)</w:t>
            </w:r>
          </w:p>
        </w:tc>
        <w:tc>
          <w:tcPr>
            <w:tcW w:w="1069" w:type="dxa"/>
          </w:tcPr>
          <w:p w:rsidR="00D135B6" w:rsidRPr="003D14DD" w:rsidRDefault="00D135B6" w:rsidP="004D69F2">
            <w:pPr>
              <w:suppressAutoHyphens/>
              <w:snapToGrid w:val="0"/>
              <w:jc w:val="center"/>
              <w:rPr>
                <w:b/>
                <w:sz w:val="20"/>
                <w:szCs w:val="20"/>
              </w:rPr>
            </w:pPr>
          </w:p>
        </w:tc>
        <w:tc>
          <w:tcPr>
            <w:tcW w:w="1070" w:type="dxa"/>
          </w:tcPr>
          <w:p w:rsidR="00D135B6" w:rsidRPr="003D14DD" w:rsidRDefault="00D135B6" w:rsidP="004D69F2">
            <w:pPr>
              <w:pStyle w:val="afff7"/>
              <w:suppressAutoHyphens/>
              <w:snapToGrid w:val="0"/>
              <w:jc w:val="center"/>
              <w:rPr>
                <w:b/>
                <w:sz w:val="20"/>
                <w:szCs w:val="20"/>
              </w:rPr>
            </w:pPr>
          </w:p>
        </w:tc>
        <w:tc>
          <w:tcPr>
            <w:tcW w:w="1069" w:type="dxa"/>
          </w:tcPr>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sz w:val="20"/>
                <w:szCs w:val="20"/>
              </w:rPr>
            </w:pPr>
          </w:p>
          <w:p w:rsidR="00D135B6" w:rsidRPr="003D14DD" w:rsidRDefault="00D135B6" w:rsidP="004D69F2">
            <w:pPr>
              <w:pStyle w:val="afff7"/>
              <w:suppressAutoHyphens/>
              <w:snapToGrid w:val="0"/>
              <w:jc w:val="center"/>
              <w:rPr>
                <w:b/>
                <w:sz w:val="20"/>
                <w:szCs w:val="20"/>
              </w:rPr>
            </w:pPr>
            <w:r w:rsidRPr="003D14DD">
              <w:rPr>
                <w:sz w:val="20"/>
                <w:szCs w:val="20"/>
              </w:rPr>
              <w:t>181</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c>
          <w:tcPr>
            <w:tcW w:w="766" w:type="dxa"/>
          </w:tcPr>
          <w:p w:rsidR="00D135B6" w:rsidRPr="003D14DD" w:rsidRDefault="00D135B6" w:rsidP="004D69F2">
            <w:pPr>
              <w:suppressAutoHyphens/>
              <w:rPr>
                <w:sz w:val="20"/>
                <w:szCs w:val="20"/>
              </w:rPr>
            </w:pPr>
            <w:r w:rsidRPr="003D14DD">
              <w:rPr>
                <w:sz w:val="20"/>
                <w:szCs w:val="20"/>
              </w:rPr>
              <w:lastRenderedPageBreak/>
              <w:t>2.2</w:t>
            </w:r>
          </w:p>
        </w:tc>
        <w:tc>
          <w:tcPr>
            <w:tcW w:w="4922" w:type="dxa"/>
          </w:tcPr>
          <w:p w:rsidR="00D135B6" w:rsidRPr="003D14DD" w:rsidRDefault="00D135B6"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D135B6" w:rsidRPr="003D14DD" w:rsidRDefault="00D135B6" w:rsidP="004D69F2">
            <w:pPr>
              <w:suppressAutoHyphens/>
              <w:snapToGrid w:val="0"/>
              <w:jc w:val="center"/>
              <w:rPr>
                <w:sz w:val="20"/>
                <w:szCs w:val="20"/>
              </w:rPr>
            </w:pPr>
          </w:p>
        </w:tc>
        <w:tc>
          <w:tcPr>
            <w:tcW w:w="1070" w:type="dxa"/>
          </w:tcPr>
          <w:p w:rsidR="00D135B6" w:rsidRPr="003D14DD" w:rsidRDefault="00D135B6" w:rsidP="004D69F2">
            <w:pPr>
              <w:pStyle w:val="afff7"/>
              <w:suppressAutoHyphens/>
              <w:snapToGrid w:val="0"/>
              <w:jc w:val="center"/>
              <w:rPr>
                <w:sz w:val="20"/>
                <w:szCs w:val="20"/>
              </w:rPr>
            </w:pPr>
          </w:p>
        </w:tc>
        <w:tc>
          <w:tcPr>
            <w:tcW w:w="1069" w:type="dxa"/>
          </w:tcPr>
          <w:p w:rsidR="00D135B6" w:rsidRPr="003D14DD" w:rsidRDefault="00D135B6" w:rsidP="004D69F2">
            <w:pPr>
              <w:pStyle w:val="afff7"/>
              <w:suppressAutoHyphens/>
              <w:snapToGrid w:val="0"/>
              <w:jc w:val="center"/>
              <w:rPr>
                <w:sz w:val="20"/>
                <w:szCs w:val="20"/>
              </w:rPr>
            </w:pPr>
            <w:r w:rsidRPr="003D14DD">
              <w:rPr>
                <w:b/>
                <w:sz w:val="20"/>
                <w:szCs w:val="20"/>
              </w:rPr>
              <w:t>6,8</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rPr>
          <w:trHeight w:val="249"/>
        </w:trPr>
        <w:tc>
          <w:tcPr>
            <w:tcW w:w="766" w:type="dxa"/>
            <w:vMerge w:val="restart"/>
          </w:tcPr>
          <w:p w:rsidR="00D135B6" w:rsidRPr="003D14DD" w:rsidRDefault="00D135B6" w:rsidP="004D69F2">
            <w:pPr>
              <w:suppressAutoHyphens/>
              <w:snapToGrid w:val="0"/>
              <w:rPr>
                <w:b/>
                <w:sz w:val="20"/>
                <w:szCs w:val="20"/>
              </w:rPr>
            </w:pPr>
            <w:r w:rsidRPr="003D14DD">
              <w:rPr>
                <w:b/>
                <w:sz w:val="20"/>
                <w:szCs w:val="20"/>
              </w:rPr>
              <w:t>3</w:t>
            </w:r>
          </w:p>
        </w:tc>
        <w:tc>
          <w:tcPr>
            <w:tcW w:w="4922" w:type="dxa"/>
            <w:vMerge w:val="restart"/>
          </w:tcPr>
          <w:p w:rsidR="00D135B6" w:rsidRPr="003D14DD" w:rsidRDefault="00D135B6"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D135B6" w:rsidRPr="003D14DD" w:rsidRDefault="00D135B6"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D135B6" w:rsidRPr="003D14DD" w:rsidRDefault="00D135B6" w:rsidP="004D69F2">
            <w:pPr>
              <w:suppressAutoHyphens/>
              <w:rPr>
                <w:sz w:val="20"/>
                <w:szCs w:val="20"/>
              </w:rPr>
            </w:pPr>
            <w:r w:rsidRPr="003D14DD">
              <w:rPr>
                <w:sz w:val="20"/>
                <w:szCs w:val="20"/>
              </w:rPr>
              <w:t>форма промежуточной аттестации</w:t>
            </w:r>
          </w:p>
        </w:tc>
        <w:tc>
          <w:tcPr>
            <w:tcW w:w="1069" w:type="dxa"/>
          </w:tcPr>
          <w:p w:rsidR="00D135B6" w:rsidRPr="003D14DD" w:rsidRDefault="00D135B6" w:rsidP="004D69F2">
            <w:pPr>
              <w:suppressAutoHyphens/>
              <w:snapToGrid w:val="0"/>
              <w:jc w:val="center"/>
              <w:rPr>
                <w:b/>
                <w:sz w:val="20"/>
                <w:szCs w:val="20"/>
              </w:rPr>
            </w:pPr>
          </w:p>
        </w:tc>
        <w:tc>
          <w:tcPr>
            <w:tcW w:w="1070" w:type="dxa"/>
          </w:tcPr>
          <w:p w:rsidR="00D135B6" w:rsidRPr="003D14DD" w:rsidRDefault="00D135B6" w:rsidP="004D69F2">
            <w:pPr>
              <w:pStyle w:val="afff7"/>
              <w:suppressAutoHyphens/>
              <w:snapToGrid w:val="0"/>
              <w:jc w:val="center"/>
              <w:rPr>
                <w:b/>
                <w:sz w:val="20"/>
                <w:szCs w:val="20"/>
              </w:rPr>
            </w:pPr>
          </w:p>
        </w:tc>
        <w:tc>
          <w:tcPr>
            <w:tcW w:w="1069" w:type="dxa"/>
          </w:tcPr>
          <w:p w:rsidR="00D135B6" w:rsidRPr="003D14DD" w:rsidRDefault="00D135B6" w:rsidP="004D69F2">
            <w:pPr>
              <w:suppressAutoHyphens/>
              <w:snapToGrid w:val="0"/>
              <w:jc w:val="center"/>
              <w:rPr>
                <w:b/>
                <w:sz w:val="20"/>
                <w:szCs w:val="20"/>
              </w:rPr>
            </w:pPr>
            <w:r w:rsidRPr="003D14DD">
              <w:rPr>
                <w:b/>
                <w:sz w:val="20"/>
                <w:szCs w:val="20"/>
              </w:rPr>
              <w:t>216</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c>
          <w:tcPr>
            <w:tcW w:w="766" w:type="dxa"/>
            <w:vMerge/>
          </w:tcPr>
          <w:p w:rsidR="00D135B6" w:rsidRPr="003D14DD" w:rsidRDefault="00D135B6" w:rsidP="004D69F2">
            <w:pPr>
              <w:suppressAutoHyphens/>
              <w:snapToGrid w:val="0"/>
              <w:rPr>
                <w:b/>
                <w:sz w:val="20"/>
                <w:szCs w:val="20"/>
              </w:rPr>
            </w:pPr>
          </w:p>
        </w:tc>
        <w:tc>
          <w:tcPr>
            <w:tcW w:w="4922" w:type="dxa"/>
            <w:vMerge/>
            <w:vAlign w:val="center"/>
          </w:tcPr>
          <w:p w:rsidR="00D135B6" w:rsidRPr="003D14DD" w:rsidRDefault="00D135B6" w:rsidP="004D69F2">
            <w:pPr>
              <w:suppressAutoHyphens/>
              <w:rPr>
                <w:sz w:val="20"/>
                <w:szCs w:val="20"/>
              </w:rPr>
            </w:pPr>
          </w:p>
        </w:tc>
        <w:tc>
          <w:tcPr>
            <w:tcW w:w="1069" w:type="dxa"/>
          </w:tcPr>
          <w:p w:rsidR="00D135B6" w:rsidRPr="003D14DD" w:rsidRDefault="00D135B6" w:rsidP="004D69F2">
            <w:pPr>
              <w:suppressAutoHyphens/>
              <w:snapToGrid w:val="0"/>
              <w:jc w:val="center"/>
              <w:rPr>
                <w:b/>
                <w:sz w:val="20"/>
                <w:szCs w:val="20"/>
              </w:rPr>
            </w:pPr>
          </w:p>
        </w:tc>
        <w:tc>
          <w:tcPr>
            <w:tcW w:w="1070" w:type="dxa"/>
          </w:tcPr>
          <w:p w:rsidR="00D135B6" w:rsidRPr="003D14DD" w:rsidRDefault="00D135B6" w:rsidP="004D69F2">
            <w:pPr>
              <w:pStyle w:val="afff7"/>
              <w:suppressAutoHyphens/>
              <w:snapToGrid w:val="0"/>
              <w:jc w:val="center"/>
              <w:rPr>
                <w:b/>
                <w:sz w:val="20"/>
                <w:szCs w:val="20"/>
              </w:rPr>
            </w:pPr>
          </w:p>
        </w:tc>
        <w:tc>
          <w:tcPr>
            <w:tcW w:w="1069" w:type="dxa"/>
          </w:tcPr>
          <w:p w:rsidR="00D135B6" w:rsidRPr="003D14DD" w:rsidRDefault="00D135B6" w:rsidP="004D69F2">
            <w:pPr>
              <w:suppressAutoHyphens/>
              <w:snapToGrid w:val="0"/>
              <w:jc w:val="center"/>
              <w:rPr>
                <w:b/>
                <w:sz w:val="20"/>
                <w:szCs w:val="20"/>
              </w:rPr>
            </w:pPr>
            <w:r w:rsidRPr="003D14DD">
              <w:rPr>
                <w:sz w:val="20"/>
                <w:szCs w:val="20"/>
              </w:rPr>
              <w:t>6</w:t>
            </w:r>
          </w:p>
        </w:tc>
        <w:tc>
          <w:tcPr>
            <w:tcW w:w="1070" w:type="dxa"/>
          </w:tcPr>
          <w:p w:rsidR="00D135B6" w:rsidRPr="003D14DD" w:rsidRDefault="00D135B6" w:rsidP="004D69F2">
            <w:pPr>
              <w:pStyle w:val="afff7"/>
              <w:suppressAutoHyphens/>
              <w:snapToGrid w:val="0"/>
              <w:jc w:val="center"/>
              <w:rPr>
                <w:b/>
                <w:sz w:val="20"/>
                <w:szCs w:val="20"/>
              </w:rPr>
            </w:pPr>
          </w:p>
        </w:tc>
      </w:tr>
      <w:tr w:rsidR="00D135B6" w:rsidRPr="003D14DD" w:rsidTr="004D69F2">
        <w:tc>
          <w:tcPr>
            <w:tcW w:w="766" w:type="dxa"/>
            <w:vMerge/>
          </w:tcPr>
          <w:p w:rsidR="00D135B6" w:rsidRPr="003D14DD" w:rsidRDefault="00D135B6" w:rsidP="004D69F2">
            <w:pPr>
              <w:suppressAutoHyphens/>
              <w:snapToGrid w:val="0"/>
              <w:rPr>
                <w:b/>
                <w:sz w:val="20"/>
                <w:szCs w:val="20"/>
              </w:rPr>
            </w:pPr>
          </w:p>
        </w:tc>
        <w:tc>
          <w:tcPr>
            <w:tcW w:w="4922" w:type="dxa"/>
            <w:vMerge/>
            <w:vAlign w:val="center"/>
          </w:tcPr>
          <w:p w:rsidR="00D135B6" w:rsidRPr="003D14DD" w:rsidRDefault="00D135B6" w:rsidP="004D69F2">
            <w:pPr>
              <w:rPr>
                <w:sz w:val="20"/>
                <w:szCs w:val="20"/>
              </w:rPr>
            </w:pPr>
          </w:p>
        </w:tc>
        <w:tc>
          <w:tcPr>
            <w:tcW w:w="4278" w:type="dxa"/>
            <w:gridSpan w:val="4"/>
          </w:tcPr>
          <w:p w:rsidR="00D135B6" w:rsidRPr="003D14DD" w:rsidRDefault="00D135B6" w:rsidP="004D69F2">
            <w:pPr>
              <w:pStyle w:val="afff7"/>
              <w:suppressAutoHyphens/>
              <w:snapToGrid w:val="0"/>
              <w:jc w:val="center"/>
              <w:rPr>
                <w:sz w:val="20"/>
                <w:szCs w:val="20"/>
              </w:rPr>
            </w:pPr>
            <w:r w:rsidRPr="003D14DD">
              <w:rPr>
                <w:sz w:val="20"/>
                <w:szCs w:val="20"/>
              </w:rPr>
              <w:t>экзамен</w:t>
            </w:r>
          </w:p>
        </w:tc>
      </w:tr>
    </w:tbl>
    <w:p w:rsidR="00D135B6" w:rsidRPr="003D14DD" w:rsidRDefault="00D135B6" w:rsidP="00D135B6">
      <w:pPr>
        <w:suppressAutoHyphens/>
        <w:ind w:firstLine="709"/>
        <w:jc w:val="both"/>
        <w:rPr>
          <w:b/>
          <w:sz w:val="20"/>
          <w:szCs w:val="20"/>
        </w:rPr>
      </w:pPr>
    </w:p>
    <w:p w:rsidR="00D135B6" w:rsidRPr="003D14DD" w:rsidRDefault="00D135B6" w:rsidP="00D135B6">
      <w:pPr>
        <w:rPr>
          <w:sz w:val="20"/>
          <w:szCs w:val="20"/>
        </w:rPr>
      </w:pPr>
      <w:r w:rsidRPr="003D14DD">
        <w:rPr>
          <w:sz w:val="20"/>
          <w:szCs w:val="20"/>
        </w:rPr>
        <w:t>*</w:t>
      </w:r>
    </w:p>
    <w:p w:rsidR="00D135B6" w:rsidRPr="003D14DD" w:rsidRDefault="00D135B6" w:rsidP="00D135B6">
      <w:pPr>
        <w:rPr>
          <w:sz w:val="20"/>
          <w:szCs w:val="20"/>
        </w:rPr>
      </w:pPr>
      <w:r w:rsidRPr="003D14DD">
        <w:rPr>
          <w:sz w:val="20"/>
          <w:szCs w:val="20"/>
        </w:rPr>
        <w:t>Семинар – семинар-дискуссия</w:t>
      </w:r>
    </w:p>
    <w:p w:rsidR="00D135B6" w:rsidRPr="003D14DD" w:rsidRDefault="00D135B6" w:rsidP="00D135B6">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D135B6" w:rsidRPr="003D14DD" w:rsidRDefault="00D135B6" w:rsidP="00D135B6">
      <w:pPr>
        <w:rPr>
          <w:sz w:val="20"/>
          <w:szCs w:val="20"/>
        </w:rPr>
      </w:pPr>
      <w:r w:rsidRPr="003D14DD">
        <w:rPr>
          <w:sz w:val="20"/>
          <w:szCs w:val="20"/>
        </w:rPr>
        <w:t xml:space="preserve">ТТ - практическое занятие - тест-тренинг </w:t>
      </w:r>
    </w:p>
    <w:p w:rsidR="00D135B6" w:rsidRPr="003D14DD" w:rsidRDefault="00D135B6" w:rsidP="00D135B6">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D135B6" w:rsidRPr="003D14DD" w:rsidRDefault="00D135B6" w:rsidP="00D135B6">
      <w:pPr>
        <w:rPr>
          <w:sz w:val="20"/>
          <w:szCs w:val="20"/>
        </w:rPr>
      </w:pPr>
      <w:r w:rsidRPr="003D14DD">
        <w:rPr>
          <w:sz w:val="20"/>
          <w:szCs w:val="20"/>
        </w:rPr>
        <w:t>ЛС - практическое занятие - логическая схема</w:t>
      </w:r>
    </w:p>
    <w:p w:rsidR="00D135B6" w:rsidRPr="003D14DD" w:rsidRDefault="00D135B6" w:rsidP="00D135B6">
      <w:pPr>
        <w:rPr>
          <w:sz w:val="20"/>
          <w:szCs w:val="20"/>
        </w:rPr>
      </w:pPr>
      <w:r w:rsidRPr="003D14DD">
        <w:rPr>
          <w:sz w:val="20"/>
          <w:szCs w:val="20"/>
        </w:rPr>
        <w:t>УД - семинар-обсуждение устного доклада</w:t>
      </w:r>
    </w:p>
    <w:p w:rsidR="00D135B6" w:rsidRPr="003D14DD" w:rsidRDefault="00D135B6" w:rsidP="00D135B6">
      <w:pPr>
        <w:rPr>
          <w:sz w:val="20"/>
          <w:szCs w:val="20"/>
        </w:rPr>
      </w:pPr>
      <w:r w:rsidRPr="003D14DD">
        <w:rPr>
          <w:sz w:val="20"/>
          <w:szCs w:val="20"/>
        </w:rPr>
        <w:t xml:space="preserve">РФ – семинар-обсуждение реферата </w:t>
      </w:r>
    </w:p>
    <w:p w:rsidR="00D135B6" w:rsidRPr="003D14DD" w:rsidRDefault="00D135B6" w:rsidP="00D135B6">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D135B6" w:rsidRPr="003D14DD" w:rsidRDefault="00D135B6" w:rsidP="00D135B6">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D135B6" w:rsidRPr="003D14DD" w:rsidRDefault="00D135B6" w:rsidP="00D135B6">
      <w:pPr>
        <w:rPr>
          <w:sz w:val="20"/>
          <w:szCs w:val="20"/>
        </w:rPr>
      </w:pPr>
      <w:r w:rsidRPr="003D14DD">
        <w:rPr>
          <w:sz w:val="20"/>
          <w:szCs w:val="20"/>
        </w:rPr>
        <w:t xml:space="preserve">УЭ - семинар-обсуждение устного эссе </w:t>
      </w:r>
    </w:p>
    <w:p w:rsidR="00D135B6" w:rsidRPr="003D14DD" w:rsidRDefault="00D135B6" w:rsidP="00D135B6">
      <w:pPr>
        <w:suppressAutoHyphens/>
        <w:jc w:val="both"/>
        <w:rPr>
          <w:b/>
          <w:sz w:val="20"/>
          <w:szCs w:val="20"/>
        </w:rPr>
      </w:pPr>
      <w:r w:rsidRPr="003D14DD">
        <w:rPr>
          <w:sz w:val="20"/>
          <w:szCs w:val="20"/>
        </w:rPr>
        <w:t xml:space="preserve">АЛТ - практическое занятие - алгоритмический тренинг  </w:t>
      </w:r>
    </w:p>
    <w:p w:rsidR="00D135B6" w:rsidRPr="003D14DD" w:rsidRDefault="00D135B6" w:rsidP="00D135B6">
      <w:pPr>
        <w:suppressAutoHyphens/>
        <w:ind w:firstLine="709"/>
        <w:jc w:val="both"/>
        <w:rPr>
          <w:b/>
          <w:sz w:val="20"/>
          <w:szCs w:val="20"/>
        </w:rPr>
      </w:pPr>
    </w:p>
    <w:p w:rsidR="00D135B6" w:rsidRPr="003D14DD" w:rsidRDefault="00D135B6" w:rsidP="00D135B6">
      <w:pPr>
        <w:suppressAutoHyphens/>
        <w:ind w:firstLine="709"/>
        <w:jc w:val="both"/>
        <w:rPr>
          <w:b/>
          <w:sz w:val="20"/>
          <w:szCs w:val="20"/>
        </w:rPr>
      </w:pPr>
      <w:r w:rsidRPr="003D14DD">
        <w:rPr>
          <w:b/>
          <w:sz w:val="20"/>
          <w:szCs w:val="20"/>
        </w:rPr>
        <w:t>5. Содержание дисциплины</w:t>
      </w:r>
    </w:p>
    <w:p w:rsidR="00D135B6" w:rsidRPr="003D14DD" w:rsidRDefault="00D135B6" w:rsidP="00D135B6">
      <w:pPr>
        <w:suppressAutoHyphens/>
        <w:ind w:firstLine="709"/>
        <w:jc w:val="both"/>
        <w:rPr>
          <w:b/>
          <w:sz w:val="20"/>
          <w:szCs w:val="20"/>
        </w:rPr>
      </w:pPr>
      <w:r w:rsidRPr="003D14DD">
        <w:rPr>
          <w:b/>
          <w:sz w:val="20"/>
          <w:szCs w:val="20"/>
        </w:rPr>
        <w:t>5.1 Содержание разделов и тем</w:t>
      </w:r>
    </w:p>
    <w:p w:rsidR="00D135B6" w:rsidRPr="003D14DD" w:rsidRDefault="00D135B6" w:rsidP="00D135B6">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74"/>
        <w:gridCol w:w="7160"/>
      </w:tblGrid>
      <w:tr w:rsidR="00D135B6" w:rsidRPr="003D14DD" w:rsidTr="004D69F2">
        <w:trPr>
          <w:tblHeader/>
        </w:trPr>
        <w:tc>
          <w:tcPr>
            <w:tcW w:w="250" w:type="pct"/>
            <w:vAlign w:val="center"/>
          </w:tcPr>
          <w:p w:rsidR="00D135B6" w:rsidRPr="003D14DD" w:rsidRDefault="00D135B6" w:rsidP="004D69F2">
            <w:pPr>
              <w:suppressAutoHyphens/>
              <w:jc w:val="center"/>
              <w:rPr>
                <w:sz w:val="20"/>
                <w:szCs w:val="20"/>
              </w:rPr>
            </w:pPr>
            <w:r w:rsidRPr="003D14DD">
              <w:rPr>
                <w:sz w:val="20"/>
                <w:szCs w:val="20"/>
              </w:rPr>
              <w:t>№ п/п</w:t>
            </w:r>
          </w:p>
        </w:tc>
        <w:tc>
          <w:tcPr>
            <w:tcW w:w="1067" w:type="pct"/>
            <w:vAlign w:val="center"/>
          </w:tcPr>
          <w:p w:rsidR="00D135B6" w:rsidRPr="003D14DD" w:rsidRDefault="00D135B6" w:rsidP="004D69F2">
            <w:pPr>
              <w:suppressAutoHyphens/>
              <w:jc w:val="center"/>
              <w:rPr>
                <w:sz w:val="20"/>
                <w:szCs w:val="20"/>
              </w:rPr>
            </w:pPr>
            <w:r w:rsidRPr="003D14DD">
              <w:rPr>
                <w:sz w:val="20"/>
                <w:szCs w:val="20"/>
              </w:rPr>
              <w:t>Наименование  раздела дисциплины</w:t>
            </w:r>
          </w:p>
        </w:tc>
        <w:tc>
          <w:tcPr>
            <w:tcW w:w="3683" w:type="pct"/>
            <w:vAlign w:val="center"/>
          </w:tcPr>
          <w:p w:rsidR="00D135B6" w:rsidRPr="003D14DD" w:rsidRDefault="00D135B6" w:rsidP="004D69F2">
            <w:pPr>
              <w:suppressAutoHyphens/>
              <w:jc w:val="center"/>
              <w:rPr>
                <w:bCs/>
                <w:sz w:val="20"/>
                <w:szCs w:val="20"/>
              </w:rPr>
            </w:pPr>
            <w:r w:rsidRPr="003D14DD">
              <w:rPr>
                <w:bCs/>
                <w:sz w:val="20"/>
                <w:szCs w:val="20"/>
              </w:rPr>
              <w:t>Содержание раздела дисциплины</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1</w:t>
            </w:r>
          </w:p>
        </w:tc>
        <w:tc>
          <w:tcPr>
            <w:tcW w:w="1067" w:type="pct"/>
          </w:tcPr>
          <w:p w:rsidR="00D135B6" w:rsidRPr="003D14DD" w:rsidRDefault="00D135B6" w:rsidP="004D69F2">
            <w:pPr>
              <w:suppressAutoHyphens/>
              <w:rPr>
                <w:sz w:val="20"/>
                <w:szCs w:val="20"/>
              </w:rPr>
            </w:pPr>
            <w:r w:rsidRPr="003D14DD">
              <w:rPr>
                <w:sz w:val="20"/>
                <w:szCs w:val="20"/>
              </w:rPr>
              <w:t>Общие вопросы теории и методики обучения информационным технологиям</w:t>
            </w:r>
          </w:p>
        </w:tc>
        <w:tc>
          <w:tcPr>
            <w:tcW w:w="3683" w:type="pct"/>
          </w:tcPr>
          <w:p w:rsidR="00D135B6" w:rsidRPr="003D14DD" w:rsidRDefault="00D135B6" w:rsidP="004D69F2">
            <w:pPr>
              <w:suppressAutoHyphens/>
              <w:rPr>
                <w:sz w:val="20"/>
                <w:szCs w:val="20"/>
              </w:rPr>
            </w:pPr>
            <w:r w:rsidRPr="003D14DD">
              <w:rPr>
                <w:sz w:val="20"/>
                <w:szCs w:val="20"/>
              </w:rPr>
              <w:t>Педагогика в системе наук о человеке. Структура педагогической науки. Понятийно-категориальный аппарат педагогики. Современная система образования РФ и законодательство, регулирующее отношения в области образования. Виды обучения. Дидактические концепции и модели организации обучения. Сущность воспитания в целостной структуре педагогического процесса. Педагогическая диагностика как основа для разработки педагогических технологий. Педагогическое планирование и проектирование.</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2</w:t>
            </w:r>
          </w:p>
        </w:tc>
        <w:tc>
          <w:tcPr>
            <w:tcW w:w="1067" w:type="pct"/>
          </w:tcPr>
          <w:p w:rsidR="00D135B6" w:rsidRPr="003D14DD" w:rsidRDefault="00D135B6" w:rsidP="004D69F2">
            <w:pPr>
              <w:suppressAutoHyphens/>
              <w:rPr>
                <w:sz w:val="20"/>
                <w:szCs w:val="20"/>
              </w:rPr>
            </w:pPr>
            <w:r w:rsidRPr="003D14DD">
              <w:rPr>
                <w:sz w:val="20"/>
                <w:szCs w:val="20"/>
              </w:rPr>
              <w:t>Теоретические основы преподавания информационных технологий</w:t>
            </w:r>
          </w:p>
        </w:tc>
        <w:tc>
          <w:tcPr>
            <w:tcW w:w="3683" w:type="pct"/>
          </w:tcPr>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Цель преподавания дисциплины «Информационные технологии». Задачи изучения дисциплины «Информационные технологии». Анализ Федерального государственного образовательного стандарта. Структура и содержание курса «Информационные технологии». Методические особенности курса «Информационные технологии». Выбор методов обучения. Организация самостоятельной работы. Диагностика результатов учебной деятельности. Мониторинг учебной деятельности. Требования к уровню освоения содержания дисциплины. Аппаратное и программное обеспечение курса «Информационные технологии». Учебно-методическое обеспечение дисциплины</w:t>
            </w:r>
            <w:r w:rsidRPr="003D14DD">
              <w:t xml:space="preserve"> </w:t>
            </w:r>
            <w:r w:rsidRPr="003D14DD">
              <w:rPr>
                <w:rFonts w:ascii="Times New Roman" w:hAnsi="Times New Roman" w:cs="Times New Roman"/>
              </w:rPr>
              <w:t xml:space="preserve">«Информационные технологии». </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3</w:t>
            </w:r>
          </w:p>
        </w:tc>
        <w:tc>
          <w:tcPr>
            <w:tcW w:w="1067" w:type="pct"/>
          </w:tcPr>
          <w:p w:rsidR="00D135B6" w:rsidRPr="003D14DD" w:rsidRDefault="00D135B6" w:rsidP="004D69F2">
            <w:pPr>
              <w:suppressAutoHyphens/>
              <w:rPr>
                <w:sz w:val="20"/>
                <w:szCs w:val="20"/>
              </w:rPr>
            </w:pPr>
            <w:r w:rsidRPr="003D14DD">
              <w:rPr>
                <w:sz w:val="20"/>
                <w:szCs w:val="20"/>
              </w:rPr>
              <w:t>Технические и программные средства реализации современных информационных технологий</w:t>
            </w:r>
          </w:p>
        </w:tc>
        <w:tc>
          <w:tcPr>
            <w:tcW w:w="3683" w:type="pct"/>
          </w:tcPr>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 xml:space="preserve">Архитектура персонального компьютера (ПК). Информационно-логические основы построения ЭВМ. Функционально-структурная организация ЭВМ. Микропроцессоры. Запоминающие устройства ПК. Основные внешние устройства ПК. Оргтехника: состав и характеристика. </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 xml:space="preserve">Компьютерные сети. Локальные сети, топология. Глобальная сеть </w:t>
            </w:r>
            <w:proofErr w:type="spellStart"/>
            <w:r w:rsidRPr="003D14DD">
              <w:rPr>
                <w:rFonts w:ascii="Times New Roman" w:hAnsi="Times New Roman" w:cs="Times New Roman"/>
              </w:rPr>
              <w:t>Internet</w:t>
            </w:r>
            <w:proofErr w:type="spellEnd"/>
            <w:r w:rsidRPr="003D14DD">
              <w:rPr>
                <w:rFonts w:ascii="Times New Roman" w:hAnsi="Times New Roman" w:cs="Times New Roman"/>
              </w:rPr>
              <w:t xml:space="preserve">: принципы организации. Поиск информации в Интернет. Ресурсы глобальной сети. Интернет. Основные методы защиты информации. </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Классификация программного обеспечения. Операционные системы. Служебные программы. Прикладное программное обеспечение. Системы программирования. Языки программирования, классификация.</w:t>
            </w:r>
          </w:p>
        </w:tc>
      </w:tr>
      <w:tr w:rsidR="00D135B6" w:rsidRPr="003D14DD" w:rsidTr="004D69F2">
        <w:trPr>
          <w:trHeight w:val="3430"/>
        </w:trPr>
        <w:tc>
          <w:tcPr>
            <w:tcW w:w="250" w:type="pct"/>
          </w:tcPr>
          <w:p w:rsidR="00D135B6" w:rsidRPr="003D14DD" w:rsidRDefault="00D135B6" w:rsidP="004D69F2">
            <w:pPr>
              <w:suppressAutoHyphens/>
              <w:jc w:val="center"/>
              <w:rPr>
                <w:sz w:val="20"/>
                <w:szCs w:val="20"/>
              </w:rPr>
            </w:pPr>
            <w:r w:rsidRPr="003D14DD">
              <w:rPr>
                <w:sz w:val="20"/>
                <w:szCs w:val="20"/>
              </w:rPr>
              <w:lastRenderedPageBreak/>
              <w:t>4</w:t>
            </w:r>
          </w:p>
        </w:tc>
        <w:tc>
          <w:tcPr>
            <w:tcW w:w="1067" w:type="pct"/>
          </w:tcPr>
          <w:p w:rsidR="00D135B6" w:rsidRPr="003D14DD" w:rsidRDefault="00D135B6" w:rsidP="004D69F2">
            <w:pPr>
              <w:suppressAutoHyphens/>
              <w:rPr>
                <w:sz w:val="20"/>
                <w:szCs w:val="20"/>
              </w:rPr>
            </w:pPr>
            <w:r w:rsidRPr="003D14DD">
              <w:rPr>
                <w:sz w:val="20"/>
                <w:szCs w:val="20"/>
              </w:rPr>
              <w:t>Использование современных информационных и коммуникационных технологий в учебном процессе</w:t>
            </w:r>
          </w:p>
        </w:tc>
        <w:tc>
          <w:tcPr>
            <w:tcW w:w="3683" w:type="pct"/>
          </w:tcPr>
          <w:p w:rsidR="00D135B6" w:rsidRPr="003D14DD" w:rsidRDefault="00D135B6" w:rsidP="004D69F2">
            <w:pPr>
              <w:suppressAutoHyphens/>
              <w:rPr>
                <w:sz w:val="20"/>
                <w:szCs w:val="20"/>
              </w:rPr>
            </w:pPr>
            <w:r w:rsidRPr="003D14DD">
              <w:rPr>
                <w:sz w:val="20"/>
                <w:szCs w:val="20"/>
              </w:rPr>
              <w:t>Информатизация образования. Дидактические возможности средств ИКТ.</w:t>
            </w:r>
          </w:p>
          <w:p w:rsidR="00D135B6" w:rsidRPr="003D14DD" w:rsidRDefault="00D135B6" w:rsidP="004D69F2">
            <w:pPr>
              <w:suppressAutoHyphens/>
              <w:rPr>
                <w:sz w:val="20"/>
                <w:szCs w:val="20"/>
              </w:rPr>
            </w:pPr>
            <w:r w:rsidRPr="003D14DD">
              <w:rPr>
                <w:sz w:val="20"/>
                <w:szCs w:val="20"/>
              </w:rPr>
              <w:t>Аппаратные средства реализации информационных процессов в образовании. Технологии обработки информации. Варианты использования основных видов программного обеспечения: прикладного, системного, инструментального в образовательном процессе. Внедрение открытого программного обеспечения. Виды информационных систем, используемых в образовании. Базы данных, используемые в учебном процессе. Применение информационных систем в образовательном процессе. Кодирование и современные форматы аудиовизуальной информации. Современные цифровые носители информации. Средства отображения информации и проекционные технологии. Интерактивные дисплейные технологии, системы трехмерной визуализации в учебном процессе. Мультимедийные технологии в образовании.</w:t>
            </w:r>
          </w:p>
          <w:p w:rsidR="00D135B6" w:rsidRPr="003D14DD" w:rsidRDefault="00D135B6" w:rsidP="004D69F2">
            <w:pPr>
              <w:suppressAutoHyphens/>
              <w:rPr>
                <w:sz w:val="20"/>
                <w:szCs w:val="20"/>
              </w:rPr>
            </w:pPr>
            <w:r w:rsidRPr="003D14DD">
              <w:rPr>
                <w:sz w:val="20"/>
                <w:szCs w:val="20"/>
              </w:rPr>
              <w:t>Использование телекоммуникационных технологий в образовании: специфика, проблемы, риски. Видеоконференцсвязь. Сетевое пространство образовательного учреждения. Возможности сетевых технологий в организации взаимодействия в процессе решения профессиональных задач в образовании. Педагогические технологии, позволяющие организовать активную индивидуализированную учебную деятельность на базе сетевых технологий. Дистанционное образование. Информационно-коммуникационные технологии в дистанционном образовании.</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5</w:t>
            </w:r>
          </w:p>
        </w:tc>
        <w:tc>
          <w:tcPr>
            <w:tcW w:w="1067" w:type="pct"/>
          </w:tcPr>
          <w:p w:rsidR="00D135B6" w:rsidRPr="003D14DD" w:rsidRDefault="00D135B6" w:rsidP="004D69F2">
            <w:pPr>
              <w:suppressAutoHyphens/>
              <w:rPr>
                <w:sz w:val="20"/>
                <w:szCs w:val="20"/>
              </w:rPr>
            </w:pPr>
            <w:r w:rsidRPr="003D14DD">
              <w:rPr>
                <w:sz w:val="20"/>
                <w:szCs w:val="20"/>
              </w:rPr>
              <w:t xml:space="preserve">Программные педагогические средства курса «Информационные технологии», методика их использования и разработки </w:t>
            </w:r>
          </w:p>
        </w:tc>
        <w:tc>
          <w:tcPr>
            <w:tcW w:w="3683" w:type="pct"/>
          </w:tcPr>
          <w:p w:rsidR="00D135B6" w:rsidRPr="003D14DD" w:rsidRDefault="00D135B6" w:rsidP="004D69F2">
            <w:pPr>
              <w:suppressAutoHyphens/>
              <w:rPr>
                <w:sz w:val="20"/>
                <w:szCs w:val="20"/>
              </w:rPr>
            </w:pPr>
            <w:r w:rsidRPr="003D14DD">
              <w:rPr>
                <w:sz w:val="20"/>
                <w:szCs w:val="20"/>
              </w:rPr>
              <w:t xml:space="preserve">Программные средства учебного назначения и тенденции их развития. Дидактические принципы применения программных средств в процессе обучения. Основные направления использования программных средств в образовательном процессе. Структура технологии применения программных средств в учебном процессе. Критерии эффективности технологии применения программных средств. </w:t>
            </w:r>
          </w:p>
          <w:p w:rsidR="00D135B6" w:rsidRPr="003D14DD" w:rsidRDefault="00D135B6" w:rsidP="004D69F2">
            <w:pPr>
              <w:suppressAutoHyphens/>
              <w:rPr>
                <w:sz w:val="20"/>
                <w:szCs w:val="20"/>
              </w:rPr>
            </w:pPr>
            <w:r w:rsidRPr="003D14DD">
              <w:rPr>
                <w:sz w:val="20"/>
                <w:szCs w:val="20"/>
              </w:rPr>
              <w:t xml:space="preserve">Этапы проектирования и разработки электронных средств образовательного назначения. Общие принципы разработки электронных средств. Определение типов учебно-тренировочных задач. Разработка системы контроля знаний. Современные комплексы для создания и проведения тестового контроля. Индивидуализация обучения. Рекомендации по внедрению электронных средств в образовательный процесс. </w:t>
            </w:r>
          </w:p>
          <w:p w:rsidR="00D135B6" w:rsidRPr="003D14DD" w:rsidRDefault="00D135B6" w:rsidP="004D69F2">
            <w:pPr>
              <w:suppressAutoHyphens/>
              <w:rPr>
                <w:sz w:val="20"/>
                <w:szCs w:val="20"/>
              </w:rPr>
            </w:pPr>
            <w:r w:rsidRPr="003D14DD">
              <w:rPr>
                <w:sz w:val="20"/>
                <w:szCs w:val="20"/>
              </w:rPr>
              <w:t>Процесс разработки дистанционных курсов.</w:t>
            </w:r>
          </w:p>
        </w:tc>
      </w:tr>
      <w:tr w:rsidR="00D135B6" w:rsidRPr="003D14DD" w:rsidTr="004D69F2">
        <w:tc>
          <w:tcPr>
            <w:tcW w:w="250" w:type="pct"/>
          </w:tcPr>
          <w:p w:rsidR="00D135B6" w:rsidRPr="003D14DD" w:rsidRDefault="00D135B6" w:rsidP="004D69F2">
            <w:pPr>
              <w:suppressAutoHyphens/>
              <w:jc w:val="center"/>
              <w:rPr>
                <w:sz w:val="20"/>
                <w:szCs w:val="20"/>
              </w:rPr>
            </w:pPr>
            <w:r w:rsidRPr="003D14DD">
              <w:rPr>
                <w:sz w:val="20"/>
                <w:szCs w:val="20"/>
              </w:rPr>
              <w:t>6</w:t>
            </w:r>
          </w:p>
        </w:tc>
        <w:tc>
          <w:tcPr>
            <w:tcW w:w="1067" w:type="pct"/>
          </w:tcPr>
          <w:p w:rsidR="00D135B6" w:rsidRPr="003D14DD" w:rsidRDefault="00D135B6" w:rsidP="004D69F2">
            <w:pPr>
              <w:suppressAutoHyphens/>
              <w:rPr>
                <w:sz w:val="20"/>
                <w:szCs w:val="20"/>
              </w:rPr>
            </w:pPr>
            <w:r w:rsidRPr="003D14DD">
              <w:rPr>
                <w:sz w:val="20"/>
                <w:szCs w:val="20"/>
              </w:rPr>
              <w:t>Методика изучения основных разделов курса «Информационные технологии»</w:t>
            </w:r>
          </w:p>
        </w:tc>
        <w:tc>
          <w:tcPr>
            <w:tcW w:w="3683" w:type="pct"/>
          </w:tcPr>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обучения обработке текстовой информации.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обучения обработке графической информации.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обучения обработке числовой информации.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изучения тематической линии «Мультимедиа-технологии».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изучения технологий хранения и поиска информации.</w:t>
            </w:r>
          </w:p>
          <w:p w:rsidR="00D135B6" w:rsidRPr="003D14DD" w:rsidRDefault="00D135B6" w:rsidP="004D69F2">
            <w:pPr>
              <w:pStyle w:val="af3"/>
              <w:suppressAutoHyphens/>
              <w:rPr>
                <w:rFonts w:ascii="Times New Roman" w:hAnsi="Times New Roman" w:cs="Times New Roman"/>
              </w:rPr>
            </w:pPr>
            <w:r w:rsidRPr="003D14DD">
              <w:rPr>
                <w:rFonts w:ascii="Times New Roman" w:hAnsi="Times New Roman" w:cs="Times New Roman"/>
              </w:rPr>
              <w:t>Методика изучения сетевых технологий.</w:t>
            </w:r>
          </w:p>
        </w:tc>
      </w:tr>
    </w:tbl>
    <w:p w:rsidR="00D135B6" w:rsidRPr="003D14DD" w:rsidRDefault="00D135B6" w:rsidP="00D135B6">
      <w:pPr>
        <w:suppressAutoHyphens/>
        <w:ind w:firstLine="709"/>
        <w:jc w:val="both"/>
        <w:rPr>
          <w:b/>
          <w:sz w:val="20"/>
          <w:szCs w:val="20"/>
        </w:rPr>
      </w:pPr>
    </w:p>
    <w:p w:rsidR="00D135B6" w:rsidRPr="003D14DD" w:rsidRDefault="00D135B6" w:rsidP="00D135B6">
      <w:pPr>
        <w:suppressAutoHyphens/>
        <w:ind w:firstLine="709"/>
        <w:jc w:val="both"/>
        <w:rPr>
          <w:b/>
          <w:sz w:val="20"/>
          <w:szCs w:val="20"/>
        </w:rPr>
      </w:pPr>
      <w:r w:rsidRPr="003D14DD">
        <w:rPr>
          <w:b/>
          <w:sz w:val="20"/>
          <w:szCs w:val="20"/>
        </w:rPr>
        <w:t>5.2 Занятия лекционного и семинарского типа</w:t>
      </w:r>
    </w:p>
    <w:p w:rsidR="00D135B6" w:rsidRPr="003D14DD" w:rsidRDefault="00D135B6" w:rsidP="00D135B6">
      <w:pPr>
        <w:suppressAutoHyphens/>
        <w:ind w:firstLine="709"/>
        <w:jc w:val="both"/>
        <w:rPr>
          <w:b/>
          <w:sz w:val="20"/>
          <w:szCs w:val="20"/>
        </w:rPr>
      </w:pPr>
      <w:r w:rsidRPr="003D14DD">
        <w:rPr>
          <w:b/>
          <w:sz w:val="20"/>
          <w:szCs w:val="20"/>
        </w:rPr>
        <w:t>5.2.1 Темы лекций</w:t>
      </w:r>
    </w:p>
    <w:p w:rsidR="00D135B6" w:rsidRPr="003D14DD" w:rsidRDefault="00D135B6" w:rsidP="00D135B6">
      <w:pPr>
        <w:tabs>
          <w:tab w:val="left" w:pos="993"/>
        </w:tabs>
        <w:suppressAutoHyphens/>
        <w:ind w:firstLine="709"/>
        <w:jc w:val="both"/>
        <w:rPr>
          <w:b/>
          <w:sz w:val="20"/>
          <w:szCs w:val="20"/>
        </w:rPr>
      </w:pPr>
      <w:r w:rsidRPr="003D14DD">
        <w:rPr>
          <w:b/>
          <w:sz w:val="20"/>
          <w:szCs w:val="20"/>
        </w:rPr>
        <w:t>Раздел 1 «Общие вопросы теории и методики обучения информационным технологиям»</w:t>
      </w:r>
    </w:p>
    <w:p w:rsidR="00D135B6" w:rsidRPr="003D14DD" w:rsidRDefault="00D135B6" w:rsidP="00D135B6">
      <w:pPr>
        <w:tabs>
          <w:tab w:val="left" w:pos="993"/>
        </w:tabs>
        <w:suppressAutoHyphens/>
        <w:ind w:firstLine="709"/>
        <w:jc w:val="both"/>
        <w:rPr>
          <w:sz w:val="20"/>
          <w:szCs w:val="20"/>
        </w:rPr>
      </w:pPr>
      <w:r w:rsidRPr="003D14DD">
        <w:rPr>
          <w:sz w:val="20"/>
          <w:szCs w:val="20"/>
        </w:rPr>
        <w:t>1.</w:t>
      </w:r>
      <w:r w:rsidRPr="003D14DD">
        <w:rPr>
          <w:sz w:val="20"/>
          <w:szCs w:val="20"/>
        </w:rPr>
        <w:tab/>
        <w:t>Дидактические концепции и модели организации обучения</w:t>
      </w:r>
    </w:p>
    <w:p w:rsidR="00D135B6" w:rsidRPr="003D14DD" w:rsidRDefault="00D135B6" w:rsidP="00D135B6">
      <w:pPr>
        <w:tabs>
          <w:tab w:val="left" w:pos="993"/>
        </w:tabs>
        <w:suppressAutoHyphens/>
        <w:ind w:firstLine="709"/>
        <w:jc w:val="both"/>
        <w:rPr>
          <w:sz w:val="20"/>
          <w:szCs w:val="20"/>
        </w:rPr>
      </w:pPr>
      <w:r w:rsidRPr="003D14DD">
        <w:rPr>
          <w:sz w:val="20"/>
          <w:szCs w:val="20"/>
        </w:rPr>
        <w:t>2.</w:t>
      </w:r>
      <w:r w:rsidRPr="003D14DD">
        <w:rPr>
          <w:sz w:val="20"/>
          <w:szCs w:val="20"/>
        </w:rPr>
        <w:tab/>
        <w:t>Педагогическая диагностика как основа для разработки педагогических технологий</w:t>
      </w:r>
    </w:p>
    <w:p w:rsidR="00D135B6" w:rsidRPr="003D14DD" w:rsidRDefault="00D135B6" w:rsidP="00D135B6">
      <w:pPr>
        <w:tabs>
          <w:tab w:val="left" w:pos="993"/>
        </w:tabs>
        <w:suppressAutoHyphens/>
        <w:ind w:firstLine="709"/>
        <w:jc w:val="both"/>
        <w:rPr>
          <w:b/>
          <w:sz w:val="20"/>
          <w:szCs w:val="20"/>
        </w:rPr>
      </w:pPr>
    </w:p>
    <w:p w:rsidR="00D135B6" w:rsidRPr="003D14DD" w:rsidRDefault="00D135B6" w:rsidP="00D135B6">
      <w:pPr>
        <w:tabs>
          <w:tab w:val="left" w:pos="993"/>
        </w:tabs>
        <w:suppressAutoHyphens/>
        <w:ind w:firstLine="709"/>
        <w:jc w:val="both"/>
        <w:rPr>
          <w:b/>
          <w:sz w:val="20"/>
          <w:szCs w:val="20"/>
        </w:rPr>
      </w:pPr>
      <w:r w:rsidRPr="003D14DD">
        <w:rPr>
          <w:b/>
          <w:sz w:val="20"/>
          <w:szCs w:val="20"/>
        </w:rPr>
        <w:t>Раздел 2 «Теоретические основы преподавания информационных технологий»</w:t>
      </w:r>
    </w:p>
    <w:p w:rsidR="00D135B6" w:rsidRPr="003D14DD" w:rsidRDefault="00D135B6" w:rsidP="00D135B6">
      <w:pPr>
        <w:tabs>
          <w:tab w:val="left" w:pos="993"/>
        </w:tabs>
        <w:suppressAutoHyphens/>
        <w:ind w:firstLine="709"/>
        <w:jc w:val="both"/>
        <w:rPr>
          <w:sz w:val="20"/>
          <w:szCs w:val="20"/>
        </w:rPr>
      </w:pPr>
      <w:r w:rsidRPr="003D14DD">
        <w:rPr>
          <w:sz w:val="20"/>
          <w:szCs w:val="20"/>
        </w:rPr>
        <w:t>1.</w:t>
      </w:r>
      <w:r w:rsidRPr="003D14DD">
        <w:rPr>
          <w:sz w:val="20"/>
          <w:szCs w:val="20"/>
        </w:rPr>
        <w:tab/>
        <w:t>Структура и содержание курса «Информационные технологии»</w:t>
      </w:r>
    </w:p>
    <w:p w:rsidR="00D135B6" w:rsidRPr="003D14DD" w:rsidRDefault="00D135B6" w:rsidP="00D135B6">
      <w:pPr>
        <w:tabs>
          <w:tab w:val="left" w:pos="993"/>
        </w:tabs>
        <w:suppressAutoHyphens/>
        <w:ind w:firstLine="709"/>
        <w:jc w:val="both"/>
        <w:rPr>
          <w:sz w:val="20"/>
          <w:szCs w:val="20"/>
        </w:rPr>
      </w:pPr>
      <w:r w:rsidRPr="003D14DD">
        <w:rPr>
          <w:sz w:val="20"/>
          <w:szCs w:val="20"/>
        </w:rPr>
        <w:t>2.</w:t>
      </w:r>
      <w:r w:rsidRPr="003D14DD">
        <w:rPr>
          <w:sz w:val="20"/>
          <w:szCs w:val="20"/>
        </w:rPr>
        <w:tab/>
        <w:t>Учебно-методическое обеспечение дисциплины «Информационные технологии».</w:t>
      </w:r>
    </w:p>
    <w:p w:rsidR="00D135B6" w:rsidRPr="003D14DD" w:rsidRDefault="00D135B6" w:rsidP="00D135B6">
      <w:pPr>
        <w:tabs>
          <w:tab w:val="left" w:pos="993"/>
        </w:tabs>
        <w:suppressAutoHyphens/>
        <w:ind w:firstLine="709"/>
        <w:jc w:val="both"/>
        <w:rPr>
          <w:b/>
          <w:sz w:val="20"/>
          <w:szCs w:val="20"/>
        </w:rPr>
      </w:pPr>
    </w:p>
    <w:p w:rsidR="00D135B6" w:rsidRPr="003D14DD" w:rsidRDefault="00D135B6" w:rsidP="00D135B6">
      <w:pPr>
        <w:tabs>
          <w:tab w:val="left" w:pos="993"/>
        </w:tabs>
        <w:suppressAutoHyphens/>
        <w:ind w:firstLine="709"/>
        <w:jc w:val="both"/>
        <w:rPr>
          <w:b/>
          <w:sz w:val="20"/>
          <w:szCs w:val="20"/>
        </w:rPr>
      </w:pPr>
      <w:r w:rsidRPr="003D14DD">
        <w:rPr>
          <w:b/>
          <w:sz w:val="20"/>
          <w:szCs w:val="20"/>
        </w:rPr>
        <w:t>Раздел 3 «Технические и программные средства реализации современных информационных технологий»</w:t>
      </w:r>
    </w:p>
    <w:p w:rsidR="00D135B6" w:rsidRPr="003D14DD" w:rsidRDefault="00D135B6" w:rsidP="00D135B6">
      <w:pPr>
        <w:tabs>
          <w:tab w:val="left" w:pos="993"/>
        </w:tabs>
        <w:suppressAutoHyphens/>
        <w:ind w:firstLine="709"/>
        <w:jc w:val="both"/>
        <w:rPr>
          <w:sz w:val="20"/>
          <w:szCs w:val="20"/>
        </w:rPr>
      </w:pPr>
      <w:r w:rsidRPr="003D14DD">
        <w:rPr>
          <w:sz w:val="20"/>
          <w:szCs w:val="20"/>
        </w:rPr>
        <w:t>1.</w:t>
      </w:r>
      <w:r w:rsidRPr="003D14DD">
        <w:rPr>
          <w:sz w:val="20"/>
          <w:szCs w:val="20"/>
        </w:rPr>
        <w:tab/>
        <w:t>Микропроцессоры. Компьютерные сети. Интернет</w:t>
      </w:r>
    </w:p>
    <w:p w:rsidR="00D135B6" w:rsidRPr="003D14DD" w:rsidRDefault="00D135B6" w:rsidP="00D135B6">
      <w:pPr>
        <w:tabs>
          <w:tab w:val="left" w:pos="993"/>
        </w:tabs>
        <w:suppressAutoHyphens/>
        <w:ind w:firstLine="709"/>
        <w:jc w:val="both"/>
        <w:rPr>
          <w:sz w:val="20"/>
          <w:szCs w:val="20"/>
        </w:rPr>
      </w:pPr>
      <w:r w:rsidRPr="003D14DD">
        <w:rPr>
          <w:sz w:val="20"/>
          <w:szCs w:val="20"/>
        </w:rPr>
        <w:t>2.</w:t>
      </w:r>
      <w:r w:rsidRPr="003D14DD">
        <w:rPr>
          <w:sz w:val="20"/>
          <w:szCs w:val="20"/>
        </w:rPr>
        <w:tab/>
        <w:t>Классификация программного обеспечения</w:t>
      </w:r>
    </w:p>
    <w:p w:rsidR="00D135B6" w:rsidRPr="003D14DD" w:rsidRDefault="00D135B6" w:rsidP="00D135B6">
      <w:pPr>
        <w:tabs>
          <w:tab w:val="left" w:pos="993"/>
        </w:tabs>
        <w:suppressAutoHyphens/>
        <w:ind w:firstLine="709"/>
        <w:jc w:val="both"/>
        <w:rPr>
          <w:b/>
          <w:sz w:val="20"/>
          <w:szCs w:val="20"/>
        </w:rPr>
      </w:pPr>
    </w:p>
    <w:p w:rsidR="00D135B6" w:rsidRPr="003D14DD" w:rsidRDefault="00D135B6" w:rsidP="00D135B6">
      <w:pPr>
        <w:tabs>
          <w:tab w:val="left" w:pos="1134"/>
        </w:tabs>
        <w:suppressAutoHyphens/>
        <w:ind w:firstLine="709"/>
        <w:jc w:val="both"/>
        <w:rPr>
          <w:b/>
          <w:sz w:val="20"/>
          <w:szCs w:val="20"/>
        </w:rPr>
      </w:pPr>
      <w:r w:rsidRPr="003D14DD">
        <w:rPr>
          <w:b/>
          <w:sz w:val="20"/>
          <w:szCs w:val="20"/>
        </w:rPr>
        <w:t>Раздел 4 «Использование современных информационных и коммуникационных технологий в учебном процессе»</w:t>
      </w:r>
    </w:p>
    <w:p w:rsidR="00D135B6" w:rsidRPr="003D14DD" w:rsidRDefault="00D135B6" w:rsidP="00D135B6">
      <w:pPr>
        <w:tabs>
          <w:tab w:val="left" w:pos="1134"/>
        </w:tabs>
        <w:suppressAutoHyphens/>
        <w:ind w:firstLine="709"/>
        <w:jc w:val="both"/>
        <w:rPr>
          <w:sz w:val="20"/>
          <w:szCs w:val="20"/>
        </w:rPr>
      </w:pPr>
      <w:r w:rsidRPr="003D14DD">
        <w:rPr>
          <w:sz w:val="20"/>
          <w:szCs w:val="20"/>
        </w:rPr>
        <w:t>1.</w:t>
      </w:r>
      <w:r w:rsidRPr="003D14DD">
        <w:rPr>
          <w:sz w:val="20"/>
          <w:szCs w:val="20"/>
        </w:rPr>
        <w:tab/>
        <w:t>Аппаратные средства реализации информационных процессов в образовании</w:t>
      </w:r>
    </w:p>
    <w:p w:rsidR="00D135B6" w:rsidRPr="003D14DD" w:rsidRDefault="00D135B6" w:rsidP="00D135B6">
      <w:pPr>
        <w:tabs>
          <w:tab w:val="left" w:pos="1134"/>
        </w:tabs>
        <w:suppressAutoHyphens/>
        <w:ind w:firstLine="709"/>
        <w:jc w:val="both"/>
        <w:rPr>
          <w:sz w:val="20"/>
          <w:szCs w:val="20"/>
        </w:rPr>
      </w:pPr>
      <w:r w:rsidRPr="003D14DD">
        <w:rPr>
          <w:sz w:val="20"/>
          <w:szCs w:val="20"/>
        </w:rPr>
        <w:t>2.</w:t>
      </w:r>
      <w:r w:rsidRPr="003D14DD">
        <w:rPr>
          <w:sz w:val="20"/>
          <w:szCs w:val="20"/>
        </w:rPr>
        <w:tab/>
        <w:t>Мультимедийные технологии в образовании</w:t>
      </w:r>
    </w:p>
    <w:p w:rsidR="00D135B6" w:rsidRPr="003D14DD" w:rsidRDefault="00D135B6" w:rsidP="00D135B6">
      <w:pPr>
        <w:tabs>
          <w:tab w:val="left" w:pos="1134"/>
        </w:tabs>
        <w:suppressAutoHyphens/>
        <w:ind w:firstLine="709"/>
        <w:jc w:val="both"/>
        <w:rPr>
          <w:b/>
          <w:sz w:val="20"/>
          <w:szCs w:val="20"/>
        </w:rPr>
      </w:pPr>
    </w:p>
    <w:p w:rsidR="00D135B6" w:rsidRPr="003D14DD" w:rsidRDefault="00D135B6" w:rsidP="00D135B6">
      <w:pPr>
        <w:tabs>
          <w:tab w:val="left" w:pos="1134"/>
        </w:tabs>
        <w:suppressAutoHyphens/>
        <w:ind w:firstLine="709"/>
        <w:jc w:val="both"/>
        <w:rPr>
          <w:b/>
          <w:sz w:val="20"/>
          <w:szCs w:val="20"/>
        </w:rPr>
      </w:pPr>
      <w:r w:rsidRPr="003D14DD">
        <w:rPr>
          <w:b/>
          <w:sz w:val="20"/>
          <w:szCs w:val="20"/>
        </w:rPr>
        <w:lastRenderedPageBreak/>
        <w:t>Раздел 5 «Программные педагогические средства курса «Информационные технологии», методика их использования и разработки»</w:t>
      </w:r>
    </w:p>
    <w:p w:rsidR="00D135B6" w:rsidRPr="003D14DD" w:rsidRDefault="00D135B6" w:rsidP="00D135B6">
      <w:pPr>
        <w:tabs>
          <w:tab w:val="left" w:pos="1134"/>
        </w:tabs>
        <w:suppressAutoHyphens/>
        <w:ind w:firstLine="709"/>
        <w:jc w:val="both"/>
        <w:rPr>
          <w:sz w:val="20"/>
          <w:szCs w:val="20"/>
        </w:rPr>
      </w:pPr>
      <w:r w:rsidRPr="003D14DD">
        <w:rPr>
          <w:sz w:val="20"/>
          <w:szCs w:val="20"/>
        </w:rPr>
        <w:t>1.</w:t>
      </w:r>
      <w:r w:rsidRPr="003D14DD">
        <w:rPr>
          <w:sz w:val="20"/>
          <w:szCs w:val="20"/>
        </w:rPr>
        <w:tab/>
        <w:t xml:space="preserve">Дидактические принципы применения программных средств в процессе обучения </w:t>
      </w:r>
    </w:p>
    <w:p w:rsidR="00D135B6" w:rsidRPr="003D14DD" w:rsidRDefault="00D135B6" w:rsidP="00D135B6">
      <w:pPr>
        <w:tabs>
          <w:tab w:val="left" w:pos="1134"/>
        </w:tabs>
        <w:suppressAutoHyphens/>
        <w:ind w:firstLine="709"/>
        <w:jc w:val="both"/>
        <w:rPr>
          <w:sz w:val="20"/>
          <w:szCs w:val="20"/>
        </w:rPr>
      </w:pPr>
      <w:r w:rsidRPr="003D14DD">
        <w:rPr>
          <w:sz w:val="20"/>
          <w:szCs w:val="20"/>
        </w:rPr>
        <w:t>2.</w:t>
      </w:r>
      <w:r w:rsidRPr="003D14DD">
        <w:rPr>
          <w:sz w:val="20"/>
          <w:szCs w:val="20"/>
        </w:rPr>
        <w:tab/>
        <w:t>Современные комплексы для создания и проведения тестового контроля</w:t>
      </w:r>
    </w:p>
    <w:p w:rsidR="00D135B6" w:rsidRPr="003D14DD" w:rsidRDefault="00D135B6" w:rsidP="00D135B6">
      <w:pPr>
        <w:tabs>
          <w:tab w:val="left" w:pos="1134"/>
        </w:tabs>
        <w:suppressAutoHyphens/>
        <w:ind w:firstLine="709"/>
        <w:jc w:val="both"/>
        <w:rPr>
          <w:b/>
          <w:sz w:val="20"/>
          <w:szCs w:val="20"/>
        </w:rPr>
      </w:pPr>
    </w:p>
    <w:p w:rsidR="00D135B6" w:rsidRPr="003D14DD" w:rsidRDefault="00D135B6" w:rsidP="00D135B6">
      <w:pPr>
        <w:tabs>
          <w:tab w:val="left" w:pos="1134"/>
        </w:tabs>
        <w:suppressAutoHyphens/>
        <w:ind w:firstLine="709"/>
        <w:jc w:val="both"/>
        <w:rPr>
          <w:b/>
          <w:sz w:val="20"/>
          <w:szCs w:val="20"/>
        </w:rPr>
      </w:pPr>
      <w:r w:rsidRPr="003D14DD">
        <w:rPr>
          <w:b/>
          <w:sz w:val="20"/>
          <w:szCs w:val="20"/>
        </w:rPr>
        <w:t>Раздел 6 «Методика изучения основных разделов курса «Информационные технологии»»</w:t>
      </w:r>
    </w:p>
    <w:p w:rsidR="00D135B6" w:rsidRPr="003D14DD" w:rsidRDefault="00D135B6" w:rsidP="00D135B6">
      <w:pPr>
        <w:tabs>
          <w:tab w:val="left" w:pos="1134"/>
        </w:tabs>
        <w:suppressAutoHyphens/>
        <w:ind w:firstLine="709"/>
        <w:jc w:val="both"/>
        <w:rPr>
          <w:sz w:val="20"/>
          <w:szCs w:val="20"/>
        </w:rPr>
      </w:pPr>
      <w:r w:rsidRPr="003D14DD">
        <w:rPr>
          <w:sz w:val="20"/>
          <w:szCs w:val="20"/>
        </w:rPr>
        <w:t>1.</w:t>
      </w:r>
      <w:r w:rsidRPr="003D14DD">
        <w:rPr>
          <w:sz w:val="20"/>
          <w:szCs w:val="20"/>
        </w:rPr>
        <w:tab/>
        <w:t>Методика обучения обработке текстовой, графической и числовой информации</w:t>
      </w:r>
    </w:p>
    <w:p w:rsidR="00D135B6" w:rsidRPr="003D14DD" w:rsidRDefault="00D135B6" w:rsidP="00D135B6">
      <w:pPr>
        <w:tabs>
          <w:tab w:val="left" w:pos="1134"/>
        </w:tabs>
        <w:suppressAutoHyphens/>
        <w:ind w:firstLine="709"/>
        <w:jc w:val="both"/>
        <w:rPr>
          <w:sz w:val="20"/>
          <w:szCs w:val="20"/>
        </w:rPr>
      </w:pPr>
      <w:r w:rsidRPr="003D14DD">
        <w:rPr>
          <w:sz w:val="20"/>
          <w:szCs w:val="20"/>
        </w:rPr>
        <w:t>2.</w:t>
      </w:r>
      <w:r w:rsidRPr="003D14DD">
        <w:rPr>
          <w:sz w:val="20"/>
          <w:szCs w:val="20"/>
        </w:rPr>
        <w:tab/>
        <w:t>Методика изучения тематической линии «Мультимедиа-технологии»</w:t>
      </w:r>
    </w:p>
    <w:p w:rsidR="00D135B6" w:rsidRPr="003D14DD" w:rsidRDefault="00D135B6" w:rsidP="00D135B6">
      <w:pPr>
        <w:suppressAutoHyphens/>
        <w:ind w:firstLine="709"/>
        <w:jc w:val="both"/>
        <w:rPr>
          <w:b/>
          <w:sz w:val="20"/>
          <w:szCs w:val="20"/>
        </w:rPr>
      </w:pPr>
      <w:r w:rsidRPr="003D14DD">
        <w:rPr>
          <w:b/>
          <w:sz w:val="20"/>
          <w:szCs w:val="20"/>
        </w:rPr>
        <w:t xml:space="preserve"> </w:t>
      </w:r>
    </w:p>
    <w:p w:rsidR="00D135B6" w:rsidRPr="003D14DD" w:rsidRDefault="00D135B6" w:rsidP="00D135B6">
      <w:pPr>
        <w:numPr>
          <w:ilvl w:val="2"/>
          <w:numId w:val="22"/>
        </w:numPr>
        <w:suppressAutoHyphens/>
        <w:ind w:hanging="1080"/>
        <w:jc w:val="both"/>
        <w:rPr>
          <w:b/>
          <w:sz w:val="20"/>
          <w:szCs w:val="20"/>
        </w:rPr>
      </w:pPr>
      <w:r w:rsidRPr="003D14DD">
        <w:rPr>
          <w:b/>
          <w:sz w:val="20"/>
          <w:szCs w:val="20"/>
        </w:rPr>
        <w:t>Вопросы для обсуждения на семинарах и практических занятиях</w:t>
      </w:r>
    </w:p>
    <w:p w:rsidR="00D135B6" w:rsidRPr="003D14DD" w:rsidRDefault="00D135B6" w:rsidP="00D135B6">
      <w:pPr>
        <w:suppressAutoHyphens/>
        <w:ind w:firstLine="709"/>
        <w:jc w:val="both"/>
        <w:rPr>
          <w:b/>
          <w:sz w:val="20"/>
          <w:szCs w:val="20"/>
        </w:rPr>
      </w:pPr>
      <w:r w:rsidRPr="003D14DD">
        <w:rPr>
          <w:b/>
          <w:sz w:val="20"/>
          <w:szCs w:val="20"/>
        </w:rPr>
        <w:t>Раздел 1 «Общие вопросы теории и методики обучения информационным технологиям»</w:t>
      </w:r>
    </w:p>
    <w:p w:rsidR="00D135B6" w:rsidRPr="003D14DD" w:rsidRDefault="00D135B6" w:rsidP="00D135B6">
      <w:pPr>
        <w:numPr>
          <w:ilvl w:val="0"/>
          <w:numId w:val="24"/>
        </w:numPr>
        <w:tabs>
          <w:tab w:val="left" w:pos="1080"/>
        </w:tabs>
        <w:jc w:val="both"/>
        <w:rPr>
          <w:bCs/>
          <w:iCs/>
          <w:sz w:val="20"/>
          <w:szCs w:val="20"/>
        </w:rPr>
      </w:pPr>
      <w:r w:rsidRPr="003D14DD">
        <w:rPr>
          <w:sz w:val="20"/>
          <w:szCs w:val="20"/>
        </w:rPr>
        <w:t>Структура педагогической науки. Понятийно-категориальный аппарат педагогики.</w:t>
      </w:r>
    </w:p>
    <w:p w:rsidR="00D135B6" w:rsidRPr="003D14DD" w:rsidRDefault="00D135B6" w:rsidP="00D135B6">
      <w:pPr>
        <w:numPr>
          <w:ilvl w:val="0"/>
          <w:numId w:val="24"/>
        </w:numPr>
        <w:tabs>
          <w:tab w:val="left" w:pos="1080"/>
        </w:tabs>
        <w:jc w:val="both"/>
        <w:rPr>
          <w:bCs/>
          <w:iCs/>
          <w:sz w:val="20"/>
          <w:szCs w:val="20"/>
        </w:rPr>
      </w:pPr>
      <w:r w:rsidRPr="003D14DD">
        <w:rPr>
          <w:sz w:val="20"/>
          <w:szCs w:val="20"/>
        </w:rPr>
        <w:t xml:space="preserve">Современная система образования РФ и законодательство, регулирующее отношения в области образования. </w:t>
      </w:r>
    </w:p>
    <w:p w:rsidR="00D135B6" w:rsidRPr="003D14DD" w:rsidRDefault="00D135B6" w:rsidP="00D135B6">
      <w:pPr>
        <w:numPr>
          <w:ilvl w:val="0"/>
          <w:numId w:val="24"/>
        </w:numPr>
        <w:tabs>
          <w:tab w:val="left" w:pos="1080"/>
        </w:tabs>
        <w:jc w:val="both"/>
        <w:rPr>
          <w:bCs/>
          <w:iCs/>
          <w:sz w:val="20"/>
          <w:szCs w:val="20"/>
        </w:rPr>
      </w:pPr>
      <w:r w:rsidRPr="003D14DD">
        <w:rPr>
          <w:sz w:val="20"/>
          <w:szCs w:val="20"/>
        </w:rPr>
        <w:t xml:space="preserve">Виды обучения. </w:t>
      </w:r>
    </w:p>
    <w:p w:rsidR="00D135B6" w:rsidRPr="003D14DD" w:rsidRDefault="00D135B6" w:rsidP="00D135B6">
      <w:pPr>
        <w:numPr>
          <w:ilvl w:val="0"/>
          <w:numId w:val="24"/>
        </w:numPr>
        <w:tabs>
          <w:tab w:val="left" w:pos="1080"/>
        </w:tabs>
        <w:jc w:val="both"/>
        <w:rPr>
          <w:bCs/>
          <w:iCs/>
          <w:sz w:val="20"/>
          <w:szCs w:val="20"/>
        </w:rPr>
      </w:pPr>
      <w:r w:rsidRPr="003D14DD">
        <w:rPr>
          <w:sz w:val="20"/>
          <w:szCs w:val="20"/>
        </w:rPr>
        <w:t xml:space="preserve">Дидактические концепции и модели организации обучения. </w:t>
      </w:r>
    </w:p>
    <w:p w:rsidR="00D135B6" w:rsidRPr="003D14DD" w:rsidRDefault="00D135B6" w:rsidP="00D135B6">
      <w:pPr>
        <w:numPr>
          <w:ilvl w:val="0"/>
          <w:numId w:val="24"/>
        </w:numPr>
        <w:tabs>
          <w:tab w:val="left" w:pos="1080"/>
        </w:tabs>
        <w:jc w:val="both"/>
        <w:rPr>
          <w:bCs/>
          <w:iCs/>
          <w:sz w:val="20"/>
          <w:szCs w:val="20"/>
        </w:rPr>
      </w:pPr>
      <w:r w:rsidRPr="003D14DD">
        <w:rPr>
          <w:sz w:val="20"/>
          <w:szCs w:val="20"/>
        </w:rPr>
        <w:t xml:space="preserve">Сущность воспитания в целостной структуре педагогического процесса. </w:t>
      </w:r>
    </w:p>
    <w:p w:rsidR="00D135B6" w:rsidRPr="003D14DD" w:rsidRDefault="00D135B6" w:rsidP="00D135B6">
      <w:pPr>
        <w:numPr>
          <w:ilvl w:val="0"/>
          <w:numId w:val="24"/>
        </w:numPr>
        <w:tabs>
          <w:tab w:val="left" w:pos="1080"/>
        </w:tabs>
        <w:jc w:val="both"/>
        <w:rPr>
          <w:bCs/>
          <w:iCs/>
          <w:sz w:val="20"/>
          <w:szCs w:val="20"/>
        </w:rPr>
      </w:pPr>
      <w:r w:rsidRPr="003D14DD">
        <w:rPr>
          <w:sz w:val="20"/>
          <w:szCs w:val="20"/>
        </w:rPr>
        <w:t>Педагогическая диагностика как основа для разработки педагогических технологий.</w:t>
      </w:r>
    </w:p>
    <w:p w:rsidR="00D135B6" w:rsidRPr="003D14DD" w:rsidRDefault="00D135B6" w:rsidP="00D135B6">
      <w:pPr>
        <w:numPr>
          <w:ilvl w:val="0"/>
          <w:numId w:val="24"/>
        </w:numPr>
        <w:tabs>
          <w:tab w:val="left" w:pos="1080"/>
        </w:tabs>
        <w:jc w:val="both"/>
        <w:rPr>
          <w:bCs/>
          <w:iCs/>
          <w:sz w:val="20"/>
          <w:szCs w:val="20"/>
        </w:rPr>
      </w:pPr>
      <w:r w:rsidRPr="003D14DD">
        <w:rPr>
          <w:sz w:val="20"/>
          <w:szCs w:val="20"/>
        </w:rPr>
        <w:t>Педагогическое планирование и проектирование.</w:t>
      </w:r>
    </w:p>
    <w:p w:rsidR="00D135B6" w:rsidRPr="003D14DD" w:rsidRDefault="00D135B6" w:rsidP="00D135B6">
      <w:pPr>
        <w:tabs>
          <w:tab w:val="left" w:pos="1080"/>
        </w:tabs>
        <w:ind w:firstLine="709"/>
        <w:jc w:val="both"/>
        <w:rPr>
          <w:b/>
          <w:bCs/>
          <w:iCs/>
          <w:sz w:val="20"/>
          <w:szCs w:val="20"/>
        </w:rPr>
      </w:pPr>
    </w:p>
    <w:p w:rsidR="00D135B6" w:rsidRPr="003D14DD" w:rsidRDefault="00D135B6" w:rsidP="00D135B6">
      <w:pPr>
        <w:tabs>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Теоретические основы преподавания информационных технологий</w:t>
      </w:r>
      <w:r w:rsidRPr="003D14DD">
        <w:rPr>
          <w:b/>
          <w:iCs/>
          <w:sz w:val="20"/>
          <w:szCs w:val="20"/>
        </w:rPr>
        <w:t>»</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Цели и задачи преподавания дисциплины «Информационные технологии».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Анализ Федерального государственного образовательного стандарта.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Структура и содержание курса «Информационные технологии».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Методические особенности курса «Информационные технологии».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Выбор методов обучения информационным технологиям.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Организация самостоятельной работы.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Диагностика результатов учебной деятельности.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Мониторинг учебной деятельности.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Требования к уровню освоения содержания дисциплины. </w:t>
      </w:r>
    </w:p>
    <w:p w:rsidR="00D135B6" w:rsidRPr="003D14DD" w:rsidRDefault="00D135B6" w:rsidP="00D135B6">
      <w:pPr>
        <w:numPr>
          <w:ilvl w:val="0"/>
          <w:numId w:val="25"/>
        </w:numPr>
        <w:tabs>
          <w:tab w:val="left" w:pos="1080"/>
        </w:tabs>
        <w:jc w:val="both"/>
        <w:rPr>
          <w:sz w:val="20"/>
          <w:szCs w:val="20"/>
        </w:rPr>
      </w:pPr>
      <w:r w:rsidRPr="003D14DD">
        <w:rPr>
          <w:sz w:val="20"/>
          <w:szCs w:val="20"/>
        </w:rPr>
        <w:t xml:space="preserve">Аппаратное и программное обеспечение курса «Информационные технологии». </w:t>
      </w:r>
    </w:p>
    <w:p w:rsidR="00D135B6" w:rsidRPr="003D14DD" w:rsidRDefault="00D135B6" w:rsidP="00D135B6">
      <w:pPr>
        <w:numPr>
          <w:ilvl w:val="0"/>
          <w:numId w:val="25"/>
        </w:numPr>
        <w:tabs>
          <w:tab w:val="left" w:pos="1080"/>
        </w:tabs>
        <w:jc w:val="both"/>
        <w:rPr>
          <w:sz w:val="20"/>
          <w:szCs w:val="20"/>
        </w:rPr>
      </w:pPr>
      <w:r w:rsidRPr="003D14DD">
        <w:rPr>
          <w:sz w:val="20"/>
          <w:szCs w:val="20"/>
        </w:rPr>
        <w:t>Учебно-методическое обеспечение дисциплины «Информационные технологии».</w:t>
      </w:r>
    </w:p>
    <w:p w:rsidR="00D135B6" w:rsidRPr="003D14DD" w:rsidRDefault="00D135B6" w:rsidP="00D135B6">
      <w:pPr>
        <w:tabs>
          <w:tab w:val="left" w:pos="1080"/>
        </w:tabs>
        <w:suppressAutoHyphens/>
        <w:ind w:firstLine="709"/>
        <w:jc w:val="both"/>
        <w:rPr>
          <w:b/>
          <w:sz w:val="20"/>
          <w:szCs w:val="20"/>
        </w:rPr>
      </w:pPr>
    </w:p>
    <w:p w:rsidR="00D135B6" w:rsidRPr="003D14DD" w:rsidRDefault="00D135B6" w:rsidP="00D135B6">
      <w:pPr>
        <w:tabs>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Технические и программные средства реализации современных информационных технологий»</w:t>
      </w:r>
    </w:p>
    <w:p w:rsidR="00D135B6" w:rsidRPr="003D14DD" w:rsidRDefault="00D135B6" w:rsidP="00D135B6">
      <w:pPr>
        <w:numPr>
          <w:ilvl w:val="0"/>
          <w:numId w:val="26"/>
        </w:numPr>
        <w:tabs>
          <w:tab w:val="left" w:pos="1080"/>
        </w:tabs>
        <w:jc w:val="both"/>
        <w:rPr>
          <w:sz w:val="20"/>
          <w:szCs w:val="20"/>
        </w:rPr>
      </w:pPr>
      <w:r w:rsidRPr="003D14DD">
        <w:rPr>
          <w:sz w:val="20"/>
          <w:szCs w:val="20"/>
        </w:rPr>
        <w:t xml:space="preserve">Архитектура персонального компьютера (ПК). Информационно-логические основы построения ЭВМ. Функционально-структурная организация ЭВМ. Микропроцессоры. Запоминающие устройства ПК. Основные внешние устройства ПК. Оргтехника: состав и характеристика. </w:t>
      </w:r>
    </w:p>
    <w:p w:rsidR="00D135B6" w:rsidRPr="003D14DD" w:rsidRDefault="00D135B6" w:rsidP="00D135B6">
      <w:pPr>
        <w:numPr>
          <w:ilvl w:val="0"/>
          <w:numId w:val="26"/>
        </w:numPr>
        <w:tabs>
          <w:tab w:val="left" w:pos="1080"/>
        </w:tabs>
        <w:jc w:val="both"/>
        <w:rPr>
          <w:sz w:val="20"/>
          <w:szCs w:val="20"/>
        </w:rPr>
      </w:pPr>
      <w:r w:rsidRPr="003D14DD">
        <w:rPr>
          <w:sz w:val="20"/>
          <w:szCs w:val="20"/>
        </w:rPr>
        <w:t xml:space="preserve">Компьютерные сети. Локальные сети, топология. Глобальная сеть </w:t>
      </w:r>
      <w:proofErr w:type="spellStart"/>
      <w:r w:rsidRPr="003D14DD">
        <w:rPr>
          <w:sz w:val="20"/>
          <w:szCs w:val="20"/>
        </w:rPr>
        <w:t>Internet</w:t>
      </w:r>
      <w:proofErr w:type="spellEnd"/>
      <w:r w:rsidRPr="003D14DD">
        <w:rPr>
          <w:sz w:val="20"/>
          <w:szCs w:val="20"/>
        </w:rPr>
        <w:t xml:space="preserve">: принципы организации. Поиск информации в Интернет. Ресурсы глобальной сети. Интернет. Основные методы защиты информации. </w:t>
      </w:r>
    </w:p>
    <w:p w:rsidR="00D135B6" w:rsidRPr="003D14DD" w:rsidRDefault="00D135B6" w:rsidP="00D135B6">
      <w:pPr>
        <w:numPr>
          <w:ilvl w:val="0"/>
          <w:numId w:val="26"/>
        </w:numPr>
        <w:tabs>
          <w:tab w:val="left" w:pos="1080"/>
        </w:tabs>
        <w:jc w:val="both"/>
        <w:rPr>
          <w:sz w:val="20"/>
          <w:szCs w:val="20"/>
        </w:rPr>
      </w:pPr>
      <w:r w:rsidRPr="003D14DD">
        <w:rPr>
          <w:sz w:val="20"/>
          <w:szCs w:val="20"/>
        </w:rPr>
        <w:t>Классификация программного обеспечения. Операционные системы. Служебные программы. Прикладное программное обеспечение. Системы программирования. Языки программирования, классификация.</w:t>
      </w:r>
    </w:p>
    <w:p w:rsidR="00D135B6" w:rsidRPr="003D14DD" w:rsidRDefault="00D135B6" w:rsidP="00D135B6">
      <w:pPr>
        <w:suppressAutoHyphens/>
        <w:ind w:firstLine="709"/>
        <w:jc w:val="both"/>
        <w:rPr>
          <w:b/>
          <w:sz w:val="20"/>
          <w:szCs w:val="20"/>
        </w:rPr>
      </w:pPr>
    </w:p>
    <w:p w:rsidR="00D135B6" w:rsidRPr="003D14DD" w:rsidRDefault="00D135B6" w:rsidP="00D135B6">
      <w:pPr>
        <w:tabs>
          <w:tab w:val="left" w:pos="1080"/>
        </w:tabs>
        <w:suppressAutoHyphens/>
        <w:ind w:firstLine="709"/>
        <w:jc w:val="both"/>
        <w:rPr>
          <w:b/>
          <w:sz w:val="20"/>
          <w:szCs w:val="20"/>
        </w:rPr>
      </w:pPr>
      <w:r w:rsidRPr="003D14DD">
        <w:rPr>
          <w:b/>
          <w:sz w:val="20"/>
          <w:szCs w:val="20"/>
        </w:rPr>
        <w:t>Раздел 4</w:t>
      </w:r>
      <w:r w:rsidRPr="003D14DD">
        <w:rPr>
          <w:b/>
          <w:bCs/>
          <w:iCs/>
          <w:sz w:val="20"/>
          <w:szCs w:val="20"/>
        </w:rPr>
        <w:t xml:space="preserve"> «</w:t>
      </w:r>
      <w:r w:rsidRPr="003D14DD">
        <w:rPr>
          <w:b/>
          <w:sz w:val="20"/>
          <w:szCs w:val="20"/>
        </w:rPr>
        <w:t>Использование современных информационных и коммуникационных технологий в учебном процессе»</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Аппаратные средства реализации информационных процессов в образовании.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Варианты использования основных видов программного обеспечения: прикладного, системного, инструментального в образовательном процессе.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Виды информационных систем, используемых в образовании.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Базы данных, используемые в учебном процессе.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Применение информационных систем в образовательном процессе.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Средства отображения информации и проекционные технологии.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Интерактивные дисплейные технологии, системы трехмерной визуализации в учебном процессе. </w:t>
      </w:r>
    </w:p>
    <w:p w:rsidR="00D135B6" w:rsidRPr="003D14DD" w:rsidRDefault="00D135B6" w:rsidP="00D135B6">
      <w:pPr>
        <w:numPr>
          <w:ilvl w:val="0"/>
          <w:numId w:val="27"/>
        </w:numPr>
        <w:tabs>
          <w:tab w:val="left" w:pos="1080"/>
        </w:tabs>
        <w:jc w:val="both"/>
        <w:rPr>
          <w:sz w:val="20"/>
          <w:szCs w:val="20"/>
        </w:rPr>
      </w:pPr>
      <w:r w:rsidRPr="003D14DD">
        <w:rPr>
          <w:sz w:val="20"/>
          <w:szCs w:val="20"/>
        </w:rPr>
        <w:t>Мультимедийные технологии в образовании.</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Использование телекоммуникационных технологий в образовании: специфика, проблемы, риски.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Сетевое пространство образовательного учреждения. </w:t>
      </w:r>
    </w:p>
    <w:p w:rsidR="00D135B6" w:rsidRPr="003D14DD" w:rsidRDefault="00D135B6" w:rsidP="00D135B6">
      <w:pPr>
        <w:numPr>
          <w:ilvl w:val="0"/>
          <w:numId w:val="27"/>
        </w:numPr>
        <w:tabs>
          <w:tab w:val="left" w:pos="1080"/>
        </w:tabs>
        <w:jc w:val="both"/>
        <w:rPr>
          <w:sz w:val="20"/>
          <w:szCs w:val="20"/>
        </w:rPr>
      </w:pPr>
      <w:r w:rsidRPr="003D14DD">
        <w:rPr>
          <w:sz w:val="20"/>
          <w:szCs w:val="20"/>
        </w:rPr>
        <w:t xml:space="preserve">Возможности сетевых технологий в организации взаимодействия в процессе решения профессиональных задач в образовании. </w:t>
      </w:r>
    </w:p>
    <w:p w:rsidR="00D135B6" w:rsidRPr="003D14DD" w:rsidRDefault="00D135B6" w:rsidP="00D135B6">
      <w:pPr>
        <w:numPr>
          <w:ilvl w:val="0"/>
          <w:numId w:val="27"/>
        </w:numPr>
        <w:tabs>
          <w:tab w:val="left" w:pos="1080"/>
        </w:tabs>
        <w:jc w:val="both"/>
        <w:rPr>
          <w:sz w:val="20"/>
          <w:szCs w:val="20"/>
        </w:rPr>
      </w:pPr>
      <w:r w:rsidRPr="003D14DD">
        <w:rPr>
          <w:sz w:val="20"/>
          <w:szCs w:val="20"/>
        </w:rPr>
        <w:lastRenderedPageBreak/>
        <w:t>Дистанционное образование. Информационно-коммуникационные технологии в дистанционном образовании.</w:t>
      </w:r>
    </w:p>
    <w:p w:rsidR="00D135B6" w:rsidRPr="003D14DD" w:rsidRDefault="00D135B6" w:rsidP="00D135B6">
      <w:pPr>
        <w:suppressAutoHyphens/>
        <w:ind w:firstLine="709"/>
        <w:jc w:val="both"/>
        <w:rPr>
          <w:b/>
          <w:sz w:val="20"/>
          <w:szCs w:val="20"/>
        </w:rPr>
      </w:pPr>
    </w:p>
    <w:p w:rsidR="00D135B6" w:rsidRPr="003D14DD" w:rsidRDefault="00D135B6" w:rsidP="00D135B6">
      <w:pPr>
        <w:tabs>
          <w:tab w:val="left" w:pos="1080"/>
        </w:tabs>
        <w:suppressAutoHyphens/>
        <w:ind w:firstLine="709"/>
        <w:jc w:val="both"/>
        <w:rPr>
          <w:b/>
          <w:sz w:val="20"/>
          <w:szCs w:val="20"/>
        </w:rPr>
      </w:pPr>
      <w:r w:rsidRPr="003D14DD">
        <w:rPr>
          <w:b/>
          <w:sz w:val="20"/>
          <w:szCs w:val="20"/>
        </w:rPr>
        <w:t>Раздел 5</w:t>
      </w:r>
      <w:r w:rsidRPr="003D14DD">
        <w:rPr>
          <w:b/>
          <w:bCs/>
          <w:iCs/>
          <w:sz w:val="20"/>
          <w:szCs w:val="20"/>
        </w:rPr>
        <w:t xml:space="preserve"> «</w:t>
      </w:r>
      <w:r w:rsidRPr="003D14DD">
        <w:rPr>
          <w:b/>
          <w:sz w:val="20"/>
          <w:szCs w:val="20"/>
        </w:rPr>
        <w:t>Программные педагогические средства курса «Информационные технологии», методика их использования и разработки»</w:t>
      </w:r>
    </w:p>
    <w:p w:rsidR="00D135B6" w:rsidRPr="003D14DD" w:rsidRDefault="00D135B6" w:rsidP="00D135B6">
      <w:pPr>
        <w:numPr>
          <w:ilvl w:val="0"/>
          <w:numId w:val="28"/>
        </w:numPr>
        <w:tabs>
          <w:tab w:val="left" w:pos="1080"/>
        </w:tabs>
        <w:jc w:val="both"/>
        <w:rPr>
          <w:sz w:val="20"/>
          <w:szCs w:val="20"/>
        </w:rPr>
      </w:pPr>
      <w:r w:rsidRPr="003D14DD">
        <w:rPr>
          <w:sz w:val="20"/>
          <w:szCs w:val="20"/>
        </w:rPr>
        <w:t>Программные средства учебного назначения и тенденции их развития. Основные направления использования программных средств в образовательном процессе.</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Этапы проектирования и разработки электронных средств образовательного назначения. Общие принципы разработки электронных средств. </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Определение типов учебно-тренировочных задач. </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Разработка системы контроля знаний. Современные комплексы для создания и проведения тестового контроля. </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Индивидуализация обучения. </w:t>
      </w:r>
    </w:p>
    <w:p w:rsidR="00D135B6" w:rsidRPr="003D14DD" w:rsidRDefault="00D135B6" w:rsidP="00D135B6">
      <w:pPr>
        <w:numPr>
          <w:ilvl w:val="0"/>
          <w:numId w:val="28"/>
        </w:numPr>
        <w:tabs>
          <w:tab w:val="left" w:pos="1080"/>
        </w:tabs>
        <w:jc w:val="both"/>
        <w:rPr>
          <w:sz w:val="20"/>
          <w:szCs w:val="20"/>
        </w:rPr>
      </w:pPr>
      <w:r w:rsidRPr="003D14DD">
        <w:rPr>
          <w:sz w:val="20"/>
          <w:szCs w:val="20"/>
        </w:rPr>
        <w:t xml:space="preserve">Рекомендации по внедрению электронных средств в образовательный процесс. </w:t>
      </w:r>
    </w:p>
    <w:p w:rsidR="00D135B6" w:rsidRPr="003D14DD" w:rsidRDefault="00D135B6" w:rsidP="00D135B6">
      <w:pPr>
        <w:numPr>
          <w:ilvl w:val="0"/>
          <w:numId w:val="28"/>
        </w:numPr>
        <w:tabs>
          <w:tab w:val="left" w:pos="1080"/>
        </w:tabs>
        <w:jc w:val="both"/>
        <w:rPr>
          <w:sz w:val="20"/>
          <w:szCs w:val="20"/>
        </w:rPr>
      </w:pPr>
      <w:r w:rsidRPr="003D14DD">
        <w:rPr>
          <w:sz w:val="20"/>
          <w:szCs w:val="20"/>
        </w:rPr>
        <w:t>Процесс разработки дистанционных курсов.</w:t>
      </w:r>
    </w:p>
    <w:p w:rsidR="00D135B6" w:rsidRPr="003D14DD" w:rsidRDefault="00D135B6" w:rsidP="00D135B6">
      <w:pPr>
        <w:tabs>
          <w:tab w:val="left" w:pos="1080"/>
        </w:tabs>
        <w:suppressAutoHyphens/>
        <w:ind w:firstLine="709"/>
        <w:jc w:val="both"/>
        <w:rPr>
          <w:b/>
          <w:sz w:val="20"/>
          <w:szCs w:val="20"/>
        </w:rPr>
      </w:pPr>
    </w:p>
    <w:p w:rsidR="00D135B6" w:rsidRPr="003D14DD" w:rsidRDefault="00D135B6" w:rsidP="00D135B6">
      <w:pPr>
        <w:tabs>
          <w:tab w:val="left" w:pos="1080"/>
        </w:tabs>
        <w:suppressAutoHyphens/>
        <w:ind w:firstLine="709"/>
        <w:jc w:val="both"/>
        <w:rPr>
          <w:b/>
          <w:sz w:val="20"/>
          <w:szCs w:val="20"/>
        </w:rPr>
      </w:pPr>
      <w:r w:rsidRPr="003D14DD">
        <w:rPr>
          <w:b/>
          <w:sz w:val="20"/>
          <w:szCs w:val="20"/>
        </w:rPr>
        <w:t xml:space="preserve">Раздел 6 </w:t>
      </w:r>
      <w:r w:rsidRPr="003D14DD">
        <w:rPr>
          <w:b/>
          <w:bCs/>
          <w:iCs/>
          <w:sz w:val="20"/>
          <w:szCs w:val="20"/>
        </w:rPr>
        <w:t>«</w:t>
      </w:r>
      <w:r w:rsidRPr="003D14DD">
        <w:rPr>
          <w:b/>
          <w:sz w:val="20"/>
          <w:szCs w:val="20"/>
        </w:rPr>
        <w:t>Методика изучения основных разделов курса «Информационные технологии»</w:t>
      </w:r>
    </w:p>
    <w:p w:rsidR="00D135B6" w:rsidRPr="003D14DD" w:rsidRDefault="00D135B6" w:rsidP="00D135B6">
      <w:pPr>
        <w:numPr>
          <w:ilvl w:val="0"/>
          <w:numId w:val="29"/>
        </w:numPr>
        <w:tabs>
          <w:tab w:val="left" w:pos="1080"/>
        </w:tabs>
        <w:jc w:val="both"/>
        <w:rPr>
          <w:sz w:val="20"/>
          <w:szCs w:val="20"/>
        </w:rPr>
      </w:pPr>
      <w:r w:rsidRPr="003D14DD">
        <w:rPr>
          <w:sz w:val="20"/>
          <w:szCs w:val="20"/>
        </w:rPr>
        <w:t>Методы обучения информационным технологиям.</w:t>
      </w:r>
    </w:p>
    <w:p w:rsidR="00D135B6" w:rsidRPr="003D14DD" w:rsidRDefault="00D135B6" w:rsidP="00D135B6">
      <w:pPr>
        <w:numPr>
          <w:ilvl w:val="0"/>
          <w:numId w:val="29"/>
        </w:numPr>
        <w:tabs>
          <w:tab w:val="left" w:pos="1080"/>
        </w:tabs>
        <w:jc w:val="both"/>
        <w:rPr>
          <w:sz w:val="20"/>
          <w:szCs w:val="20"/>
        </w:rPr>
      </w:pPr>
      <w:r w:rsidRPr="003D14DD">
        <w:rPr>
          <w:sz w:val="20"/>
          <w:szCs w:val="20"/>
        </w:rPr>
        <w:t>Формы обучения информационным технологиям.</w:t>
      </w:r>
    </w:p>
    <w:p w:rsidR="00D135B6" w:rsidRPr="003D14DD" w:rsidRDefault="00D135B6" w:rsidP="00D135B6">
      <w:pPr>
        <w:numPr>
          <w:ilvl w:val="0"/>
          <w:numId w:val="29"/>
        </w:numPr>
        <w:tabs>
          <w:tab w:val="left" w:pos="1080"/>
        </w:tabs>
        <w:jc w:val="both"/>
        <w:rPr>
          <w:sz w:val="20"/>
          <w:szCs w:val="20"/>
        </w:rPr>
      </w:pPr>
      <w:r w:rsidRPr="003D14DD">
        <w:rPr>
          <w:sz w:val="20"/>
          <w:szCs w:val="20"/>
        </w:rPr>
        <w:t>Виды и формы контроля знаний.</w:t>
      </w:r>
    </w:p>
    <w:p w:rsidR="00D135B6" w:rsidRPr="003D14DD" w:rsidRDefault="00D135B6" w:rsidP="00D135B6">
      <w:pPr>
        <w:numPr>
          <w:ilvl w:val="0"/>
          <w:numId w:val="29"/>
        </w:numPr>
        <w:tabs>
          <w:tab w:val="left" w:pos="1080"/>
        </w:tabs>
        <w:jc w:val="both"/>
        <w:rPr>
          <w:sz w:val="20"/>
          <w:szCs w:val="20"/>
        </w:rPr>
      </w:pPr>
      <w:r w:rsidRPr="003D14DD">
        <w:rPr>
          <w:sz w:val="20"/>
          <w:szCs w:val="20"/>
        </w:rPr>
        <w:t>Методика обучения обработке текстовой информации.</w:t>
      </w:r>
    </w:p>
    <w:p w:rsidR="00D135B6" w:rsidRPr="003D14DD" w:rsidRDefault="00D135B6" w:rsidP="00D135B6">
      <w:pPr>
        <w:numPr>
          <w:ilvl w:val="0"/>
          <w:numId w:val="29"/>
        </w:numPr>
        <w:tabs>
          <w:tab w:val="left" w:pos="1080"/>
        </w:tabs>
        <w:jc w:val="both"/>
        <w:rPr>
          <w:sz w:val="20"/>
          <w:szCs w:val="20"/>
        </w:rPr>
      </w:pPr>
      <w:r w:rsidRPr="003D14DD">
        <w:rPr>
          <w:sz w:val="20"/>
          <w:szCs w:val="20"/>
        </w:rPr>
        <w:t>Методика обучения обработке графической информации.</w:t>
      </w:r>
    </w:p>
    <w:p w:rsidR="00D135B6" w:rsidRPr="003D14DD" w:rsidRDefault="00D135B6" w:rsidP="00D135B6">
      <w:pPr>
        <w:numPr>
          <w:ilvl w:val="0"/>
          <w:numId w:val="29"/>
        </w:numPr>
        <w:tabs>
          <w:tab w:val="left" w:pos="1080"/>
        </w:tabs>
        <w:jc w:val="both"/>
        <w:rPr>
          <w:sz w:val="20"/>
          <w:szCs w:val="20"/>
        </w:rPr>
      </w:pPr>
      <w:r w:rsidRPr="003D14DD">
        <w:rPr>
          <w:sz w:val="20"/>
          <w:szCs w:val="20"/>
        </w:rPr>
        <w:t>Методика обучения обработке числовой информации.</w:t>
      </w:r>
    </w:p>
    <w:p w:rsidR="00D135B6" w:rsidRPr="003D14DD" w:rsidRDefault="00D135B6" w:rsidP="00D135B6">
      <w:pPr>
        <w:suppressAutoHyphens/>
        <w:jc w:val="both"/>
        <w:rPr>
          <w:b/>
          <w:sz w:val="20"/>
          <w:szCs w:val="20"/>
        </w:rPr>
      </w:pPr>
    </w:p>
    <w:p w:rsidR="00D135B6" w:rsidRPr="003D14DD" w:rsidRDefault="00D135B6" w:rsidP="00D135B6">
      <w:pPr>
        <w:suppressAutoHyphens/>
        <w:ind w:firstLine="709"/>
        <w:jc w:val="both"/>
        <w:rPr>
          <w:b/>
          <w:bCs/>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135B6" w:rsidRPr="003D14DD" w:rsidRDefault="00D135B6" w:rsidP="00D135B6">
      <w:pPr>
        <w:suppressAutoHyphens/>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D135B6" w:rsidRPr="003D14DD" w:rsidTr="004D69F2">
        <w:trPr>
          <w:trHeight w:val="190"/>
          <w:tblHeader/>
        </w:trPr>
        <w:tc>
          <w:tcPr>
            <w:tcW w:w="0" w:type="auto"/>
            <w:vMerge w:val="restart"/>
            <w:vAlign w:val="center"/>
          </w:tcPr>
          <w:p w:rsidR="00D135B6" w:rsidRPr="003D14DD" w:rsidRDefault="00D135B6" w:rsidP="004D69F2">
            <w:pPr>
              <w:jc w:val="center"/>
              <w:rPr>
                <w:b/>
                <w:sz w:val="20"/>
                <w:szCs w:val="20"/>
              </w:rPr>
            </w:pPr>
            <w:r w:rsidRPr="003D14DD">
              <w:rPr>
                <w:b/>
                <w:sz w:val="20"/>
                <w:szCs w:val="20"/>
              </w:rPr>
              <w:t>Виды контактной</w:t>
            </w:r>
          </w:p>
          <w:p w:rsidR="00D135B6" w:rsidRPr="003D14DD" w:rsidRDefault="00D135B6" w:rsidP="004D69F2">
            <w:pPr>
              <w:jc w:val="center"/>
              <w:rPr>
                <w:b/>
                <w:sz w:val="20"/>
                <w:szCs w:val="20"/>
              </w:rPr>
            </w:pPr>
            <w:r w:rsidRPr="003D14DD">
              <w:rPr>
                <w:b/>
                <w:sz w:val="20"/>
                <w:szCs w:val="20"/>
              </w:rPr>
              <w:t xml:space="preserve">работы </w:t>
            </w:r>
          </w:p>
        </w:tc>
        <w:tc>
          <w:tcPr>
            <w:tcW w:w="5870" w:type="dxa"/>
            <w:gridSpan w:val="2"/>
          </w:tcPr>
          <w:p w:rsidR="00D135B6" w:rsidRPr="003D14DD" w:rsidRDefault="00D135B6"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D135B6" w:rsidRPr="003D14DD" w:rsidRDefault="00D135B6" w:rsidP="004D69F2">
            <w:pPr>
              <w:jc w:val="center"/>
              <w:rPr>
                <w:b/>
                <w:sz w:val="20"/>
                <w:szCs w:val="20"/>
              </w:rPr>
            </w:pPr>
            <w:r w:rsidRPr="003D14DD">
              <w:rPr>
                <w:b/>
                <w:sz w:val="20"/>
                <w:szCs w:val="20"/>
              </w:rPr>
              <w:t xml:space="preserve">Контактная работа </w:t>
            </w:r>
          </w:p>
          <w:p w:rsidR="00D135B6" w:rsidRPr="003D14DD" w:rsidRDefault="00D135B6"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D135B6" w:rsidRPr="003D14DD" w:rsidTr="004D69F2">
        <w:trPr>
          <w:trHeight w:val="577"/>
          <w:tblHeader/>
        </w:trPr>
        <w:tc>
          <w:tcPr>
            <w:tcW w:w="0" w:type="auto"/>
            <w:vMerge/>
          </w:tcPr>
          <w:p w:rsidR="00D135B6" w:rsidRPr="003D14DD" w:rsidRDefault="00D135B6" w:rsidP="004D69F2">
            <w:pPr>
              <w:jc w:val="center"/>
              <w:rPr>
                <w:sz w:val="20"/>
                <w:szCs w:val="20"/>
              </w:rPr>
            </w:pPr>
          </w:p>
        </w:tc>
        <w:tc>
          <w:tcPr>
            <w:tcW w:w="3177" w:type="dxa"/>
          </w:tcPr>
          <w:p w:rsidR="00D135B6" w:rsidRPr="003D14DD" w:rsidRDefault="00D135B6"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D135B6" w:rsidRPr="003D14DD" w:rsidRDefault="00D135B6"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D135B6" w:rsidRPr="003D14DD" w:rsidRDefault="00D135B6"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D135B6" w:rsidRPr="003D14DD" w:rsidRDefault="00D135B6" w:rsidP="004D69F2">
            <w:pPr>
              <w:jc w:val="center"/>
              <w:rPr>
                <w:sz w:val="20"/>
                <w:szCs w:val="20"/>
              </w:rPr>
            </w:pPr>
          </w:p>
        </w:tc>
      </w:tr>
      <w:tr w:rsidR="00D135B6" w:rsidRPr="003D14DD" w:rsidTr="004D69F2">
        <w:trPr>
          <w:trHeight w:val="171"/>
          <w:tblHeader/>
        </w:trPr>
        <w:tc>
          <w:tcPr>
            <w:tcW w:w="0" w:type="auto"/>
          </w:tcPr>
          <w:p w:rsidR="00D135B6" w:rsidRPr="003D14DD" w:rsidRDefault="00D135B6" w:rsidP="004D69F2">
            <w:pPr>
              <w:jc w:val="center"/>
              <w:rPr>
                <w:sz w:val="20"/>
                <w:szCs w:val="20"/>
              </w:rPr>
            </w:pPr>
            <w:r w:rsidRPr="003D14DD">
              <w:rPr>
                <w:sz w:val="20"/>
                <w:szCs w:val="20"/>
              </w:rPr>
              <w:t>1</w:t>
            </w:r>
          </w:p>
        </w:tc>
        <w:tc>
          <w:tcPr>
            <w:tcW w:w="3177" w:type="dxa"/>
          </w:tcPr>
          <w:p w:rsidR="00D135B6" w:rsidRPr="003D14DD" w:rsidRDefault="00D135B6" w:rsidP="004D69F2">
            <w:pPr>
              <w:jc w:val="center"/>
              <w:rPr>
                <w:sz w:val="20"/>
                <w:szCs w:val="20"/>
              </w:rPr>
            </w:pPr>
            <w:r w:rsidRPr="003D14DD">
              <w:rPr>
                <w:sz w:val="20"/>
                <w:szCs w:val="20"/>
              </w:rPr>
              <w:t>2</w:t>
            </w:r>
          </w:p>
        </w:tc>
        <w:tc>
          <w:tcPr>
            <w:tcW w:w="2693" w:type="dxa"/>
          </w:tcPr>
          <w:p w:rsidR="00D135B6" w:rsidRPr="003D14DD" w:rsidRDefault="00D135B6" w:rsidP="004D69F2">
            <w:pPr>
              <w:jc w:val="center"/>
              <w:rPr>
                <w:sz w:val="20"/>
                <w:szCs w:val="20"/>
              </w:rPr>
            </w:pPr>
            <w:r w:rsidRPr="003D14DD">
              <w:rPr>
                <w:sz w:val="20"/>
                <w:szCs w:val="20"/>
              </w:rPr>
              <w:t>3</w:t>
            </w:r>
          </w:p>
        </w:tc>
        <w:tc>
          <w:tcPr>
            <w:tcW w:w="2091" w:type="dxa"/>
          </w:tcPr>
          <w:p w:rsidR="00D135B6" w:rsidRPr="003D14DD" w:rsidRDefault="00D135B6" w:rsidP="004D69F2">
            <w:pPr>
              <w:jc w:val="center"/>
              <w:rPr>
                <w:sz w:val="20"/>
                <w:szCs w:val="20"/>
              </w:rPr>
            </w:pPr>
            <w:r w:rsidRPr="003D14DD">
              <w:rPr>
                <w:sz w:val="20"/>
                <w:szCs w:val="20"/>
              </w:rPr>
              <w:t>4</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Лекционного типа (лекции)</w:t>
            </w:r>
          </w:p>
        </w:tc>
        <w:tc>
          <w:tcPr>
            <w:tcW w:w="3177" w:type="dxa"/>
            <w:vAlign w:val="center"/>
          </w:tcPr>
          <w:p w:rsidR="00D135B6" w:rsidRPr="003D14DD" w:rsidRDefault="00D135B6" w:rsidP="004D69F2">
            <w:pPr>
              <w:jc w:val="center"/>
              <w:rPr>
                <w:sz w:val="20"/>
                <w:szCs w:val="20"/>
              </w:rPr>
            </w:pPr>
            <w:r w:rsidRPr="003D14DD">
              <w:rPr>
                <w:sz w:val="20"/>
                <w:szCs w:val="20"/>
              </w:rPr>
              <w:t>6</w:t>
            </w:r>
          </w:p>
        </w:tc>
        <w:tc>
          <w:tcPr>
            <w:tcW w:w="2693" w:type="dxa"/>
            <w:vAlign w:val="center"/>
          </w:tcPr>
          <w:p w:rsidR="00D135B6" w:rsidRPr="003D14DD" w:rsidRDefault="00D135B6" w:rsidP="004D69F2">
            <w:pPr>
              <w:jc w:val="center"/>
              <w:rPr>
                <w:i/>
                <w:sz w:val="20"/>
                <w:szCs w:val="20"/>
              </w:rPr>
            </w:pPr>
            <w:r w:rsidRPr="003D14DD">
              <w:rPr>
                <w:i/>
                <w:sz w:val="20"/>
                <w:szCs w:val="20"/>
              </w:rPr>
              <w:t>-</w:t>
            </w:r>
          </w:p>
        </w:tc>
        <w:tc>
          <w:tcPr>
            <w:tcW w:w="2091" w:type="dxa"/>
            <w:vAlign w:val="center"/>
          </w:tcPr>
          <w:p w:rsidR="00D135B6" w:rsidRPr="003D14DD" w:rsidRDefault="00D135B6" w:rsidP="004D69F2">
            <w:pPr>
              <w:jc w:val="center"/>
              <w:rPr>
                <w:b/>
                <w:sz w:val="20"/>
                <w:szCs w:val="20"/>
              </w:rPr>
            </w:pPr>
            <w:r w:rsidRPr="003D14DD">
              <w:rPr>
                <w:b/>
                <w:sz w:val="20"/>
                <w:szCs w:val="20"/>
              </w:rPr>
              <w:t>6</w:t>
            </w:r>
          </w:p>
          <w:p w:rsidR="00D135B6" w:rsidRPr="003D14DD" w:rsidRDefault="00D135B6" w:rsidP="004D69F2">
            <w:pPr>
              <w:jc w:val="center"/>
              <w:rPr>
                <w:b/>
                <w:sz w:val="20"/>
                <w:szCs w:val="20"/>
              </w:rPr>
            </w:pPr>
          </w:p>
        </w:tc>
      </w:tr>
      <w:tr w:rsidR="00D135B6" w:rsidRPr="003D14DD" w:rsidTr="004D69F2">
        <w:trPr>
          <w:trHeight w:val="337"/>
        </w:trPr>
        <w:tc>
          <w:tcPr>
            <w:tcW w:w="0" w:type="auto"/>
          </w:tcPr>
          <w:p w:rsidR="00D135B6" w:rsidRPr="003D14DD" w:rsidRDefault="00D135B6" w:rsidP="004D69F2">
            <w:pPr>
              <w:rPr>
                <w:b/>
                <w:sz w:val="20"/>
                <w:szCs w:val="20"/>
              </w:rPr>
            </w:pPr>
            <w:r w:rsidRPr="003D14DD">
              <w:rPr>
                <w:b/>
                <w:sz w:val="20"/>
                <w:szCs w:val="20"/>
              </w:rPr>
              <w:t>Семинарского типа</w:t>
            </w:r>
          </w:p>
          <w:p w:rsidR="00D135B6" w:rsidRPr="003D14DD" w:rsidRDefault="00D135B6" w:rsidP="004D69F2">
            <w:pPr>
              <w:rPr>
                <w:b/>
                <w:sz w:val="20"/>
                <w:szCs w:val="20"/>
              </w:rPr>
            </w:pPr>
            <w:r w:rsidRPr="003D14DD">
              <w:rPr>
                <w:b/>
                <w:sz w:val="20"/>
                <w:szCs w:val="20"/>
              </w:rPr>
              <w:t>(семинар дискуссия)</w:t>
            </w:r>
          </w:p>
          <w:p w:rsidR="00D135B6" w:rsidRPr="003D14DD" w:rsidRDefault="00D135B6" w:rsidP="004D69F2">
            <w:pPr>
              <w:rPr>
                <w:b/>
                <w:sz w:val="20"/>
                <w:szCs w:val="20"/>
              </w:rPr>
            </w:pPr>
          </w:p>
        </w:tc>
        <w:tc>
          <w:tcPr>
            <w:tcW w:w="3177" w:type="dxa"/>
            <w:vAlign w:val="center"/>
          </w:tcPr>
          <w:p w:rsidR="00D135B6" w:rsidRPr="003D14DD" w:rsidRDefault="00D135B6" w:rsidP="004D69F2">
            <w:pPr>
              <w:jc w:val="center"/>
              <w:rPr>
                <w:sz w:val="20"/>
                <w:szCs w:val="20"/>
              </w:rPr>
            </w:pPr>
            <w:r w:rsidRPr="003D14DD">
              <w:rPr>
                <w:sz w:val="20"/>
                <w:szCs w:val="20"/>
              </w:rPr>
              <w:t>-</w:t>
            </w:r>
          </w:p>
        </w:tc>
        <w:tc>
          <w:tcPr>
            <w:tcW w:w="2693" w:type="dxa"/>
            <w:vAlign w:val="center"/>
          </w:tcPr>
          <w:p w:rsidR="00D135B6" w:rsidRPr="003D14DD" w:rsidRDefault="00D135B6" w:rsidP="004D69F2">
            <w:pPr>
              <w:jc w:val="center"/>
              <w:rPr>
                <w:sz w:val="20"/>
                <w:szCs w:val="20"/>
              </w:rPr>
            </w:pPr>
            <w:r w:rsidRPr="003D14DD">
              <w:rPr>
                <w:sz w:val="20"/>
                <w:szCs w:val="20"/>
              </w:rPr>
              <w:t>-</w:t>
            </w:r>
          </w:p>
        </w:tc>
        <w:tc>
          <w:tcPr>
            <w:tcW w:w="2091" w:type="dxa"/>
            <w:vAlign w:val="center"/>
          </w:tcPr>
          <w:p w:rsidR="00D135B6" w:rsidRPr="003D14DD" w:rsidRDefault="00D135B6" w:rsidP="004D69F2">
            <w:pPr>
              <w:jc w:val="center"/>
              <w:rPr>
                <w:b/>
                <w:sz w:val="20"/>
                <w:szCs w:val="20"/>
              </w:rPr>
            </w:pPr>
            <w:r w:rsidRPr="003D14DD">
              <w:rPr>
                <w:b/>
                <w:sz w:val="20"/>
                <w:szCs w:val="20"/>
              </w:rPr>
              <w:t>-</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Семинарского типа</w:t>
            </w:r>
          </w:p>
          <w:p w:rsidR="00D135B6" w:rsidRPr="003D14DD" w:rsidRDefault="00D135B6" w:rsidP="004D69F2">
            <w:pPr>
              <w:rPr>
                <w:b/>
                <w:sz w:val="20"/>
                <w:szCs w:val="20"/>
              </w:rPr>
            </w:pPr>
            <w:r w:rsidRPr="003D14DD">
              <w:rPr>
                <w:b/>
                <w:sz w:val="20"/>
                <w:szCs w:val="20"/>
              </w:rPr>
              <w:t>(практические занятия)</w:t>
            </w:r>
          </w:p>
        </w:tc>
        <w:tc>
          <w:tcPr>
            <w:tcW w:w="3177" w:type="dxa"/>
            <w:vAlign w:val="center"/>
          </w:tcPr>
          <w:p w:rsidR="00D135B6" w:rsidRPr="003D14DD" w:rsidRDefault="00D135B6" w:rsidP="004D69F2">
            <w:pPr>
              <w:jc w:val="center"/>
              <w:rPr>
                <w:sz w:val="20"/>
                <w:szCs w:val="20"/>
              </w:rPr>
            </w:pPr>
            <w:r w:rsidRPr="003D14DD">
              <w:rPr>
                <w:sz w:val="20"/>
                <w:szCs w:val="20"/>
              </w:rPr>
              <w:t>-</w:t>
            </w:r>
          </w:p>
        </w:tc>
        <w:tc>
          <w:tcPr>
            <w:tcW w:w="2693" w:type="dxa"/>
            <w:vAlign w:val="center"/>
          </w:tcPr>
          <w:p w:rsidR="00D135B6" w:rsidRPr="003D14DD" w:rsidRDefault="00D135B6" w:rsidP="004D69F2">
            <w:pPr>
              <w:jc w:val="center"/>
              <w:rPr>
                <w:sz w:val="20"/>
                <w:szCs w:val="20"/>
              </w:rPr>
            </w:pPr>
            <w:r w:rsidRPr="003D14DD">
              <w:rPr>
                <w:sz w:val="20"/>
                <w:szCs w:val="20"/>
              </w:rPr>
              <w:t>18</w:t>
            </w:r>
          </w:p>
        </w:tc>
        <w:tc>
          <w:tcPr>
            <w:tcW w:w="2091" w:type="dxa"/>
            <w:vAlign w:val="center"/>
          </w:tcPr>
          <w:p w:rsidR="00D135B6" w:rsidRPr="003D14DD" w:rsidRDefault="00D135B6" w:rsidP="004D69F2">
            <w:pPr>
              <w:jc w:val="center"/>
              <w:rPr>
                <w:b/>
                <w:sz w:val="20"/>
                <w:szCs w:val="20"/>
              </w:rPr>
            </w:pPr>
            <w:r w:rsidRPr="003D14DD">
              <w:rPr>
                <w:b/>
                <w:sz w:val="20"/>
                <w:szCs w:val="20"/>
              </w:rPr>
              <w:t>18</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Семинарского типа</w:t>
            </w:r>
          </w:p>
          <w:p w:rsidR="00D135B6" w:rsidRPr="003D14DD" w:rsidRDefault="00D135B6" w:rsidP="004D69F2">
            <w:pPr>
              <w:rPr>
                <w:b/>
                <w:sz w:val="20"/>
                <w:szCs w:val="20"/>
              </w:rPr>
            </w:pPr>
            <w:r w:rsidRPr="003D14DD">
              <w:rPr>
                <w:b/>
                <w:sz w:val="20"/>
                <w:szCs w:val="20"/>
              </w:rPr>
              <w:t>(курсовое проектирование (работа))</w:t>
            </w:r>
          </w:p>
        </w:tc>
        <w:tc>
          <w:tcPr>
            <w:tcW w:w="3177" w:type="dxa"/>
            <w:vAlign w:val="center"/>
          </w:tcPr>
          <w:p w:rsidR="00D135B6" w:rsidRPr="003D14DD" w:rsidRDefault="00D135B6" w:rsidP="004D69F2">
            <w:pPr>
              <w:jc w:val="center"/>
              <w:rPr>
                <w:sz w:val="20"/>
                <w:szCs w:val="20"/>
              </w:rPr>
            </w:pPr>
            <w:r w:rsidRPr="003D14DD">
              <w:rPr>
                <w:sz w:val="20"/>
                <w:szCs w:val="20"/>
              </w:rPr>
              <w:t>2</w:t>
            </w:r>
          </w:p>
        </w:tc>
        <w:tc>
          <w:tcPr>
            <w:tcW w:w="2693" w:type="dxa"/>
            <w:vAlign w:val="center"/>
          </w:tcPr>
          <w:p w:rsidR="00D135B6" w:rsidRPr="003D14DD" w:rsidRDefault="00D135B6" w:rsidP="004D69F2">
            <w:pPr>
              <w:jc w:val="center"/>
              <w:rPr>
                <w:sz w:val="20"/>
                <w:szCs w:val="20"/>
              </w:rPr>
            </w:pPr>
            <w:r w:rsidRPr="003D14DD">
              <w:rPr>
                <w:sz w:val="20"/>
                <w:szCs w:val="20"/>
              </w:rPr>
              <w:t>-</w:t>
            </w:r>
          </w:p>
        </w:tc>
        <w:tc>
          <w:tcPr>
            <w:tcW w:w="2091" w:type="dxa"/>
            <w:vAlign w:val="center"/>
          </w:tcPr>
          <w:p w:rsidR="00D135B6" w:rsidRPr="003D14DD" w:rsidRDefault="00D135B6" w:rsidP="004D69F2">
            <w:pPr>
              <w:jc w:val="center"/>
              <w:rPr>
                <w:sz w:val="20"/>
                <w:szCs w:val="20"/>
              </w:rPr>
            </w:pPr>
            <w:r w:rsidRPr="003D14DD">
              <w:rPr>
                <w:sz w:val="20"/>
                <w:szCs w:val="20"/>
              </w:rPr>
              <w:t>2</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Семинарского типа</w:t>
            </w:r>
          </w:p>
          <w:p w:rsidR="00D135B6" w:rsidRPr="003D14DD" w:rsidRDefault="00D135B6" w:rsidP="004D69F2">
            <w:pPr>
              <w:rPr>
                <w:b/>
                <w:sz w:val="20"/>
                <w:szCs w:val="20"/>
              </w:rPr>
            </w:pPr>
            <w:r w:rsidRPr="003D14DD">
              <w:rPr>
                <w:b/>
                <w:sz w:val="20"/>
                <w:szCs w:val="20"/>
              </w:rPr>
              <w:t>(лабораторные работы)</w:t>
            </w:r>
          </w:p>
        </w:tc>
        <w:tc>
          <w:tcPr>
            <w:tcW w:w="3177" w:type="dxa"/>
            <w:vAlign w:val="center"/>
          </w:tcPr>
          <w:p w:rsidR="00D135B6" w:rsidRPr="003D14DD" w:rsidRDefault="00D135B6" w:rsidP="004D69F2">
            <w:pPr>
              <w:jc w:val="center"/>
              <w:rPr>
                <w:sz w:val="20"/>
                <w:szCs w:val="20"/>
              </w:rPr>
            </w:pPr>
            <w:r w:rsidRPr="003D14DD">
              <w:rPr>
                <w:sz w:val="20"/>
                <w:szCs w:val="20"/>
              </w:rPr>
              <w:t>-</w:t>
            </w:r>
          </w:p>
        </w:tc>
        <w:tc>
          <w:tcPr>
            <w:tcW w:w="2693" w:type="dxa"/>
            <w:vAlign w:val="center"/>
          </w:tcPr>
          <w:p w:rsidR="00D135B6" w:rsidRPr="003D14DD" w:rsidRDefault="00D135B6" w:rsidP="004D69F2">
            <w:pPr>
              <w:jc w:val="center"/>
              <w:rPr>
                <w:sz w:val="20"/>
                <w:szCs w:val="20"/>
              </w:rPr>
            </w:pPr>
            <w:r w:rsidRPr="003D14DD">
              <w:rPr>
                <w:sz w:val="20"/>
                <w:szCs w:val="20"/>
              </w:rPr>
              <w:t>-</w:t>
            </w:r>
          </w:p>
        </w:tc>
        <w:tc>
          <w:tcPr>
            <w:tcW w:w="2091" w:type="dxa"/>
            <w:vAlign w:val="center"/>
          </w:tcPr>
          <w:p w:rsidR="00D135B6" w:rsidRPr="003D14DD" w:rsidRDefault="00D135B6" w:rsidP="004D69F2">
            <w:pPr>
              <w:jc w:val="center"/>
              <w:rPr>
                <w:sz w:val="20"/>
                <w:szCs w:val="20"/>
              </w:rPr>
            </w:pPr>
            <w:r w:rsidRPr="003D14DD">
              <w:rPr>
                <w:sz w:val="20"/>
                <w:szCs w:val="20"/>
              </w:rPr>
              <w:t>-</w:t>
            </w:r>
          </w:p>
        </w:tc>
      </w:tr>
      <w:tr w:rsidR="00D135B6" w:rsidRPr="003D14DD" w:rsidTr="004D69F2">
        <w:tc>
          <w:tcPr>
            <w:tcW w:w="0" w:type="auto"/>
          </w:tcPr>
          <w:p w:rsidR="00D135B6" w:rsidRPr="003D14DD" w:rsidRDefault="00D135B6" w:rsidP="004D69F2">
            <w:pPr>
              <w:rPr>
                <w:b/>
                <w:sz w:val="20"/>
                <w:szCs w:val="20"/>
              </w:rPr>
            </w:pPr>
            <w:r w:rsidRPr="003D14DD">
              <w:rPr>
                <w:b/>
                <w:sz w:val="20"/>
                <w:szCs w:val="20"/>
              </w:rPr>
              <w:t>Промежуточная аттестация (экзамен)</w:t>
            </w:r>
          </w:p>
        </w:tc>
        <w:tc>
          <w:tcPr>
            <w:tcW w:w="3177" w:type="dxa"/>
            <w:vAlign w:val="center"/>
          </w:tcPr>
          <w:p w:rsidR="00D135B6" w:rsidRPr="003D14DD" w:rsidRDefault="00D135B6" w:rsidP="004D69F2">
            <w:pPr>
              <w:jc w:val="center"/>
              <w:rPr>
                <w:sz w:val="20"/>
                <w:szCs w:val="20"/>
              </w:rPr>
            </w:pPr>
            <w:r w:rsidRPr="003D14DD">
              <w:rPr>
                <w:sz w:val="20"/>
                <w:szCs w:val="20"/>
              </w:rPr>
              <w:t>2,2</w:t>
            </w:r>
          </w:p>
        </w:tc>
        <w:tc>
          <w:tcPr>
            <w:tcW w:w="2693" w:type="dxa"/>
            <w:vAlign w:val="center"/>
          </w:tcPr>
          <w:p w:rsidR="00D135B6" w:rsidRPr="003D14DD" w:rsidRDefault="00D135B6" w:rsidP="004D69F2">
            <w:pPr>
              <w:jc w:val="center"/>
              <w:rPr>
                <w:sz w:val="20"/>
                <w:szCs w:val="20"/>
              </w:rPr>
            </w:pPr>
            <w:r w:rsidRPr="003D14DD">
              <w:rPr>
                <w:sz w:val="20"/>
                <w:szCs w:val="20"/>
              </w:rPr>
              <w:t>-</w:t>
            </w:r>
          </w:p>
        </w:tc>
        <w:tc>
          <w:tcPr>
            <w:tcW w:w="2091" w:type="dxa"/>
            <w:vAlign w:val="center"/>
          </w:tcPr>
          <w:p w:rsidR="00D135B6" w:rsidRPr="003D14DD" w:rsidRDefault="00D135B6" w:rsidP="004D69F2">
            <w:pPr>
              <w:jc w:val="center"/>
              <w:rPr>
                <w:b/>
                <w:sz w:val="20"/>
                <w:szCs w:val="20"/>
              </w:rPr>
            </w:pPr>
            <w:r w:rsidRPr="003D14DD">
              <w:rPr>
                <w:b/>
                <w:sz w:val="20"/>
                <w:szCs w:val="20"/>
              </w:rPr>
              <w:t>2,2</w:t>
            </w:r>
          </w:p>
        </w:tc>
      </w:tr>
      <w:tr w:rsidR="00D135B6" w:rsidRPr="003D14DD" w:rsidTr="004D69F2">
        <w:trPr>
          <w:trHeight w:val="160"/>
        </w:trPr>
        <w:tc>
          <w:tcPr>
            <w:tcW w:w="0" w:type="auto"/>
            <w:vAlign w:val="center"/>
          </w:tcPr>
          <w:p w:rsidR="00D135B6" w:rsidRPr="003D14DD" w:rsidRDefault="00D135B6" w:rsidP="004D69F2">
            <w:pPr>
              <w:jc w:val="center"/>
              <w:rPr>
                <w:sz w:val="20"/>
                <w:szCs w:val="20"/>
              </w:rPr>
            </w:pPr>
            <w:r w:rsidRPr="003D14DD">
              <w:rPr>
                <w:sz w:val="20"/>
                <w:szCs w:val="20"/>
              </w:rPr>
              <w:t xml:space="preserve">Итого </w:t>
            </w:r>
          </w:p>
        </w:tc>
        <w:tc>
          <w:tcPr>
            <w:tcW w:w="3177" w:type="dxa"/>
            <w:vAlign w:val="center"/>
          </w:tcPr>
          <w:p w:rsidR="00D135B6" w:rsidRPr="003D14DD" w:rsidRDefault="00D135B6" w:rsidP="004D69F2">
            <w:pPr>
              <w:jc w:val="center"/>
              <w:rPr>
                <w:sz w:val="20"/>
                <w:szCs w:val="20"/>
              </w:rPr>
            </w:pPr>
            <w:r w:rsidRPr="003D14DD">
              <w:rPr>
                <w:sz w:val="20"/>
                <w:szCs w:val="20"/>
              </w:rPr>
              <w:t>10,2</w:t>
            </w:r>
          </w:p>
        </w:tc>
        <w:tc>
          <w:tcPr>
            <w:tcW w:w="2693" w:type="dxa"/>
            <w:vAlign w:val="center"/>
          </w:tcPr>
          <w:p w:rsidR="00D135B6" w:rsidRPr="003D14DD" w:rsidRDefault="00D135B6" w:rsidP="004D69F2">
            <w:pPr>
              <w:jc w:val="center"/>
              <w:rPr>
                <w:sz w:val="20"/>
                <w:szCs w:val="20"/>
              </w:rPr>
            </w:pPr>
            <w:r w:rsidRPr="003D14DD">
              <w:rPr>
                <w:sz w:val="20"/>
                <w:szCs w:val="20"/>
              </w:rPr>
              <w:t>18</w:t>
            </w:r>
          </w:p>
        </w:tc>
        <w:tc>
          <w:tcPr>
            <w:tcW w:w="2091" w:type="dxa"/>
            <w:vAlign w:val="center"/>
          </w:tcPr>
          <w:p w:rsidR="00D135B6" w:rsidRPr="003D14DD" w:rsidRDefault="00D135B6" w:rsidP="004D69F2">
            <w:pPr>
              <w:jc w:val="center"/>
              <w:rPr>
                <w:b/>
                <w:sz w:val="20"/>
                <w:szCs w:val="20"/>
              </w:rPr>
            </w:pPr>
            <w:r w:rsidRPr="003D14DD">
              <w:rPr>
                <w:b/>
                <w:sz w:val="20"/>
                <w:szCs w:val="20"/>
              </w:rPr>
              <w:t>28,2</w:t>
            </w:r>
          </w:p>
        </w:tc>
      </w:tr>
    </w:tbl>
    <w:p w:rsidR="00D135B6" w:rsidRPr="003D14DD" w:rsidRDefault="00D135B6" w:rsidP="00D135B6">
      <w:pPr>
        <w:suppressAutoHyphens/>
        <w:rPr>
          <w:b/>
          <w:bCs/>
          <w:sz w:val="20"/>
          <w:szCs w:val="20"/>
        </w:rPr>
      </w:pPr>
    </w:p>
    <w:p w:rsidR="00D135B6" w:rsidRPr="003D14DD" w:rsidRDefault="00D135B6" w:rsidP="00D135B6">
      <w:pPr>
        <w:suppressAutoHyphens/>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36 %</w:t>
      </w:r>
    </w:p>
    <w:p w:rsidR="00D135B6" w:rsidRPr="003D14DD" w:rsidRDefault="00D135B6" w:rsidP="00D135B6">
      <w:pPr>
        <w:suppressAutoHyphens/>
        <w:rPr>
          <w:i/>
          <w:sz w:val="20"/>
          <w:szCs w:val="20"/>
        </w:rPr>
      </w:pPr>
    </w:p>
    <w:p w:rsidR="00D135B6" w:rsidRPr="003D14DD" w:rsidRDefault="00D135B6" w:rsidP="00D135B6">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D135B6" w:rsidRPr="003D14DD" w:rsidRDefault="00D135B6" w:rsidP="00D135B6">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D135B6" w:rsidRPr="003D14DD" w:rsidRDefault="00D135B6" w:rsidP="00D135B6">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D135B6" w:rsidRPr="003D14DD" w:rsidRDefault="00D135B6" w:rsidP="00D135B6">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D135B6" w:rsidRPr="003D14DD" w:rsidRDefault="00D135B6" w:rsidP="00D135B6">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D135B6" w:rsidRPr="003D14DD" w:rsidRDefault="00D135B6" w:rsidP="00D135B6">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D135B6" w:rsidRPr="003D14DD" w:rsidRDefault="00D135B6" w:rsidP="00D135B6">
      <w:pPr>
        <w:tabs>
          <w:tab w:val="left" w:pos="900"/>
        </w:tabs>
        <w:suppressAutoHyphens/>
        <w:overflowPunct w:val="0"/>
        <w:autoSpaceDE w:val="0"/>
        <w:autoSpaceDN w:val="0"/>
        <w:adjustRightInd w:val="0"/>
        <w:ind w:firstLine="709"/>
        <w:jc w:val="both"/>
        <w:rPr>
          <w:b/>
          <w:sz w:val="20"/>
          <w:szCs w:val="20"/>
        </w:rPr>
      </w:pPr>
    </w:p>
    <w:p w:rsidR="00D135B6" w:rsidRPr="003D14DD" w:rsidRDefault="00D135B6" w:rsidP="00D135B6">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135B6" w:rsidRPr="003D14DD" w:rsidRDefault="00D135B6" w:rsidP="00D135B6">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D135B6" w:rsidRPr="003D14DD" w:rsidRDefault="00D135B6" w:rsidP="00D135B6">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D135B6" w:rsidRPr="003D14DD" w:rsidRDefault="00D135B6" w:rsidP="00D135B6">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D135B6" w:rsidRPr="003D14DD" w:rsidRDefault="00D135B6" w:rsidP="00D135B6">
      <w:pPr>
        <w:ind w:firstLine="709"/>
        <w:rPr>
          <w:b/>
          <w:sz w:val="20"/>
          <w:szCs w:val="20"/>
        </w:rPr>
      </w:pPr>
    </w:p>
    <w:p w:rsidR="0042604C" w:rsidRPr="0042604C" w:rsidRDefault="0042604C" w:rsidP="0042604C">
      <w:pPr>
        <w:shd w:val="clear" w:color="auto" w:fill="FFFFFF"/>
        <w:ind w:firstLine="709"/>
        <w:jc w:val="both"/>
        <w:rPr>
          <w:rFonts w:eastAsia="Calibri"/>
          <w:sz w:val="20"/>
          <w:szCs w:val="20"/>
        </w:rPr>
      </w:pPr>
      <w:r w:rsidRPr="0042604C">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2604C">
        <w:rPr>
          <w:rFonts w:eastAsia="Calibri"/>
          <w:sz w:val="20"/>
          <w:szCs w:val="20"/>
        </w:rPr>
        <w:t>тифлоинформационных</w:t>
      </w:r>
      <w:proofErr w:type="spellEnd"/>
      <w:r w:rsidRPr="0042604C">
        <w:rPr>
          <w:rFonts w:eastAsia="Calibri"/>
          <w:sz w:val="20"/>
          <w:szCs w:val="20"/>
        </w:rPr>
        <w:t xml:space="preserve"> устройств.</w:t>
      </w:r>
    </w:p>
    <w:p w:rsidR="0042604C" w:rsidRPr="0042604C" w:rsidRDefault="0042604C" w:rsidP="0042604C">
      <w:pPr>
        <w:shd w:val="clear" w:color="auto" w:fill="FFFFFF"/>
        <w:tabs>
          <w:tab w:val="left" w:pos="993"/>
        </w:tabs>
        <w:ind w:firstLine="709"/>
        <w:jc w:val="both"/>
        <w:rPr>
          <w:rFonts w:eastAsia="Calibri"/>
          <w:sz w:val="20"/>
          <w:szCs w:val="20"/>
        </w:rPr>
      </w:pPr>
      <w:r w:rsidRPr="0042604C">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2604C" w:rsidRPr="0042604C" w:rsidRDefault="0042604C" w:rsidP="0042604C">
      <w:pPr>
        <w:ind w:firstLine="709"/>
        <w:jc w:val="both"/>
        <w:rPr>
          <w:rFonts w:eastAsia="Calibri"/>
          <w:sz w:val="20"/>
          <w:szCs w:val="20"/>
        </w:rPr>
      </w:pPr>
      <w:r w:rsidRPr="0042604C">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2604C" w:rsidRPr="0042604C" w:rsidRDefault="0042604C" w:rsidP="0042604C">
      <w:pPr>
        <w:ind w:firstLine="709"/>
        <w:jc w:val="both"/>
        <w:rPr>
          <w:rFonts w:eastAsia="Calibri"/>
          <w:sz w:val="20"/>
          <w:szCs w:val="20"/>
        </w:rPr>
      </w:pPr>
      <w:r w:rsidRPr="0042604C">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2604C" w:rsidRPr="0042604C" w:rsidRDefault="0042604C" w:rsidP="0042604C">
      <w:pPr>
        <w:ind w:firstLine="709"/>
        <w:jc w:val="both"/>
        <w:rPr>
          <w:rFonts w:eastAsia="Calibri"/>
          <w:sz w:val="20"/>
          <w:szCs w:val="20"/>
        </w:rPr>
      </w:pPr>
      <w:r w:rsidRPr="0042604C">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42604C" w:rsidRPr="0042604C" w:rsidRDefault="0042604C" w:rsidP="0042604C">
      <w:pPr>
        <w:shd w:val="clear" w:color="auto" w:fill="FFFFFF"/>
        <w:tabs>
          <w:tab w:val="left" w:pos="888"/>
        </w:tabs>
        <w:ind w:firstLine="709"/>
        <w:jc w:val="both"/>
        <w:rPr>
          <w:rFonts w:eastAsia="Calibri"/>
          <w:sz w:val="20"/>
          <w:szCs w:val="20"/>
        </w:rPr>
      </w:pPr>
      <w:r w:rsidRPr="0042604C">
        <w:rPr>
          <w:rFonts w:eastAsia="Calibri"/>
          <w:sz w:val="20"/>
          <w:szCs w:val="20"/>
        </w:rPr>
        <w:t>-</w:t>
      </w:r>
      <w:r w:rsidRPr="0042604C">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2604C" w:rsidRPr="0042604C" w:rsidRDefault="0042604C" w:rsidP="0042604C">
      <w:pPr>
        <w:ind w:firstLine="709"/>
        <w:jc w:val="both"/>
        <w:rPr>
          <w:rFonts w:eastAsia="Calibri"/>
          <w:sz w:val="20"/>
          <w:szCs w:val="20"/>
        </w:rPr>
      </w:pPr>
      <w:r w:rsidRPr="0042604C">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2604C" w:rsidRPr="0042604C" w:rsidRDefault="0042604C" w:rsidP="0042604C">
      <w:pPr>
        <w:ind w:firstLine="709"/>
        <w:jc w:val="both"/>
        <w:rPr>
          <w:rFonts w:eastAsia="Calibri"/>
          <w:sz w:val="20"/>
          <w:szCs w:val="20"/>
        </w:rPr>
      </w:pPr>
      <w:r w:rsidRPr="0042604C">
        <w:rPr>
          <w:rFonts w:eastAsia="Calibri"/>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2604C" w:rsidRPr="0042604C" w:rsidRDefault="0042604C" w:rsidP="0042604C">
      <w:pPr>
        <w:ind w:firstLine="709"/>
        <w:jc w:val="both"/>
        <w:rPr>
          <w:rFonts w:eastAsia="Calibri"/>
          <w:sz w:val="20"/>
          <w:szCs w:val="20"/>
        </w:rPr>
      </w:pPr>
      <w:r w:rsidRPr="0042604C">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2604C" w:rsidRPr="0042604C" w:rsidRDefault="0042604C" w:rsidP="0042604C">
      <w:pPr>
        <w:ind w:firstLine="709"/>
        <w:jc w:val="both"/>
        <w:rPr>
          <w:rFonts w:eastAsia="Calibri"/>
          <w:sz w:val="20"/>
          <w:szCs w:val="20"/>
        </w:rPr>
      </w:pPr>
      <w:r w:rsidRPr="0042604C">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2604C" w:rsidRPr="0042604C" w:rsidRDefault="0042604C" w:rsidP="0042604C">
      <w:pPr>
        <w:ind w:firstLine="709"/>
        <w:jc w:val="both"/>
        <w:rPr>
          <w:rFonts w:eastAsia="Calibri"/>
          <w:sz w:val="20"/>
          <w:szCs w:val="20"/>
        </w:rPr>
      </w:pPr>
      <w:r w:rsidRPr="0042604C">
        <w:rPr>
          <w:rFonts w:eastAsia="Calibri"/>
          <w:sz w:val="20"/>
          <w:szCs w:val="20"/>
        </w:rPr>
        <w:t>- продолжительность сдачи экзамена, проводимого в письменной форме, - не более чем на 90 минут;</w:t>
      </w:r>
    </w:p>
    <w:p w:rsidR="0042604C" w:rsidRPr="0042604C" w:rsidRDefault="0042604C" w:rsidP="0042604C">
      <w:pPr>
        <w:ind w:firstLine="709"/>
        <w:jc w:val="both"/>
        <w:rPr>
          <w:rFonts w:eastAsia="Calibri"/>
          <w:sz w:val="20"/>
          <w:szCs w:val="20"/>
        </w:rPr>
      </w:pPr>
      <w:r w:rsidRPr="0042604C">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42604C" w:rsidRPr="0042604C" w:rsidRDefault="0042604C" w:rsidP="0042604C">
      <w:pPr>
        <w:ind w:firstLine="709"/>
        <w:jc w:val="both"/>
        <w:rPr>
          <w:rFonts w:eastAsia="Calibri"/>
          <w:sz w:val="20"/>
          <w:szCs w:val="20"/>
        </w:rPr>
      </w:pPr>
      <w:r w:rsidRPr="0042604C">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2604C" w:rsidRPr="0042604C" w:rsidRDefault="0042604C" w:rsidP="0042604C">
      <w:pPr>
        <w:ind w:firstLine="709"/>
        <w:jc w:val="both"/>
        <w:rPr>
          <w:rFonts w:eastAsia="Calibri"/>
          <w:sz w:val="20"/>
          <w:szCs w:val="20"/>
        </w:rPr>
      </w:pPr>
      <w:r w:rsidRPr="0042604C">
        <w:rPr>
          <w:rFonts w:eastAsia="Calibri"/>
          <w:sz w:val="20"/>
          <w:szCs w:val="20"/>
        </w:rPr>
        <w:t>а) для слепых:</w:t>
      </w:r>
    </w:p>
    <w:p w:rsidR="0042604C" w:rsidRPr="0042604C" w:rsidRDefault="0042604C" w:rsidP="0042604C">
      <w:pPr>
        <w:shd w:val="clear" w:color="auto" w:fill="FFFFFF"/>
        <w:tabs>
          <w:tab w:val="left" w:pos="955"/>
        </w:tabs>
        <w:ind w:firstLine="709"/>
        <w:jc w:val="both"/>
        <w:rPr>
          <w:rFonts w:eastAsia="Calibri"/>
          <w:sz w:val="20"/>
          <w:szCs w:val="20"/>
        </w:rPr>
      </w:pPr>
      <w:r w:rsidRPr="0042604C">
        <w:rPr>
          <w:rFonts w:eastAsia="Calibri"/>
          <w:sz w:val="20"/>
          <w:szCs w:val="20"/>
        </w:rPr>
        <w:t>-</w:t>
      </w:r>
      <w:r w:rsidRPr="0042604C">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42604C">
        <w:rPr>
          <w:rFonts w:eastAsia="Calibri"/>
          <w:sz w:val="20"/>
          <w:szCs w:val="20"/>
        </w:rPr>
        <w:t>надиктовываются</w:t>
      </w:r>
      <w:proofErr w:type="spellEnd"/>
      <w:r w:rsidRPr="0042604C">
        <w:rPr>
          <w:rFonts w:eastAsia="Calibri"/>
          <w:sz w:val="20"/>
          <w:szCs w:val="20"/>
        </w:rPr>
        <w:t xml:space="preserve"> ассистенту;</w:t>
      </w:r>
    </w:p>
    <w:p w:rsidR="0042604C" w:rsidRPr="0042604C" w:rsidRDefault="0042604C" w:rsidP="0042604C">
      <w:pPr>
        <w:ind w:firstLine="709"/>
        <w:jc w:val="both"/>
        <w:rPr>
          <w:rFonts w:eastAsia="Calibri"/>
          <w:sz w:val="20"/>
          <w:szCs w:val="20"/>
        </w:rPr>
      </w:pPr>
      <w:r w:rsidRPr="0042604C">
        <w:rPr>
          <w:rFonts w:eastAsia="Calibri"/>
          <w:sz w:val="20"/>
          <w:szCs w:val="20"/>
        </w:rPr>
        <w:t>б) для слабовидящих:</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2604C">
        <w:rPr>
          <w:rFonts w:eastAsia="Calibri"/>
          <w:sz w:val="20"/>
          <w:szCs w:val="20"/>
        </w:rPr>
        <w:t>Jaws</w:t>
      </w:r>
      <w:proofErr w:type="spellEnd"/>
      <w:r w:rsidRPr="0042604C">
        <w:rPr>
          <w:rFonts w:eastAsia="Calibri"/>
          <w:sz w:val="20"/>
          <w:szCs w:val="20"/>
        </w:rPr>
        <w:t>;</w:t>
      </w:r>
    </w:p>
    <w:p w:rsidR="0042604C" w:rsidRPr="0042604C" w:rsidRDefault="0042604C" w:rsidP="0042604C">
      <w:pPr>
        <w:ind w:firstLine="709"/>
        <w:jc w:val="both"/>
        <w:rPr>
          <w:rFonts w:eastAsia="Calibri"/>
          <w:sz w:val="20"/>
          <w:szCs w:val="20"/>
        </w:rPr>
      </w:pPr>
      <w:r w:rsidRPr="0042604C">
        <w:rPr>
          <w:rFonts w:eastAsia="Calibri"/>
          <w:sz w:val="20"/>
          <w:szCs w:val="20"/>
        </w:rPr>
        <w:t>- обеспечивается индивидуальное равномерное освещение не менее 300 люкс;</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 при необходимости обучающимся предоставляется увеличивающее </w:t>
      </w:r>
      <w:proofErr w:type="spellStart"/>
      <w:r w:rsidRPr="0042604C">
        <w:rPr>
          <w:rFonts w:eastAsia="Calibri"/>
          <w:sz w:val="20"/>
          <w:szCs w:val="20"/>
        </w:rPr>
        <w:t>устройство,допускается</w:t>
      </w:r>
      <w:proofErr w:type="spellEnd"/>
      <w:r w:rsidRPr="0042604C">
        <w:rPr>
          <w:rFonts w:eastAsia="Calibri"/>
          <w:sz w:val="20"/>
          <w:szCs w:val="20"/>
        </w:rPr>
        <w:t xml:space="preserve"> использование увеличивающих устройств, имеющихся у обучающихся;</w:t>
      </w:r>
    </w:p>
    <w:p w:rsidR="0042604C" w:rsidRPr="0042604C" w:rsidRDefault="0042604C" w:rsidP="0042604C">
      <w:pPr>
        <w:ind w:firstLine="709"/>
        <w:jc w:val="both"/>
        <w:rPr>
          <w:rFonts w:eastAsia="Calibri"/>
          <w:sz w:val="20"/>
          <w:szCs w:val="20"/>
        </w:rPr>
      </w:pPr>
      <w:r w:rsidRPr="0042604C">
        <w:rPr>
          <w:rFonts w:eastAsia="Calibri"/>
          <w:sz w:val="20"/>
          <w:szCs w:val="20"/>
        </w:rPr>
        <w:t>в) для глухих и слабослышащих, с тяжелыми нарушениями речи:</w:t>
      </w:r>
    </w:p>
    <w:p w:rsidR="0042604C" w:rsidRPr="0042604C" w:rsidRDefault="0042604C" w:rsidP="0042604C">
      <w:pPr>
        <w:ind w:firstLine="709"/>
        <w:jc w:val="both"/>
        <w:rPr>
          <w:rFonts w:eastAsia="Calibri"/>
          <w:sz w:val="20"/>
          <w:szCs w:val="20"/>
        </w:rPr>
      </w:pPr>
      <w:r w:rsidRPr="0042604C">
        <w:rPr>
          <w:rFonts w:eastAsia="Calibri"/>
          <w:sz w:val="20"/>
          <w:szCs w:val="20"/>
        </w:rPr>
        <w:t>- имеется в наличии информационная система "Исток" для слабослышащих коллективного пользования;</w:t>
      </w:r>
    </w:p>
    <w:p w:rsidR="0042604C" w:rsidRPr="0042604C" w:rsidRDefault="0042604C" w:rsidP="0042604C">
      <w:pPr>
        <w:ind w:firstLine="709"/>
        <w:jc w:val="both"/>
        <w:rPr>
          <w:rFonts w:eastAsia="Calibri"/>
          <w:sz w:val="20"/>
          <w:szCs w:val="20"/>
        </w:rPr>
      </w:pPr>
      <w:r w:rsidRPr="0042604C">
        <w:rPr>
          <w:rFonts w:eastAsia="Calibri"/>
          <w:sz w:val="20"/>
          <w:szCs w:val="20"/>
        </w:rPr>
        <w:t>- по их желанию испытания проводятся в электронной или письменной форме;</w:t>
      </w:r>
    </w:p>
    <w:p w:rsidR="0042604C" w:rsidRPr="0042604C" w:rsidRDefault="0042604C" w:rsidP="0042604C">
      <w:pPr>
        <w:ind w:firstLine="709"/>
        <w:jc w:val="both"/>
        <w:rPr>
          <w:rFonts w:eastAsia="Calibri"/>
          <w:sz w:val="20"/>
          <w:szCs w:val="20"/>
        </w:rPr>
      </w:pPr>
      <w:r w:rsidRPr="0042604C">
        <w:rPr>
          <w:rFonts w:eastAsia="Calibri"/>
          <w:sz w:val="20"/>
          <w:szCs w:val="20"/>
        </w:rPr>
        <w:t>г) для лиц с нарушениями опорно-двигательного аппарата:</w:t>
      </w:r>
    </w:p>
    <w:p w:rsidR="0042604C" w:rsidRPr="0042604C" w:rsidRDefault="0042604C" w:rsidP="0042604C">
      <w:pPr>
        <w:ind w:firstLine="709"/>
        <w:jc w:val="both"/>
        <w:rPr>
          <w:rFonts w:eastAsia="Calibri"/>
          <w:sz w:val="20"/>
          <w:szCs w:val="20"/>
        </w:rPr>
      </w:pPr>
      <w:r w:rsidRPr="0042604C">
        <w:rPr>
          <w:rFonts w:eastAsia="Calibri"/>
          <w:sz w:val="20"/>
          <w:szCs w:val="20"/>
        </w:rPr>
        <w:t xml:space="preserve">- тестовые и </w:t>
      </w:r>
      <w:proofErr w:type="spellStart"/>
      <w:r w:rsidRPr="0042604C">
        <w:rPr>
          <w:rFonts w:eastAsia="Calibri"/>
          <w:sz w:val="20"/>
          <w:szCs w:val="20"/>
        </w:rPr>
        <w:t>тренинговые</w:t>
      </w:r>
      <w:proofErr w:type="spellEnd"/>
      <w:r w:rsidRPr="0042604C">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2604C" w:rsidRPr="0042604C" w:rsidRDefault="0042604C" w:rsidP="0042604C">
      <w:pPr>
        <w:ind w:firstLine="709"/>
        <w:jc w:val="both"/>
        <w:rPr>
          <w:rFonts w:eastAsia="Calibri"/>
          <w:sz w:val="20"/>
          <w:szCs w:val="20"/>
        </w:rPr>
      </w:pPr>
      <w:r w:rsidRPr="0042604C">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2604C" w:rsidRPr="0042604C" w:rsidRDefault="0042604C" w:rsidP="0042604C">
      <w:pPr>
        <w:ind w:firstLine="709"/>
        <w:jc w:val="both"/>
        <w:rPr>
          <w:rFonts w:eastAsia="Calibri"/>
          <w:sz w:val="20"/>
          <w:szCs w:val="20"/>
        </w:rPr>
      </w:pPr>
      <w:r w:rsidRPr="0042604C">
        <w:rPr>
          <w:rFonts w:eastAsia="Calibri"/>
          <w:sz w:val="20"/>
          <w:szCs w:val="20"/>
        </w:rPr>
        <w:t>- по их желанию испытания проводятся в устной форме.</w:t>
      </w:r>
    </w:p>
    <w:p w:rsidR="0042604C" w:rsidRPr="0042604C" w:rsidRDefault="0042604C" w:rsidP="0042604C">
      <w:pPr>
        <w:ind w:firstLine="709"/>
        <w:jc w:val="both"/>
        <w:rPr>
          <w:rFonts w:eastAsia="Calibri"/>
          <w:sz w:val="20"/>
          <w:szCs w:val="20"/>
        </w:rPr>
      </w:pPr>
      <w:r w:rsidRPr="0042604C">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135B6" w:rsidRPr="003D14DD" w:rsidRDefault="00D135B6" w:rsidP="00D135B6">
      <w:pPr>
        <w:ind w:firstLine="709"/>
        <w:rPr>
          <w:b/>
          <w:sz w:val="20"/>
          <w:szCs w:val="20"/>
        </w:rPr>
      </w:pPr>
    </w:p>
    <w:p w:rsidR="00D135B6" w:rsidRPr="003D14DD" w:rsidRDefault="00D135B6" w:rsidP="00D135B6">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D135B6" w:rsidRPr="003D14DD" w:rsidRDefault="00D135B6" w:rsidP="00D135B6">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D135B6" w:rsidRPr="003D14DD" w:rsidRDefault="00D135B6" w:rsidP="00D135B6">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D135B6" w:rsidRPr="003D14DD" w:rsidRDefault="00D135B6" w:rsidP="00D135B6">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D135B6" w:rsidRPr="003D14DD" w:rsidRDefault="00D135B6" w:rsidP="00D135B6">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D135B6" w:rsidRPr="003D14DD" w:rsidRDefault="00D135B6" w:rsidP="00D135B6">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D135B6" w:rsidRPr="003D14DD" w:rsidRDefault="00D135B6" w:rsidP="00D135B6">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135B6" w:rsidRPr="003D14DD" w:rsidRDefault="00D135B6" w:rsidP="00D135B6">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D135B6" w:rsidRPr="003D14DD" w:rsidRDefault="00D135B6" w:rsidP="00D135B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D135B6" w:rsidRPr="003D14DD" w:rsidRDefault="00D135B6" w:rsidP="00D135B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D135B6" w:rsidRPr="003D14DD" w:rsidRDefault="00D135B6" w:rsidP="00D135B6">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D135B6" w:rsidRPr="003D14DD" w:rsidRDefault="00D135B6" w:rsidP="00D135B6">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135B6" w:rsidRPr="003D14DD" w:rsidRDefault="00D135B6" w:rsidP="00D135B6">
      <w:pPr>
        <w:shd w:val="clear" w:color="auto" w:fill="FFFFFF"/>
        <w:ind w:firstLine="709"/>
        <w:jc w:val="both"/>
        <w:rPr>
          <w:sz w:val="20"/>
          <w:szCs w:val="20"/>
        </w:rPr>
      </w:pPr>
      <w:r w:rsidRPr="003D14DD">
        <w:rPr>
          <w:sz w:val="20"/>
          <w:szCs w:val="20"/>
        </w:rPr>
        <w:t>Самостоятельная работа должна:</w:t>
      </w:r>
    </w:p>
    <w:p w:rsidR="00D135B6" w:rsidRPr="003D14DD" w:rsidRDefault="00D135B6" w:rsidP="00D135B6">
      <w:pPr>
        <w:shd w:val="clear" w:color="auto" w:fill="FFFFFF"/>
        <w:tabs>
          <w:tab w:val="left" w:pos="907"/>
        </w:tabs>
        <w:ind w:firstLine="709"/>
        <w:jc w:val="both"/>
        <w:rPr>
          <w:sz w:val="20"/>
          <w:szCs w:val="20"/>
        </w:rPr>
      </w:pPr>
      <w:r w:rsidRPr="003D14DD">
        <w:rPr>
          <w:sz w:val="20"/>
          <w:szCs w:val="20"/>
        </w:rPr>
        <w:lastRenderedPageBreak/>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D135B6" w:rsidRPr="003D14DD" w:rsidRDefault="00D135B6" w:rsidP="00D135B6">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D135B6" w:rsidRPr="003D14DD" w:rsidRDefault="00D135B6" w:rsidP="00D135B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D135B6" w:rsidRPr="003D14DD" w:rsidRDefault="00D135B6" w:rsidP="00D135B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D135B6" w:rsidRPr="003D14DD" w:rsidRDefault="00D135B6" w:rsidP="00D135B6">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D135B6" w:rsidRPr="003D14DD" w:rsidRDefault="00D135B6" w:rsidP="00D135B6">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D135B6" w:rsidRPr="003D14DD" w:rsidRDefault="00D135B6" w:rsidP="003F0EB2">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135B6" w:rsidRPr="003D14DD" w:rsidRDefault="00D135B6" w:rsidP="003F0EB2">
      <w:pPr>
        <w:tabs>
          <w:tab w:val="left" w:pos="984"/>
        </w:tabs>
        <w:suppressAutoHyphens/>
        <w:ind w:firstLine="709"/>
        <w:jc w:val="both"/>
        <w:rPr>
          <w:b/>
          <w:sz w:val="20"/>
          <w:szCs w:val="20"/>
        </w:rPr>
      </w:pPr>
    </w:p>
    <w:p w:rsidR="00D135B6" w:rsidRPr="003D14DD" w:rsidRDefault="00B10A85" w:rsidP="003F0EB2">
      <w:pPr>
        <w:tabs>
          <w:tab w:val="left" w:pos="900"/>
          <w:tab w:val="left" w:pos="984"/>
        </w:tabs>
        <w:ind w:firstLine="709"/>
        <w:rPr>
          <w:b/>
          <w:sz w:val="20"/>
          <w:szCs w:val="20"/>
        </w:rPr>
      </w:pPr>
      <w:r>
        <w:rPr>
          <w:b/>
          <w:bCs/>
          <w:sz w:val="20"/>
          <w:szCs w:val="20"/>
        </w:rPr>
        <w:t>7</w:t>
      </w:r>
      <w:r w:rsidR="00D135B6" w:rsidRPr="003D14DD">
        <w:rPr>
          <w:b/>
          <w:sz w:val="20"/>
          <w:szCs w:val="20"/>
        </w:rPr>
        <w:t>. Учебно-методическое и информационное обеспечение дисциплины</w:t>
      </w:r>
    </w:p>
    <w:p w:rsidR="00D135B6" w:rsidRPr="003D14DD" w:rsidRDefault="00B10A85" w:rsidP="003F0EB2">
      <w:pPr>
        <w:tabs>
          <w:tab w:val="left" w:pos="984"/>
        </w:tabs>
        <w:ind w:firstLine="709"/>
        <w:rPr>
          <w:b/>
          <w:sz w:val="20"/>
          <w:szCs w:val="20"/>
        </w:rPr>
      </w:pPr>
      <w:r>
        <w:rPr>
          <w:b/>
          <w:sz w:val="20"/>
          <w:szCs w:val="20"/>
        </w:rPr>
        <w:t>7</w:t>
      </w:r>
      <w:r w:rsidR="00D135B6" w:rsidRPr="003D14DD">
        <w:rPr>
          <w:b/>
          <w:sz w:val="20"/>
          <w:szCs w:val="20"/>
        </w:rPr>
        <w:t xml:space="preserve">.1 Рекомендуемая литература </w:t>
      </w:r>
    </w:p>
    <w:p w:rsidR="00D135B6" w:rsidRPr="003D14DD" w:rsidRDefault="00D135B6" w:rsidP="003F0EB2">
      <w:pPr>
        <w:tabs>
          <w:tab w:val="left" w:pos="984"/>
        </w:tabs>
        <w:suppressAutoHyphens/>
        <w:ind w:firstLine="709"/>
        <w:jc w:val="both"/>
        <w:rPr>
          <w:sz w:val="20"/>
          <w:szCs w:val="20"/>
        </w:rPr>
      </w:pPr>
      <w:r w:rsidRPr="003D14DD">
        <w:rPr>
          <w:b/>
          <w:sz w:val="20"/>
          <w:szCs w:val="20"/>
        </w:rPr>
        <w:t>Основная учебная и научная литература</w:t>
      </w:r>
    </w:p>
    <w:p w:rsidR="003F0EB2" w:rsidRPr="003F0EB2" w:rsidRDefault="003F0EB2" w:rsidP="00D56496">
      <w:pPr>
        <w:pStyle w:val="afffc"/>
        <w:numPr>
          <w:ilvl w:val="0"/>
          <w:numId w:val="46"/>
        </w:numPr>
        <w:tabs>
          <w:tab w:val="left" w:pos="984"/>
        </w:tabs>
        <w:ind w:left="0" w:firstLine="709"/>
        <w:jc w:val="both"/>
        <w:rPr>
          <w:sz w:val="20"/>
          <w:szCs w:val="20"/>
        </w:rPr>
      </w:pPr>
      <w:r w:rsidRPr="003F0EB2">
        <w:rPr>
          <w:sz w:val="20"/>
          <w:szCs w:val="20"/>
        </w:rPr>
        <w:t>Ершова, Н. Ю. Реализация принципов сетевого обучения в процессе подготовки бакалавров и магистров в области информационных технологий : монография / Н. Ю. Ершова, А. И. Назаров. — 2-е изд. — Саратов : Вузовское образование, 2019. — 103 c. — ISBN 978-5-4487-0434-5. — Текст : электронный // Электронно-библиотечная система IPR BOOKS : [сайт]. — URL: http://www.iprbookshop.ru/79790.html</w:t>
      </w:r>
    </w:p>
    <w:p w:rsidR="003F0EB2" w:rsidRPr="003F0EB2" w:rsidRDefault="003F0EB2" w:rsidP="00D56496">
      <w:pPr>
        <w:pStyle w:val="afffc"/>
        <w:numPr>
          <w:ilvl w:val="0"/>
          <w:numId w:val="46"/>
        </w:numPr>
        <w:tabs>
          <w:tab w:val="left" w:pos="984"/>
        </w:tabs>
        <w:ind w:left="0" w:firstLine="709"/>
        <w:jc w:val="both"/>
        <w:rPr>
          <w:sz w:val="20"/>
          <w:szCs w:val="20"/>
        </w:rPr>
      </w:pPr>
      <w:proofErr w:type="spellStart"/>
      <w:r w:rsidRPr="003F0EB2">
        <w:rPr>
          <w:sz w:val="20"/>
          <w:szCs w:val="20"/>
        </w:rPr>
        <w:t>Босова</w:t>
      </w:r>
      <w:proofErr w:type="spellEnd"/>
      <w:r w:rsidRPr="003F0EB2">
        <w:rPr>
          <w:sz w:val="20"/>
          <w:szCs w:val="20"/>
        </w:rPr>
        <w:t xml:space="preserve">, Л. Л. Обучение информатике младших школьников : монография / Л. Л. </w:t>
      </w:r>
      <w:proofErr w:type="spellStart"/>
      <w:r w:rsidRPr="003F0EB2">
        <w:rPr>
          <w:sz w:val="20"/>
          <w:szCs w:val="20"/>
        </w:rPr>
        <w:t>Босова</w:t>
      </w:r>
      <w:proofErr w:type="spellEnd"/>
      <w:r w:rsidRPr="003F0EB2">
        <w:rPr>
          <w:sz w:val="20"/>
          <w:szCs w:val="20"/>
        </w:rPr>
        <w:t>. — Москва : Московский педагогический государственный университет, 2020. — 296 c. — ISBN 978-5-4263-0924-1. — Текст : электронный // Цифровой образовательный ресурс IPR SMART : [сайт]. — URL: https://www.iprbookshop.ru/105914.html</w:t>
      </w:r>
    </w:p>
    <w:p w:rsidR="00D135B6" w:rsidRPr="003D14DD" w:rsidRDefault="00D135B6" w:rsidP="00D56496">
      <w:pPr>
        <w:tabs>
          <w:tab w:val="left" w:pos="984"/>
        </w:tabs>
        <w:suppressAutoHyphens/>
        <w:ind w:firstLine="709"/>
        <w:jc w:val="both"/>
        <w:rPr>
          <w:b/>
          <w:sz w:val="20"/>
          <w:szCs w:val="20"/>
        </w:rPr>
      </w:pPr>
    </w:p>
    <w:p w:rsidR="00D135B6" w:rsidRPr="003D14DD" w:rsidRDefault="00D135B6" w:rsidP="00D56496">
      <w:pPr>
        <w:tabs>
          <w:tab w:val="left" w:pos="984"/>
        </w:tabs>
        <w:suppressAutoHyphens/>
        <w:ind w:firstLine="709"/>
        <w:jc w:val="both"/>
        <w:rPr>
          <w:b/>
          <w:sz w:val="20"/>
          <w:szCs w:val="20"/>
        </w:rPr>
      </w:pPr>
      <w:r w:rsidRPr="003D14DD">
        <w:rPr>
          <w:b/>
          <w:sz w:val="20"/>
          <w:szCs w:val="20"/>
        </w:rPr>
        <w:t>Дополнительная литература</w:t>
      </w:r>
    </w:p>
    <w:p w:rsidR="003F0EB2" w:rsidRPr="003F0EB2" w:rsidRDefault="003F0EB2" w:rsidP="00D56496">
      <w:pPr>
        <w:pStyle w:val="afffc"/>
        <w:numPr>
          <w:ilvl w:val="0"/>
          <w:numId w:val="47"/>
        </w:numPr>
        <w:tabs>
          <w:tab w:val="left" w:pos="984"/>
        </w:tabs>
        <w:ind w:left="0" w:firstLine="709"/>
        <w:jc w:val="both"/>
        <w:rPr>
          <w:sz w:val="20"/>
          <w:szCs w:val="20"/>
        </w:rPr>
      </w:pPr>
      <w:r w:rsidRPr="003F0EB2">
        <w:rPr>
          <w:sz w:val="20"/>
          <w:szCs w:val="20"/>
        </w:rPr>
        <w:t>Куликова, Н. Ю. Проектирование урока информатики с использованием интерактивных средств обучения и современных информационных технологий : учебно-методическое пособие / Н. Ю. Куликова. — Волгоград : Волгоградский государственный социально-педагогический университет, «Перемена», 2019. — 133 c. — ISBN 978-5-9935-0406-3. — Текст : электронный // Электронно-библиотечная система IPR BOOKS : [сайт]. — URL: http://www.iprbookshop.ru/89506.html</w:t>
      </w:r>
    </w:p>
    <w:p w:rsidR="00D135B6" w:rsidRPr="003D14DD" w:rsidRDefault="00D135B6" w:rsidP="003F0EB2">
      <w:pPr>
        <w:tabs>
          <w:tab w:val="left" w:pos="984"/>
        </w:tabs>
        <w:ind w:firstLine="709"/>
        <w:jc w:val="both"/>
        <w:rPr>
          <w:b/>
          <w:sz w:val="20"/>
          <w:szCs w:val="20"/>
        </w:rPr>
      </w:pPr>
    </w:p>
    <w:p w:rsidR="00D135B6" w:rsidRPr="003D14DD" w:rsidRDefault="00B10A85" w:rsidP="003F0EB2">
      <w:pPr>
        <w:tabs>
          <w:tab w:val="left" w:pos="984"/>
        </w:tabs>
        <w:ind w:firstLine="709"/>
        <w:jc w:val="both"/>
        <w:rPr>
          <w:sz w:val="20"/>
          <w:szCs w:val="20"/>
        </w:rPr>
      </w:pPr>
      <w:r>
        <w:rPr>
          <w:b/>
          <w:sz w:val="20"/>
          <w:szCs w:val="20"/>
        </w:rPr>
        <w:t>7</w:t>
      </w:r>
      <w:r w:rsidR="00D135B6" w:rsidRPr="003D14DD">
        <w:rPr>
          <w:b/>
          <w:sz w:val="20"/>
          <w:szCs w:val="20"/>
        </w:rPr>
        <w:t>.2 Ресурсы информационно-телекоммуникационной сети «Интернет»</w:t>
      </w:r>
    </w:p>
    <w:p w:rsidR="00D135B6" w:rsidRPr="003D14DD" w:rsidRDefault="00D135B6" w:rsidP="003F0EB2">
      <w:pPr>
        <w:tabs>
          <w:tab w:val="left" w:pos="360"/>
          <w:tab w:val="left" w:pos="900"/>
          <w:tab w:val="left" w:pos="984"/>
          <w:tab w:val="left" w:pos="1134"/>
        </w:tabs>
        <w:suppressAutoHyphens/>
        <w:ind w:firstLine="709"/>
        <w:jc w:val="both"/>
        <w:rPr>
          <w:sz w:val="20"/>
          <w:szCs w:val="20"/>
        </w:rPr>
      </w:pPr>
      <w:r w:rsidRPr="003D14DD">
        <w:rPr>
          <w:sz w:val="20"/>
          <w:szCs w:val="20"/>
        </w:rPr>
        <w:t>Единое окно доступа к образовательным ресурсам: http://window.edu.ru/</w:t>
      </w:r>
    </w:p>
    <w:p w:rsidR="00D135B6" w:rsidRPr="003D14DD" w:rsidRDefault="00D135B6" w:rsidP="003F0EB2">
      <w:pPr>
        <w:tabs>
          <w:tab w:val="left" w:pos="360"/>
          <w:tab w:val="left" w:pos="900"/>
          <w:tab w:val="left" w:pos="984"/>
          <w:tab w:val="left" w:pos="1134"/>
        </w:tabs>
        <w:suppressAutoHyphens/>
        <w:ind w:firstLine="709"/>
        <w:jc w:val="both"/>
        <w:rPr>
          <w:sz w:val="20"/>
          <w:szCs w:val="20"/>
        </w:rPr>
      </w:pPr>
      <w:r w:rsidRPr="003D14DD">
        <w:rPr>
          <w:sz w:val="20"/>
          <w:szCs w:val="20"/>
        </w:rPr>
        <w:t>Федеральный институт развития образования: https://firo.ranepa.ru/</w:t>
      </w:r>
    </w:p>
    <w:p w:rsidR="00D135B6" w:rsidRPr="003D14DD" w:rsidRDefault="00D135B6" w:rsidP="003F0EB2">
      <w:pPr>
        <w:tabs>
          <w:tab w:val="left" w:pos="360"/>
          <w:tab w:val="left" w:pos="900"/>
          <w:tab w:val="left" w:pos="984"/>
          <w:tab w:val="left" w:pos="1134"/>
        </w:tabs>
        <w:suppressAutoHyphens/>
        <w:ind w:firstLine="709"/>
        <w:jc w:val="both"/>
        <w:rPr>
          <w:sz w:val="20"/>
          <w:szCs w:val="20"/>
        </w:rPr>
      </w:pPr>
      <w:r w:rsidRPr="003D14DD">
        <w:rPr>
          <w:sz w:val="20"/>
          <w:szCs w:val="20"/>
        </w:rPr>
        <w:t>Российское образование. Федеральный портал: http://www.edu.ru/</w:t>
      </w:r>
    </w:p>
    <w:p w:rsidR="00D135B6" w:rsidRPr="003D14DD" w:rsidRDefault="00D135B6" w:rsidP="003F0EB2">
      <w:pPr>
        <w:tabs>
          <w:tab w:val="left" w:pos="984"/>
        </w:tabs>
        <w:suppressAutoHyphens/>
        <w:ind w:firstLine="709"/>
        <w:jc w:val="both"/>
        <w:rPr>
          <w:b/>
          <w:sz w:val="20"/>
          <w:szCs w:val="20"/>
        </w:rPr>
      </w:pPr>
    </w:p>
    <w:p w:rsidR="0031265C" w:rsidRDefault="00B10A85" w:rsidP="003F0EB2">
      <w:pPr>
        <w:tabs>
          <w:tab w:val="left" w:pos="984"/>
        </w:tabs>
        <w:ind w:firstLine="709"/>
        <w:jc w:val="both"/>
        <w:rPr>
          <w:b/>
          <w:sz w:val="20"/>
          <w:szCs w:val="20"/>
        </w:rPr>
      </w:pPr>
      <w:r>
        <w:rPr>
          <w:b/>
          <w:sz w:val="20"/>
          <w:szCs w:val="20"/>
        </w:rPr>
        <w:t>8</w:t>
      </w:r>
      <w:r w:rsidR="0031265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1265C" w:rsidRDefault="0031265C" w:rsidP="0031265C">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1265C" w:rsidRDefault="0031265C" w:rsidP="0031265C">
      <w:pPr>
        <w:ind w:firstLine="567"/>
        <w:jc w:val="both"/>
        <w:rPr>
          <w:sz w:val="20"/>
          <w:szCs w:val="20"/>
        </w:rPr>
      </w:pPr>
      <w:r>
        <w:rPr>
          <w:sz w:val="20"/>
          <w:szCs w:val="20"/>
        </w:rPr>
        <w:t xml:space="preserve">- </w:t>
      </w:r>
      <w:r w:rsidR="00237C76" w:rsidRPr="00237C76">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1265C" w:rsidRDefault="0031265C" w:rsidP="0031265C">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1265C" w:rsidRDefault="0031265C" w:rsidP="0031265C">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D135B6" w:rsidRPr="003D14DD" w:rsidRDefault="00D135B6" w:rsidP="00D135B6">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D135B6" w:rsidRPr="003D14DD" w:rsidRDefault="00D135B6" w:rsidP="00D135B6">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D135B6" w:rsidRPr="003D14DD" w:rsidRDefault="00D135B6" w:rsidP="00D135B6">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D135B6" w:rsidRPr="003D14DD" w:rsidRDefault="00D135B6" w:rsidP="00D135B6">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D135B6" w:rsidRPr="003D14DD" w:rsidRDefault="00D135B6" w:rsidP="00D135B6">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D135B6" w:rsidRPr="003D14DD" w:rsidRDefault="00D135B6" w:rsidP="00D135B6">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D135B6" w:rsidRPr="003D14DD" w:rsidRDefault="00D135B6" w:rsidP="00D135B6">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135B6" w:rsidRPr="003D14DD" w:rsidRDefault="00D135B6" w:rsidP="00D135B6">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135B6" w:rsidRPr="003D14DD" w:rsidRDefault="00D135B6" w:rsidP="00D135B6">
      <w:pPr>
        <w:ind w:firstLine="709"/>
        <w:jc w:val="both"/>
        <w:rPr>
          <w:sz w:val="20"/>
          <w:szCs w:val="20"/>
        </w:rPr>
      </w:pPr>
      <w:r w:rsidRPr="003D14DD">
        <w:rPr>
          <w:sz w:val="20"/>
          <w:szCs w:val="20"/>
        </w:rPr>
        <w:lastRenderedPageBreak/>
        <w:t>Электронный информационный ресурс «Личная студия обучающегося» (отечественное ПО)</w:t>
      </w:r>
    </w:p>
    <w:p w:rsidR="00D135B6" w:rsidRPr="003D14DD" w:rsidRDefault="00D135B6" w:rsidP="00D135B6">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D135B6" w:rsidRPr="003D14DD" w:rsidRDefault="00D135B6" w:rsidP="00D135B6">
      <w:pPr>
        <w:ind w:firstLine="709"/>
        <w:jc w:val="both"/>
        <w:rPr>
          <w:sz w:val="20"/>
          <w:szCs w:val="20"/>
        </w:rPr>
      </w:pPr>
      <w:r w:rsidRPr="003D14DD">
        <w:rPr>
          <w:sz w:val="20"/>
          <w:szCs w:val="20"/>
        </w:rPr>
        <w:t>Мой Офис Веб-редакторы https://edit.myoffice.ru (отечественное ПО)</w:t>
      </w:r>
    </w:p>
    <w:p w:rsidR="00D135B6" w:rsidRPr="003D14DD" w:rsidRDefault="00D135B6" w:rsidP="00D135B6">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D135B6" w:rsidRPr="003D14DD" w:rsidRDefault="00CB5EC5" w:rsidP="00D135B6">
      <w:pPr>
        <w:ind w:firstLine="709"/>
        <w:jc w:val="both"/>
        <w:rPr>
          <w:sz w:val="20"/>
          <w:szCs w:val="20"/>
          <w:lang w:val="en-US"/>
        </w:rPr>
      </w:pPr>
      <w:hyperlink r:id="rId6" w:history="1">
        <w:r w:rsidR="00D135B6" w:rsidRPr="003D14DD">
          <w:rPr>
            <w:sz w:val="20"/>
            <w:szCs w:val="20"/>
            <w:lang w:val="en-US"/>
          </w:rPr>
          <w:t>http://qsp.su/tools/onlinehelp/about_license_gpl_russian.html</w:t>
        </w:r>
      </w:hyperlink>
      <w:r w:rsidR="00D135B6" w:rsidRPr="003D14DD">
        <w:rPr>
          <w:sz w:val="20"/>
          <w:szCs w:val="20"/>
          <w:lang w:val="en-US"/>
        </w:rPr>
        <w:t xml:space="preserve"> </w:t>
      </w:r>
    </w:p>
    <w:p w:rsidR="00D135B6" w:rsidRPr="003D14DD" w:rsidRDefault="00D135B6" w:rsidP="00D135B6">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D135B6" w:rsidRPr="003D14DD" w:rsidRDefault="00CB5EC5" w:rsidP="00D135B6">
      <w:pPr>
        <w:ind w:firstLine="709"/>
        <w:jc w:val="both"/>
        <w:rPr>
          <w:sz w:val="20"/>
          <w:szCs w:val="20"/>
        </w:rPr>
      </w:pPr>
      <w:hyperlink r:id="rId7" w:history="1">
        <w:r w:rsidR="00D135B6" w:rsidRPr="003D14DD">
          <w:rPr>
            <w:sz w:val="20"/>
            <w:szCs w:val="20"/>
          </w:rPr>
          <w:t>http://qsp.su/tools/onlinehelp/about_license_gpl_russian.html</w:t>
        </w:r>
      </w:hyperlink>
    </w:p>
    <w:p w:rsidR="00D135B6" w:rsidRPr="003D14DD" w:rsidRDefault="00D135B6" w:rsidP="00D135B6">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D135B6" w:rsidRPr="003D14DD" w:rsidRDefault="00CB5EC5" w:rsidP="00D135B6">
      <w:pPr>
        <w:ind w:firstLine="709"/>
        <w:jc w:val="both"/>
        <w:rPr>
          <w:sz w:val="20"/>
          <w:szCs w:val="20"/>
          <w:lang w:val="en-US"/>
        </w:rPr>
      </w:pPr>
      <w:hyperlink r:id="rId8" w:history="1">
        <w:r w:rsidR="00D135B6" w:rsidRPr="003D14DD">
          <w:rPr>
            <w:sz w:val="20"/>
            <w:szCs w:val="20"/>
            <w:lang w:val="en-US"/>
          </w:rPr>
          <w:t>http://qsp.su/tools/onlinehelp/about_license_gpl_russian.html</w:t>
        </w:r>
      </w:hyperlink>
      <w:r w:rsidR="00D135B6" w:rsidRPr="003D14DD">
        <w:rPr>
          <w:sz w:val="20"/>
          <w:szCs w:val="20"/>
          <w:lang w:val="en-US"/>
        </w:rPr>
        <w:t xml:space="preserve"> </w:t>
      </w:r>
    </w:p>
    <w:p w:rsidR="00D135B6" w:rsidRPr="003D14DD" w:rsidRDefault="00D135B6" w:rsidP="00D135B6">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D135B6" w:rsidRPr="003D14DD" w:rsidRDefault="00CB5EC5" w:rsidP="00D135B6">
      <w:pPr>
        <w:ind w:firstLine="709"/>
        <w:jc w:val="both"/>
        <w:rPr>
          <w:sz w:val="20"/>
          <w:szCs w:val="20"/>
          <w:lang w:val="en-US"/>
        </w:rPr>
      </w:pPr>
      <w:hyperlink r:id="rId9" w:history="1">
        <w:r w:rsidR="00D135B6" w:rsidRPr="003D14DD">
          <w:rPr>
            <w:sz w:val="20"/>
            <w:szCs w:val="20"/>
            <w:lang w:val="en-US"/>
          </w:rPr>
          <w:t>http://qsp.su/tools/onlinehelp/about_license_gpl_russian.html</w:t>
        </w:r>
      </w:hyperlink>
    </w:p>
    <w:p w:rsidR="00D135B6" w:rsidRPr="003D14DD" w:rsidRDefault="00D135B6" w:rsidP="00D135B6">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D135B6" w:rsidRPr="003D14DD" w:rsidRDefault="00CB5EC5" w:rsidP="00D135B6">
      <w:pPr>
        <w:ind w:firstLine="709"/>
        <w:jc w:val="both"/>
        <w:rPr>
          <w:sz w:val="20"/>
          <w:szCs w:val="20"/>
          <w:lang w:val="en-US"/>
        </w:rPr>
      </w:pPr>
      <w:hyperlink r:id="rId10" w:history="1">
        <w:r w:rsidR="00D135B6" w:rsidRPr="003D14DD">
          <w:rPr>
            <w:sz w:val="20"/>
            <w:szCs w:val="20"/>
            <w:lang w:val="en-US"/>
          </w:rPr>
          <w:t>http://qsp.su/tools/onlinehelp/about_license_gpl_russian.html</w:t>
        </w:r>
      </w:hyperlink>
    </w:p>
    <w:p w:rsidR="00D135B6" w:rsidRPr="003D14DD" w:rsidRDefault="00D135B6" w:rsidP="00D135B6">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D135B6" w:rsidRPr="003D14DD" w:rsidRDefault="00D135B6" w:rsidP="00D135B6">
      <w:pPr>
        <w:ind w:firstLine="709"/>
        <w:jc w:val="both"/>
        <w:rPr>
          <w:sz w:val="20"/>
          <w:szCs w:val="20"/>
        </w:rPr>
      </w:pPr>
      <w:r w:rsidRPr="003D14DD">
        <w:rPr>
          <w:sz w:val="20"/>
          <w:szCs w:val="20"/>
        </w:rPr>
        <w:t xml:space="preserve">предназначенное для работы с текстами;  </w:t>
      </w:r>
    </w:p>
    <w:p w:rsidR="00D135B6" w:rsidRPr="003D14DD" w:rsidRDefault="00D135B6" w:rsidP="00D135B6">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D135B6" w:rsidRPr="003D14DD" w:rsidRDefault="00D135B6" w:rsidP="00D135B6">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D135B6" w:rsidRPr="003D14DD" w:rsidRDefault="00D135B6" w:rsidP="00D135B6">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D135B6" w:rsidRPr="003D14DD" w:rsidRDefault="00D135B6" w:rsidP="00D135B6">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D135B6" w:rsidRPr="003D14DD" w:rsidRDefault="00D135B6" w:rsidP="00D135B6">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D135B6" w:rsidRPr="003D14DD" w:rsidRDefault="00D135B6" w:rsidP="00D135B6">
      <w:pPr>
        <w:ind w:firstLine="709"/>
        <w:jc w:val="both"/>
        <w:rPr>
          <w:sz w:val="20"/>
          <w:szCs w:val="20"/>
        </w:rPr>
      </w:pPr>
      <w:r w:rsidRPr="003D14DD">
        <w:rPr>
          <w:sz w:val="20"/>
          <w:szCs w:val="20"/>
        </w:rPr>
        <w:t>Научная электронная библиотека http://elibrary.ru</w:t>
      </w:r>
    </w:p>
    <w:p w:rsidR="00D135B6" w:rsidRPr="003D14DD" w:rsidRDefault="00D135B6" w:rsidP="00D135B6">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D135B6" w:rsidRPr="003D14DD" w:rsidRDefault="00D135B6" w:rsidP="00D135B6">
      <w:pPr>
        <w:ind w:firstLine="709"/>
        <w:jc w:val="both"/>
        <w:rPr>
          <w:sz w:val="20"/>
          <w:szCs w:val="20"/>
        </w:rPr>
      </w:pPr>
      <w:r w:rsidRPr="003D14DD">
        <w:rPr>
          <w:sz w:val="20"/>
          <w:szCs w:val="20"/>
        </w:rPr>
        <w:t>электронная библиотека по всем отраслям знаний</w:t>
      </w:r>
    </w:p>
    <w:p w:rsidR="00D135B6" w:rsidRPr="003D14DD" w:rsidRDefault="00D135B6" w:rsidP="00D135B6">
      <w:pPr>
        <w:ind w:firstLine="709"/>
        <w:jc w:val="both"/>
        <w:rPr>
          <w:sz w:val="20"/>
          <w:szCs w:val="20"/>
        </w:rPr>
      </w:pPr>
      <w:r w:rsidRPr="003D14DD">
        <w:rPr>
          <w:sz w:val="20"/>
          <w:szCs w:val="20"/>
        </w:rPr>
        <w:t>http://www.iprbookshop.ru</w:t>
      </w:r>
    </w:p>
    <w:p w:rsidR="00D135B6" w:rsidRPr="003D14DD" w:rsidRDefault="00D135B6" w:rsidP="00D135B6">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9A416A" w:rsidRPr="009A416A" w:rsidRDefault="009A416A" w:rsidP="009A416A">
      <w:pPr>
        <w:ind w:firstLine="720"/>
        <w:rPr>
          <w:sz w:val="20"/>
          <w:szCs w:val="20"/>
        </w:rPr>
      </w:pPr>
      <w:r w:rsidRPr="009A416A">
        <w:rPr>
          <w:sz w:val="20"/>
          <w:szCs w:val="20"/>
        </w:rPr>
        <w:t xml:space="preserve">Справочно-правовая система «Гарант»; </w:t>
      </w:r>
    </w:p>
    <w:p w:rsidR="00D135B6" w:rsidRPr="003D14DD" w:rsidRDefault="009A416A" w:rsidP="009A416A">
      <w:pPr>
        <w:ind w:firstLine="720"/>
        <w:rPr>
          <w:b/>
          <w:sz w:val="20"/>
          <w:szCs w:val="20"/>
        </w:rPr>
      </w:pPr>
      <w:r w:rsidRPr="009A416A">
        <w:rPr>
          <w:sz w:val="20"/>
          <w:szCs w:val="20"/>
        </w:rPr>
        <w:t>Справочно-правовая система «Консультант Плюс».</w:t>
      </w:r>
    </w:p>
    <w:p w:rsidR="00335312" w:rsidRDefault="00CB5EC5" w:rsidP="00D135B6"/>
    <w:sectPr w:rsidR="00335312" w:rsidSect="00F65C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9648A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CFB26C8"/>
    <w:multiLevelType w:val="hybridMultilevel"/>
    <w:tmpl w:val="E89EA82A"/>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F973D70"/>
    <w:multiLevelType w:val="hybridMultilevel"/>
    <w:tmpl w:val="7C66E60E"/>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856C32"/>
    <w:multiLevelType w:val="multilevel"/>
    <w:tmpl w:val="10856C32"/>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11065717"/>
    <w:multiLevelType w:val="hybridMultilevel"/>
    <w:tmpl w:val="A8461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D14156"/>
    <w:multiLevelType w:val="multilevel"/>
    <w:tmpl w:val="11D1415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6" w15:restartNumberingAfterBreak="0">
    <w:nsid w:val="1E253468"/>
    <w:multiLevelType w:val="multilevel"/>
    <w:tmpl w:val="1E253468"/>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FA41869"/>
    <w:multiLevelType w:val="multilevel"/>
    <w:tmpl w:val="1FA4186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1015780"/>
    <w:multiLevelType w:val="multilevel"/>
    <w:tmpl w:val="210157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1585641"/>
    <w:multiLevelType w:val="multilevel"/>
    <w:tmpl w:val="2158564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214A0E"/>
    <w:multiLevelType w:val="multilevel"/>
    <w:tmpl w:val="27214A0E"/>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C4D1E07"/>
    <w:multiLevelType w:val="multilevel"/>
    <w:tmpl w:val="6A434B4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2" w15:restartNumberingAfterBreak="0">
    <w:nsid w:val="493F3FBB"/>
    <w:multiLevelType w:val="hybridMultilevel"/>
    <w:tmpl w:val="A8461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2C62FEA"/>
    <w:multiLevelType w:val="multilevel"/>
    <w:tmpl w:val="52C62FEA"/>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301B91"/>
    <w:multiLevelType w:val="hybridMultilevel"/>
    <w:tmpl w:val="6554D7E0"/>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C591299"/>
    <w:multiLevelType w:val="multilevel"/>
    <w:tmpl w:val="5C591299"/>
    <w:lvl w:ilvl="0">
      <w:start w:val="1"/>
      <w:numFmt w:val="decimal"/>
      <w:lvlText w:val="%1."/>
      <w:lvlJc w:val="left"/>
      <w:pPr>
        <w:ind w:left="1429" w:hanging="360"/>
      </w:pPr>
      <w:rPr>
        <w:rFonts w:hint="default"/>
        <w:b w:val="0"/>
      </w:r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36"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7" w15:restartNumberingAfterBreak="0">
    <w:nsid w:val="5F743BAE"/>
    <w:multiLevelType w:val="multilevel"/>
    <w:tmpl w:val="5F743BAE"/>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3A61186"/>
    <w:multiLevelType w:val="hybridMultilevel"/>
    <w:tmpl w:val="3A622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1862D0"/>
    <w:multiLevelType w:val="hybridMultilevel"/>
    <w:tmpl w:val="2C287160"/>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15:restartNumberingAfterBreak="0">
    <w:nsid w:val="6A434B4E"/>
    <w:multiLevelType w:val="multilevel"/>
    <w:tmpl w:val="6A434B4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70610B79"/>
    <w:multiLevelType w:val="hybridMultilevel"/>
    <w:tmpl w:val="800A72DC"/>
    <w:lvl w:ilvl="0" w:tplc="1CF6853A">
      <w:start w:val="1"/>
      <w:numFmt w:val="decimal"/>
      <w:lvlText w:val="%1"/>
      <w:lvlJc w:val="left"/>
      <w:pPr>
        <w:tabs>
          <w:tab w:val="num" w:pos="1260"/>
        </w:tabs>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0FE0F4A"/>
    <w:multiLevelType w:val="multilevel"/>
    <w:tmpl w:val="70FE0F4A"/>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4"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30748A"/>
    <w:multiLevelType w:val="hybridMultilevel"/>
    <w:tmpl w:val="3A622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BF69E4"/>
    <w:multiLevelType w:val="multilevel"/>
    <w:tmpl w:val="7DBF69E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30"/>
  </w:num>
  <w:num w:numId="3">
    <w:abstractNumId w:val="1"/>
    <w:lvlOverride w:ilvl="0">
      <w:startOverride w:val="1"/>
    </w:lvlOverride>
  </w:num>
  <w:num w:numId="4">
    <w:abstractNumId w:val="44"/>
  </w:num>
  <w:num w:numId="5">
    <w:abstractNumId w:val="3"/>
  </w:num>
  <w:num w:numId="6">
    <w:abstractNumId w:val="25"/>
  </w:num>
  <w:num w:numId="7">
    <w:abstractNumId w:val="5"/>
  </w:num>
  <w:num w:numId="8">
    <w:abstractNumId w:val="28"/>
  </w:num>
  <w:num w:numId="9">
    <w:abstractNumId w:val="21"/>
  </w:num>
  <w:num w:numId="10">
    <w:abstractNumId w:val="2"/>
  </w:num>
  <w:num w:numId="11">
    <w:abstractNumId w:val="13"/>
  </w:num>
  <w:num w:numId="12">
    <w:abstractNumId w:val="31"/>
  </w:num>
  <w:num w:numId="13">
    <w:abstractNumId w:val="14"/>
  </w:num>
  <w:num w:numId="14">
    <w:abstractNumId w:val="23"/>
  </w:num>
  <w:num w:numId="15">
    <w:abstractNumId w:val="9"/>
  </w:num>
  <w:num w:numId="16">
    <w:abstractNumId w:val="12"/>
  </w:num>
  <w:num w:numId="17">
    <w:abstractNumId w:val="27"/>
  </w:num>
  <w:num w:numId="18">
    <w:abstractNumId w:val="15"/>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1"/>
  </w:num>
  <w:num w:numId="21">
    <w:abstractNumId w:val="40"/>
  </w:num>
  <w:num w:numId="22">
    <w:abstractNumId w:val="35"/>
  </w:num>
  <w:num w:numId="23">
    <w:abstractNumId w:val="11"/>
  </w:num>
  <w:num w:numId="24">
    <w:abstractNumId w:val="46"/>
  </w:num>
  <w:num w:numId="25">
    <w:abstractNumId w:val="43"/>
  </w:num>
  <w:num w:numId="26">
    <w:abstractNumId w:val="16"/>
  </w:num>
  <w:num w:numId="27">
    <w:abstractNumId w:val="22"/>
  </w:num>
  <w:num w:numId="28">
    <w:abstractNumId w:val="37"/>
  </w:num>
  <w:num w:numId="29">
    <w:abstractNumId w:val="33"/>
  </w:num>
  <w:num w:numId="30">
    <w:abstractNumId w:val="8"/>
  </w:num>
  <w:num w:numId="31">
    <w:abstractNumId w:val="18"/>
  </w:num>
  <w:num w:numId="32">
    <w:abstractNumId w:val="20"/>
  </w:num>
  <w:num w:numId="33">
    <w:abstractNumId w:val="19"/>
  </w:num>
  <w:num w:numId="34">
    <w:abstractNumId w:val="36"/>
  </w:num>
  <w:num w:numId="35">
    <w:abstractNumId w:val="39"/>
  </w:num>
  <w:num w:numId="36">
    <w:abstractNumId w:val="6"/>
  </w:num>
  <w:num w:numId="37">
    <w:abstractNumId w:val="7"/>
  </w:num>
  <w:num w:numId="38">
    <w:abstractNumId w:val="34"/>
  </w:num>
  <w:num w:numId="39">
    <w:abstractNumId w:val="42"/>
  </w:num>
  <w:num w:numId="40">
    <w:abstractNumId w:val="26"/>
  </w:num>
  <w:num w:numId="41">
    <w:abstractNumId w:val="17"/>
  </w:num>
  <w:num w:numId="42">
    <w:abstractNumId w:val="29"/>
  </w:num>
  <w:num w:numId="43">
    <w:abstractNumId w:val="24"/>
  </w:num>
  <w:num w:numId="44">
    <w:abstractNumId w:val="45"/>
  </w:num>
  <w:num w:numId="45">
    <w:abstractNumId w:val="38"/>
  </w:num>
  <w:num w:numId="46">
    <w:abstractNumId w:val="10"/>
  </w:num>
  <w:num w:numId="47">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C6226"/>
    <w:rsid w:val="001B7DA5"/>
    <w:rsid w:val="00237C76"/>
    <w:rsid w:val="00305D30"/>
    <w:rsid w:val="0031265C"/>
    <w:rsid w:val="003F0EB2"/>
    <w:rsid w:val="004152B5"/>
    <w:rsid w:val="0042604C"/>
    <w:rsid w:val="004E1A93"/>
    <w:rsid w:val="007F7C79"/>
    <w:rsid w:val="0089605C"/>
    <w:rsid w:val="0090006C"/>
    <w:rsid w:val="009A416A"/>
    <w:rsid w:val="009B43C4"/>
    <w:rsid w:val="009B5E19"/>
    <w:rsid w:val="00B062AF"/>
    <w:rsid w:val="00B10A85"/>
    <w:rsid w:val="00C36E10"/>
    <w:rsid w:val="00C41629"/>
    <w:rsid w:val="00CB5EC5"/>
    <w:rsid w:val="00CC334E"/>
    <w:rsid w:val="00CF234F"/>
    <w:rsid w:val="00D135B6"/>
    <w:rsid w:val="00D56496"/>
    <w:rsid w:val="00EC6226"/>
    <w:rsid w:val="00EF6FA6"/>
    <w:rsid w:val="00F65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B698"/>
  <w15:docId w15:val="{C9326A30-2BA9-4A0A-A622-28DB3B87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135B6"/>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D135B6"/>
    <w:pPr>
      <w:ind w:firstLine="454"/>
      <w:outlineLvl w:val="0"/>
    </w:pPr>
    <w:rPr>
      <w:b/>
      <w:caps/>
    </w:rPr>
  </w:style>
  <w:style w:type="paragraph" w:styleId="21">
    <w:name w:val="heading 2"/>
    <w:basedOn w:val="a3"/>
    <w:next w:val="a3"/>
    <w:link w:val="23"/>
    <w:qFormat/>
    <w:rsid w:val="00D135B6"/>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D135B6"/>
    <w:pPr>
      <w:spacing w:before="100" w:beforeAutospacing="1" w:after="100" w:afterAutospacing="1"/>
      <w:outlineLvl w:val="2"/>
    </w:pPr>
    <w:rPr>
      <w:b/>
      <w:bCs/>
      <w:sz w:val="27"/>
      <w:szCs w:val="27"/>
    </w:rPr>
  </w:style>
  <w:style w:type="paragraph" w:styleId="41">
    <w:name w:val="heading 4"/>
    <w:basedOn w:val="a3"/>
    <w:next w:val="a3"/>
    <w:link w:val="42"/>
    <w:qFormat/>
    <w:rsid w:val="00D135B6"/>
    <w:pPr>
      <w:keepNext/>
      <w:spacing w:before="240" w:after="60"/>
      <w:outlineLvl w:val="3"/>
    </w:pPr>
    <w:rPr>
      <w:b/>
      <w:bCs/>
      <w:sz w:val="28"/>
      <w:szCs w:val="28"/>
    </w:rPr>
  </w:style>
  <w:style w:type="paragraph" w:styleId="50">
    <w:name w:val="heading 5"/>
    <w:basedOn w:val="a3"/>
    <w:next w:val="a3"/>
    <w:link w:val="51"/>
    <w:qFormat/>
    <w:rsid w:val="00D135B6"/>
    <w:pPr>
      <w:spacing w:before="240" w:after="60"/>
      <w:outlineLvl w:val="4"/>
    </w:pPr>
    <w:rPr>
      <w:b/>
      <w:bCs/>
      <w:i/>
      <w:iCs/>
      <w:sz w:val="26"/>
      <w:szCs w:val="26"/>
    </w:rPr>
  </w:style>
  <w:style w:type="paragraph" w:styleId="6">
    <w:name w:val="heading 6"/>
    <w:basedOn w:val="a3"/>
    <w:next w:val="a3"/>
    <w:link w:val="60"/>
    <w:qFormat/>
    <w:rsid w:val="00D135B6"/>
    <w:pPr>
      <w:spacing w:before="240" w:after="60"/>
      <w:outlineLvl w:val="5"/>
    </w:pPr>
    <w:rPr>
      <w:rFonts w:ascii="Calibri" w:hAnsi="Calibri"/>
      <w:b/>
      <w:bCs/>
      <w:sz w:val="22"/>
      <w:szCs w:val="22"/>
    </w:rPr>
  </w:style>
  <w:style w:type="paragraph" w:styleId="7">
    <w:name w:val="heading 7"/>
    <w:basedOn w:val="a3"/>
    <w:next w:val="a3"/>
    <w:link w:val="70"/>
    <w:qFormat/>
    <w:rsid w:val="00D135B6"/>
    <w:pPr>
      <w:spacing w:before="240" w:after="60"/>
      <w:outlineLvl w:val="6"/>
    </w:pPr>
    <w:rPr>
      <w:rFonts w:ascii="Calibri" w:hAnsi="Calibri"/>
    </w:rPr>
  </w:style>
  <w:style w:type="paragraph" w:styleId="80">
    <w:name w:val="heading 8"/>
    <w:basedOn w:val="a3"/>
    <w:next w:val="a3"/>
    <w:link w:val="81"/>
    <w:qFormat/>
    <w:rsid w:val="00D135B6"/>
    <w:pPr>
      <w:spacing w:before="240" w:after="60"/>
      <w:outlineLvl w:val="7"/>
    </w:pPr>
    <w:rPr>
      <w:rFonts w:ascii="Calibri" w:hAnsi="Calibri"/>
      <w:i/>
      <w:iCs/>
      <w:lang w:eastAsia="en-US"/>
    </w:rPr>
  </w:style>
  <w:style w:type="paragraph" w:styleId="9">
    <w:name w:val="heading 9"/>
    <w:basedOn w:val="a3"/>
    <w:next w:val="a3"/>
    <w:link w:val="90"/>
    <w:qFormat/>
    <w:rsid w:val="00D135B6"/>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D135B6"/>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D135B6"/>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D135B6"/>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D135B6"/>
    <w:rPr>
      <w:rFonts w:ascii="Times New Roman" w:eastAsia="Times New Roman" w:hAnsi="Times New Roman" w:cs="Times New Roman"/>
      <w:b/>
      <w:bCs/>
      <w:sz w:val="28"/>
      <w:szCs w:val="28"/>
    </w:rPr>
  </w:style>
  <w:style w:type="character" w:customStyle="1" w:styleId="51">
    <w:name w:val="Заголовок 5 Знак"/>
    <w:basedOn w:val="a4"/>
    <w:link w:val="50"/>
    <w:rsid w:val="00D135B6"/>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D135B6"/>
    <w:rPr>
      <w:rFonts w:ascii="Calibri" w:eastAsia="Times New Roman" w:hAnsi="Calibri" w:cs="Times New Roman"/>
      <w:b/>
      <w:bCs/>
    </w:rPr>
  </w:style>
  <w:style w:type="character" w:customStyle="1" w:styleId="70">
    <w:name w:val="Заголовок 7 Знак"/>
    <w:basedOn w:val="a4"/>
    <w:link w:val="7"/>
    <w:rsid w:val="00D135B6"/>
    <w:rPr>
      <w:rFonts w:ascii="Calibri" w:eastAsia="Times New Roman" w:hAnsi="Calibri" w:cs="Times New Roman"/>
      <w:sz w:val="24"/>
      <w:szCs w:val="24"/>
    </w:rPr>
  </w:style>
  <w:style w:type="character" w:customStyle="1" w:styleId="81">
    <w:name w:val="Заголовок 8 Знак"/>
    <w:basedOn w:val="a4"/>
    <w:link w:val="80"/>
    <w:rsid w:val="00D135B6"/>
    <w:rPr>
      <w:rFonts w:ascii="Calibri" w:eastAsia="Times New Roman" w:hAnsi="Calibri" w:cs="Times New Roman"/>
      <w:i/>
      <w:iCs/>
      <w:sz w:val="24"/>
      <w:szCs w:val="24"/>
    </w:rPr>
  </w:style>
  <w:style w:type="character" w:customStyle="1" w:styleId="90">
    <w:name w:val="Заголовок 9 Знак"/>
    <w:basedOn w:val="a4"/>
    <w:link w:val="9"/>
    <w:rsid w:val="00D135B6"/>
    <w:rPr>
      <w:rFonts w:ascii="Cambria" w:eastAsia="Times New Roman" w:hAnsi="Cambria" w:cs="Times New Roman"/>
    </w:rPr>
  </w:style>
  <w:style w:type="character" w:customStyle="1" w:styleId="14">
    <w:name w:val="Заголовок 1 Знак4"/>
    <w:link w:val="11"/>
    <w:locked/>
    <w:rsid w:val="00D135B6"/>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D135B6"/>
    <w:rPr>
      <w:rFonts w:ascii="Arial" w:eastAsia="Times New Roman" w:hAnsi="Arial" w:cs="Arial"/>
      <w:b/>
      <w:bCs/>
      <w:i/>
      <w:iCs/>
      <w:sz w:val="28"/>
      <w:szCs w:val="28"/>
    </w:rPr>
  </w:style>
  <w:style w:type="character" w:customStyle="1" w:styleId="320">
    <w:name w:val="Заголовок 3 Знак2"/>
    <w:link w:val="32"/>
    <w:locked/>
    <w:rsid w:val="00D135B6"/>
    <w:rPr>
      <w:rFonts w:ascii="Times New Roman" w:eastAsia="Times New Roman" w:hAnsi="Times New Roman" w:cs="Times New Roman"/>
      <w:b/>
      <w:bCs/>
      <w:sz w:val="27"/>
      <w:szCs w:val="27"/>
      <w:lang w:eastAsia="ru-RU"/>
    </w:rPr>
  </w:style>
  <w:style w:type="character" w:styleId="HTML">
    <w:name w:val="HTML Sample"/>
    <w:rsid w:val="00D135B6"/>
    <w:rPr>
      <w:rFonts w:ascii="Courier New" w:eastAsia="Times New Roman" w:hAnsi="Courier New" w:cs="Courier New"/>
    </w:rPr>
  </w:style>
  <w:style w:type="character" w:styleId="a7">
    <w:name w:val="FollowedHyperlink"/>
    <w:rsid w:val="00D135B6"/>
    <w:rPr>
      <w:color w:val="800080"/>
      <w:u w:val="single"/>
    </w:rPr>
  </w:style>
  <w:style w:type="character" w:styleId="a8">
    <w:name w:val="footnote reference"/>
    <w:unhideWhenUsed/>
    <w:rsid w:val="00D135B6"/>
    <w:rPr>
      <w:vertAlign w:val="superscript"/>
    </w:rPr>
  </w:style>
  <w:style w:type="character" w:styleId="a9">
    <w:name w:val="annotation reference"/>
    <w:rsid w:val="00D135B6"/>
    <w:rPr>
      <w:sz w:val="16"/>
      <w:szCs w:val="16"/>
    </w:rPr>
  </w:style>
  <w:style w:type="character" w:styleId="aa">
    <w:name w:val="endnote reference"/>
    <w:unhideWhenUsed/>
    <w:rsid w:val="00D135B6"/>
    <w:rPr>
      <w:vertAlign w:val="superscript"/>
    </w:rPr>
  </w:style>
  <w:style w:type="character" w:styleId="HTML0">
    <w:name w:val="HTML Acronym"/>
    <w:rsid w:val="00D135B6"/>
  </w:style>
  <w:style w:type="character" w:styleId="ab">
    <w:name w:val="Emphasis"/>
    <w:qFormat/>
    <w:rsid w:val="00D135B6"/>
    <w:rPr>
      <w:i/>
      <w:iCs/>
    </w:rPr>
  </w:style>
  <w:style w:type="character" w:styleId="ac">
    <w:name w:val="Hyperlink"/>
    <w:uiPriority w:val="99"/>
    <w:rsid w:val="00D135B6"/>
    <w:rPr>
      <w:color w:val="000000"/>
      <w:u w:val="single"/>
    </w:rPr>
  </w:style>
  <w:style w:type="character" w:styleId="HTML1">
    <w:name w:val="HTML Code"/>
    <w:rsid w:val="00D135B6"/>
    <w:rPr>
      <w:rFonts w:ascii="Courier New" w:eastAsia="Times New Roman" w:hAnsi="Courier New" w:cs="Courier New"/>
      <w:sz w:val="20"/>
      <w:szCs w:val="20"/>
    </w:rPr>
  </w:style>
  <w:style w:type="character" w:styleId="ad">
    <w:name w:val="page number"/>
    <w:rsid w:val="00D135B6"/>
  </w:style>
  <w:style w:type="character" w:styleId="ae">
    <w:name w:val="line number"/>
    <w:unhideWhenUsed/>
    <w:rsid w:val="00D135B6"/>
  </w:style>
  <w:style w:type="character" w:styleId="HTML2">
    <w:name w:val="HTML Definition"/>
    <w:rsid w:val="00D135B6"/>
    <w:rPr>
      <w:i/>
      <w:iCs/>
    </w:rPr>
  </w:style>
  <w:style w:type="character" w:styleId="HTML3">
    <w:name w:val="HTML Variable"/>
    <w:rsid w:val="00D135B6"/>
    <w:rPr>
      <w:i/>
      <w:iCs/>
    </w:rPr>
  </w:style>
  <w:style w:type="character" w:styleId="HTML4">
    <w:name w:val="HTML Typewriter"/>
    <w:rsid w:val="00D135B6"/>
    <w:rPr>
      <w:rFonts w:ascii="Courier New" w:eastAsia="Times New Roman" w:hAnsi="Courier New" w:cs="Courier New"/>
      <w:sz w:val="20"/>
      <w:szCs w:val="20"/>
    </w:rPr>
  </w:style>
  <w:style w:type="character" w:styleId="af">
    <w:name w:val="Strong"/>
    <w:uiPriority w:val="22"/>
    <w:qFormat/>
    <w:rsid w:val="00D135B6"/>
    <w:rPr>
      <w:b/>
      <w:bCs/>
    </w:rPr>
  </w:style>
  <w:style w:type="character" w:styleId="HTML5">
    <w:name w:val="HTML Cite"/>
    <w:unhideWhenUsed/>
    <w:rsid w:val="00D135B6"/>
    <w:rPr>
      <w:i/>
      <w:iCs/>
    </w:rPr>
  </w:style>
  <w:style w:type="paragraph" w:styleId="af0">
    <w:name w:val="Balloon Text"/>
    <w:basedOn w:val="a3"/>
    <w:link w:val="af1"/>
    <w:rsid w:val="00D135B6"/>
    <w:rPr>
      <w:rFonts w:ascii="Tahoma" w:hAnsi="Tahoma"/>
      <w:sz w:val="16"/>
      <w:szCs w:val="16"/>
    </w:rPr>
  </w:style>
  <w:style w:type="character" w:customStyle="1" w:styleId="af1">
    <w:name w:val="Текст выноски Знак"/>
    <w:basedOn w:val="a4"/>
    <w:link w:val="af0"/>
    <w:rsid w:val="00D135B6"/>
    <w:rPr>
      <w:rFonts w:ascii="Tahoma" w:eastAsia="Times New Roman" w:hAnsi="Tahoma" w:cs="Times New Roman"/>
      <w:sz w:val="16"/>
      <w:szCs w:val="16"/>
    </w:rPr>
  </w:style>
  <w:style w:type="paragraph" w:styleId="24">
    <w:name w:val="Body Text 2"/>
    <w:basedOn w:val="a3"/>
    <w:link w:val="25"/>
    <w:rsid w:val="00D135B6"/>
    <w:pPr>
      <w:jc w:val="both"/>
    </w:pPr>
    <w:rPr>
      <w:color w:val="000000"/>
      <w:sz w:val="28"/>
    </w:rPr>
  </w:style>
  <w:style w:type="character" w:customStyle="1" w:styleId="25">
    <w:name w:val="Основной текст 2 Знак"/>
    <w:basedOn w:val="a4"/>
    <w:link w:val="24"/>
    <w:rsid w:val="00D135B6"/>
    <w:rPr>
      <w:rFonts w:ascii="Times New Roman" w:eastAsia="Times New Roman" w:hAnsi="Times New Roman" w:cs="Times New Roman"/>
      <w:color w:val="000000"/>
      <w:sz w:val="28"/>
      <w:szCs w:val="24"/>
      <w:lang w:eastAsia="ru-RU"/>
    </w:rPr>
  </w:style>
  <w:style w:type="paragraph" w:styleId="5">
    <w:name w:val="List Number 5"/>
    <w:basedOn w:val="a3"/>
    <w:rsid w:val="00D135B6"/>
    <w:pPr>
      <w:numPr>
        <w:numId w:val="1"/>
      </w:numPr>
      <w:tabs>
        <w:tab w:val="left" w:pos="1492"/>
      </w:tabs>
    </w:pPr>
  </w:style>
  <w:style w:type="paragraph" w:styleId="af2">
    <w:name w:val="Normal Indent"/>
    <w:basedOn w:val="a3"/>
    <w:rsid w:val="00D135B6"/>
    <w:pPr>
      <w:ind w:firstLine="720"/>
      <w:jc w:val="both"/>
    </w:pPr>
    <w:rPr>
      <w:sz w:val="28"/>
      <w:szCs w:val="20"/>
    </w:rPr>
  </w:style>
  <w:style w:type="paragraph" w:styleId="af3">
    <w:name w:val="Plain Text"/>
    <w:basedOn w:val="a3"/>
    <w:link w:val="af4"/>
    <w:rsid w:val="00D135B6"/>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D135B6"/>
    <w:rPr>
      <w:rFonts w:ascii="Courier New" w:eastAsia="Times New Roman" w:hAnsi="Courier New" w:cs="Courier New"/>
      <w:sz w:val="20"/>
      <w:szCs w:val="20"/>
      <w:lang w:eastAsia="ru-RU"/>
    </w:rPr>
  </w:style>
  <w:style w:type="paragraph" w:styleId="34">
    <w:name w:val="Body Text Indent 3"/>
    <w:basedOn w:val="a3"/>
    <w:link w:val="330"/>
    <w:rsid w:val="00D135B6"/>
    <w:pPr>
      <w:spacing w:after="120"/>
      <w:ind w:left="283"/>
    </w:pPr>
    <w:rPr>
      <w:sz w:val="16"/>
      <w:szCs w:val="16"/>
    </w:rPr>
  </w:style>
  <w:style w:type="character" w:customStyle="1" w:styleId="35">
    <w:name w:val="Основной текст с отступом 3 Знак"/>
    <w:basedOn w:val="a4"/>
    <w:rsid w:val="00D135B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D135B6"/>
    <w:rPr>
      <w:rFonts w:ascii="Times New Roman" w:eastAsia="Times New Roman" w:hAnsi="Times New Roman" w:cs="Times New Roman"/>
      <w:sz w:val="16"/>
      <w:szCs w:val="16"/>
      <w:lang w:eastAsia="ru-RU"/>
    </w:rPr>
  </w:style>
  <w:style w:type="paragraph" w:styleId="af5">
    <w:name w:val="endnote text"/>
    <w:basedOn w:val="a3"/>
    <w:link w:val="af6"/>
    <w:unhideWhenUsed/>
    <w:rsid w:val="00D135B6"/>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D135B6"/>
    <w:rPr>
      <w:rFonts w:ascii="Times New Roman" w:eastAsia="Times New Roman" w:hAnsi="Times New Roman" w:cs="Times New Roman"/>
      <w:color w:val="000000"/>
      <w:sz w:val="28"/>
      <w:szCs w:val="24"/>
    </w:rPr>
  </w:style>
  <w:style w:type="paragraph" w:styleId="af7">
    <w:name w:val="caption"/>
    <w:basedOn w:val="a3"/>
    <w:next w:val="a3"/>
    <w:qFormat/>
    <w:rsid w:val="00D135B6"/>
    <w:rPr>
      <w:b/>
      <w:bCs/>
      <w:sz w:val="20"/>
      <w:szCs w:val="20"/>
    </w:rPr>
  </w:style>
  <w:style w:type="paragraph" w:styleId="af8">
    <w:name w:val="annotation text"/>
    <w:basedOn w:val="a3"/>
    <w:link w:val="af9"/>
    <w:rsid w:val="00D135B6"/>
    <w:rPr>
      <w:sz w:val="20"/>
      <w:szCs w:val="20"/>
    </w:rPr>
  </w:style>
  <w:style w:type="character" w:customStyle="1" w:styleId="af9">
    <w:name w:val="Текст примечания Знак"/>
    <w:basedOn w:val="a4"/>
    <w:link w:val="af8"/>
    <w:rsid w:val="00D135B6"/>
    <w:rPr>
      <w:rFonts w:ascii="Times New Roman" w:eastAsia="Times New Roman" w:hAnsi="Times New Roman" w:cs="Times New Roman"/>
      <w:sz w:val="20"/>
      <w:szCs w:val="20"/>
      <w:lang w:eastAsia="ru-RU"/>
    </w:rPr>
  </w:style>
  <w:style w:type="paragraph" w:styleId="13">
    <w:name w:val="index 1"/>
    <w:basedOn w:val="a3"/>
    <w:next w:val="a3"/>
    <w:rsid w:val="00D135B6"/>
    <w:pPr>
      <w:suppressAutoHyphens/>
      <w:ind w:left="240" w:hanging="240"/>
    </w:pPr>
    <w:rPr>
      <w:lang w:eastAsia="ar-SA"/>
    </w:rPr>
  </w:style>
  <w:style w:type="paragraph" w:styleId="afa">
    <w:name w:val="annotation subject"/>
    <w:basedOn w:val="af8"/>
    <w:next w:val="af8"/>
    <w:link w:val="afb"/>
    <w:rsid w:val="00D135B6"/>
    <w:rPr>
      <w:b/>
      <w:bCs/>
    </w:rPr>
  </w:style>
  <w:style w:type="character" w:customStyle="1" w:styleId="afb">
    <w:name w:val="Тема примечания Знак"/>
    <w:basedOn w:val="af9"/>
    <w:link w:val="afa"/>
    <w:rsid w:val="00D135B6"/>
    <w:rPr>
      <w:rFonts w:ascii="Times New Roman" w:eastAsia="Times New Roman" w:hAnsi="Times New Roman" w:cs="Times New Roman"/>
      <w:b/>
      <w:bCs/>
      <w:sz w:val="20"/>
      <w:szCs w:val="20"/>
      <w:lang w:eastAsia="ru-RU"/>
    </w:rPr>
  </w:style>
  <w:style w:type="paragraph" w:styleId="afc">
    <w:name w:val="Document Map"/>
    <w:basedOn w:val="a3"/>
    <w:link w:val="afd"/>
    <w:rsid w:val="00D135B6"/>
    <w:pPr>
      <w:shd w:val="clear" w:color="auto" w:fill="000080"/>
    </w:pPr>
    <w:rPr>
      <w:rFonts w:ascii="Tahoma" w:hAnsi="Tahoma"/>
      <w:sz w:val="20"/>
      <w:szCs w:val="20"/>
    </w:rPr>
  </w:style>
  <w:style w:type="character" w:customStyle="1" w:styleId="afd">
    <w:name w:val="Схема документа Знак"/>
    <w:basedOn w:val="a4"/>
    <w:link w:val="afc"/>
    <w:rsid w:val="00D135B6"/>
    <w:rPr>
      <w:rFonts w:ascii="Tahoma" w:eastAsia="Times New Roman" w:hAnsi="Tahoma" w:cs="Times New Roman"/>
      <w:sz w:val="20"/>
      <w:szCs w:val="20"/>
      <w:shd w:val="clear" w:color="auto" w:fill="000080"/>
    </w:rPr>
  </w:style>
  <w:style w:type="paragraph" w:styleId="afe">
    <w:name w:val="footnote text"/>
    <w:basedOn w:val="a3"/>
    <w:link w:val="aff"/>
    <w:rsid w:val="00D135B6"/>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D135B6"/>
    <w:rPr>
      <w:rFonts w:ascii="Courier New" w:eastAsia="Courier New" w:hAnsi="Courier New" w:cs="Courier New"/>
      <w:color w:val="000000"/>
      <w:sz w:val="28"/>
      <w:szCs w:val="24"/>
      <w:lang w:eastAsia="ru-RU"/>
    </w:rPr>
  </w:style>
  <w:style w:type="paragraph" w:styleId="8">
    <w:name w:val="toc 8"/>
    <w:basedOn w:val="a3"/>
    <w:next w:val="a3"/>
    <w:rsid w:val="00D135B6"/>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D135B6"/>
    <w:pPr>
      <w:numPr>
        <w:numId w:val="3"/>
      </w:numPr>
      <w:tabs>
        <w:tab w:val="left" w:pos="926"/>
      </w:tabs>
    </w:pPr>
  </w:style>
  <w:style w:type="paragraph" w:styleId="HTML6">
    <w:name w:val="HTML Address"/>
    <w:basedOn w:val="a3"/>
    <w:link w:val="HTML7"/>
    <w:unhideWhenUsed/>
    <w:rsid w:val="00D135B6"/>
    <w:rPr>
      <w:sz w:val="16"/>
      <w:szCs w:val="16"/>
    </w:rPr>
  </w:style>
  <w:style w:type="character" w:customStyle="1" w:styleId="HTML7">
    <w:name w:val="Адрес HTML Знак"/>
    <w:basedOn w:val="a4"/>
    <w:link w:val="HTML6"/>
    <w:rsid w:val="00D135B6"/>
    <w:rPr>
      <w:rFonts w:ascii="Times New Roman" w:eastAsia="Times New Roman" w:hAnsi="Times New Roman" w:cs="Times New Roman"/>
      <w:sz w:val="16"/>
      <w:szCs w:val="16"/>
      <w:lang w:val="ru-RU" w:eastAsia="ru-RU"/>
    </w:rPr>
  </w:style>
  <w:style w:type="paragraph" w:styleId="aff0">
    <w:name w:val="header"/>
    <w:basedOn w:val="a3"/>
    <w:link w:val="aff1"/>
    <w:rsid w:val="00D135B6"/>
    <w:pPr>
      <w:tabs>
        <w:tab w:val="center" w:pos="4677"/>
        <w:tab w:val="right" w:pos="9355"/>
      </w:tabs>
    </w:pPr>
    <w:rPr>
      <w:b/>
      <w:caps/>
    </w:rPr>
  </w:style>
  <w:style w:type="character" w:customStyle="1" w:styleId="aff1">
    <w:name w:val="Верхний колонтитул Знак"/>
    <w:basedOn w:val="a4"/>
    <w:link w:val="aff0"/>
    <w:rsid w:val="00D135B6"/>
    <w:rPr>
      <w:rFonts w:ascii="Times New Roman" w:eastAsia="Times New Roman" w:hAnsi="Times New Roman" w:cs="Times New Roman"/>
      <w:b/>
      <w:caps/>
      <w:sz w:val="24"/>
      <w:szCs w:val="24"/>
      <w:lang w:eastAsia="ru-RU"/>
    </w:rPr>
  </w:style>
  <w:style w:type="paragraph" w:styleId="91">
    <w:name w:val="toc 9"/>
    <w:basedOn w:val="a3"/>
    <w:next w:val="a3"/>
    <w:rsid w:val="00D135B6"/>
    <w:pPr>
      <w:spacing w:after="100" w:line="276" w:lineRule="auto"/>
      <w:ind w:left="1760"/>
    </w:pPr>
    <w:rPr>
      <w:rFonts w:ascii="Calibri" w:hAnsi="Calibri"/>
      <w:sz w:val="22"/>
      <w:szCs w:val="22"/>
    </w:rPr>
  </w:style>
  <w:style w:type="paragraph" w:styleId="71">
    <w:name w:val="toc 7"/>
    <w:basedOn w:val="a3"/>
    <w:next w:val="a3"/>
    <w:rsid w:val="00D135B6"/>
    <w:pPr>
      <w:spacing w:after="100" w:line="276" w:lineRule="auto"/>
      <w:ind w:left="1320"/>
    </w:pPr>
    <w:rPr>
      <w:rFonts w:ascii="Calibri" w:hAnsi="Calibri"/>
      <w:sz w:val="22"/>
      <w:szCs w:val="22"/>
    </w:rPr>
  </w:style>
  <w:style w:type="paragraph" w:styleId="aff2">
    <w:name w:val="Body Text"/>
    <w:basedOn w:val="a3"/>
    <w:link w:val="43"/>
    <w:rsid w:val="00D135B6"/>
    <w:pPr>
      <w:spacing w:after="120"/>
    </w:pPr>
  </w:style>
  <w:style w:type="character" w:customStyle="1" w:styleId="aff3">
    <w:name w:val="Основной текст Знак"/>
    <w:basedOn w:val="a4"/>
    <w:rsid w:val="00D135B6"/>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D135B6"/>
    <w:rPr>
      <w:rFonts w:ascii="Times New Roman" w:eastAsia="Times New Roman" w:hAnsi="Times New Roman" w:cs="Times New Roman"/>
      <w:sz w:val="24"/>
      <w:szCs w:val="24"/>
      <w:lang w:eastAsia="ru-RU"/>
    </w:rPr>
  </w:style>
  <w:style w:type="paragraph" w:styleId="aff4">
    <w:name w:val="index heading"/>
    <w:basedOn w:val="a3"/>
    <w:rsid w:val="00D135B6"/>
    <w:pPr>
      <w:suppressLineNumbers/>
      <w:suppressAutoHyphens/>
    </w:pPr>
    <w:rPr>
      <w:rFonts w:cs="Tahoma"/>
      <w:lang w:eastAsia="ar-SA"/>
    </w:rPr>
  </w:style>
  <w:style w:type="paragraph" w:styleId="15">
    <w:name w:val="toc 1"/>
    <w:basedOn w:val="a3"/>
    <w:next w:val="a3"/>
    <w:link w:val="16"/>
    <w:rsid w:val="00D135B6"/>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D135B6"/>
    <w:rPr>
      <w:rFonts w:ascii="Times New Roman" w:eastAsia="Times New Roman" w:hAnsi="Times New Roman" w:cs="Times New Roman"/>
      <w:color w:val="000000"/>
      <w:sz w:val="24"/>
      <w:szCs w:val="24"/>
      <w:lang w:eastAsia="ru-RU"/>
    </w:rPr>
  </w:style>
  <w:style w:type="paragraph" w:styleId="aff5">
    <w:name w:val="macro"/>
    <w:link w:val="aff6"/>
    <w:rsid w:val="00D135B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D135B6"/>
    <w:rPr>
      <w:rFonts w:ascii="Courier New" w:eastAsia="Times New Roman" w:hAnsi="Courier New" w:cs="Times New Roman"/>
      <w:sz w:val="20"/>
      <w:szCs w:val="20"/>
      <w:lang w:val="en-US" w:eastAsia="ru-RU"/>
    </w:rPr>
  </w:style>
  <w:style w:type="paragraph" w:styleId="61">
    <w:name w:val="toc 6"/>
    <w:basedOn w:val="a3"/>
    <w:next w:val="a3"/>
    <w:rsid w:val="00D135B6"/>
    <w:pPr>
      <w:spacing w:after="100" w:line="276" w:lineRule="auto"/>
      <w:ind w:left="1100"/>
    </w:pPr>
    <w:rPr>
      <w:rFonts w:ascii="Calibri" w:hAnsi="Calibri"/>
      <w:sz w:val="22"/>
      <w:szCs w:val="22"/>
    </w:rPr>
  </w:style>
  <w:style w:type="paragraph" w:styleId="36">
    <w:name w:val="toc 3"/>
    <w:basedOn w:val="a3"/>
    <w:next w:val="a3"/>
    <w:rsid w:val="00D135B6"/>
    <w:pPr>
      <w:widowControl w:val="0"/>
      <w:tabs>
        <w:tab w:val="left" w:pos="360"/>
      </w:tabs>
      <w:autoSpaceDE w:val="0"/>
      <w:autoSpaceDN w:val="0"/>
      <w:adjustRightInd w:val="0"/>
      <w:ind w:left="400"/>
    </w:pPr>
    <w:rPr>
      <w:szCs w:val="20"/>
    </w:rPr>
  </w:style>
  <w:style w:type="paragraph" w:styleId="26">
    <w:name w:val="toc 2"/>
    <w:basedOn w:val="a3"/>
    <w:next w:val="a3"/>
    <w:rsid w:val="00D135B6"/>
    <w:pPr>
      <w:widowControl w:val="0"/>
      <w:tabs>
        <w:tab w:val="left" w:pos="360"/>
      </w:tabs>
      <w:autoSpaceDE w:val="0"/>
      <w:autoSpaceDN w:val="0"/>
      <w:adjustRightInd w:val="0"/>
      <w:ind w:left="200"/>
    </w:pPr>
    <w:rPr>
      <w:szCs w:val="20"/>
    </w:rPr>
  </w:style>
  <w:style w:type="paragraph" w:styleId="40">
    <w:name w:val="toc 4"/>
    <w:basedOn w:val="a3"/>
    <w:next w:val="a3"/>
    <w:rsid w:val="00D135B6"/>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D135B6"/>
    <w:pPr>
      <w:spacing w:after="100" w:line="276" w:lineRule="auto"/>
      <w:ind w:left="880"/>
    </w:pPr>
    <w:rPr>
      <w:rFonts w:ascii="Calibri" w:hAnsi="Calibri"/>
      <w:sz w:val="22"/>
      <w:szCs w:val="22"/>
    </w:rPr>
  </w:style>
  <w:style w:type="paragraph" w:styleId="53">
    <w:name w:val="List Bullet 5"/>
    <w:basedOn w:val="a3"/>
    <w:rsid w:val="00D135B6"/>
    <w:pPr>
      <w:ind w:left="1132" w:hanging="283"/>
    </w:pPr>
    <w:rPr>
      <w:color w:val="00000A"/>
    </w:rPr>
  </w:style>
  <w:style w:type="paragraph" w:styleId="aff7">
    <w:name w:val="Body Text First Indent"/>
    <w:basedOn w:val="aff2"/>
    <w:link w:val="aff8"/>
    <w:rsid w:val="00D135B6"/>
    <w:pPr>
      <w:ind w:firstLine="210"/>
    </w:pPr>
    <w:rPr>
      <w:b/>
      <w:bCs/>
      <w:sz w:val="27"/>
      <w:szCs w:val="27"/>
    </w:rPr>
  </w:style>
  <w:style w:type="character" w:customStyle="1" w:styleId="aff8">
    <w:name w:val="Красная строка Знак"/>
    <w:basedOn w:val="aff3"/>
    <w:link w:val="aff7"/>
    <w:rsid w:val="00D135B6"/>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D135B6"/>
    <w:pPr>
      <w:spacing w:after="120"/>
      <w:ind w:left="283"/>
    </w:pPr>
  </w:style>
  <w:style w:type="character" w:customStyle="1" w:styleId="affa">
    <w:name w:val="Основной текст с отступом Знак"/>
    <w:basedOn w:val="a4"/>
    <w:link w:val="aff9"/>
    <w:semiHidden/>
    <w:rsid w:val="00D135B6"/>
    <w:rPr>
      <w:rFonts w:ascii="Times New Roman" w:eastAsia="Times New Roman" w:hAnsi="Times New Roman" w:cs="Times New Roman"/>
      <w:sz w:val="24"/>
      <w:szCs w:val="24"/>
      <w:lang w:eastAsia="ru-RU"/>
    </w:rPr>
  </w:style>
  <w:style w:type="paragraph" w:styleId="27">
    <w:name w:val="Body Text First Indent 2"/>
    <w:basedOn w:val="aff9"/>
    <w:link w:val="28"/>
    <w:rsid w:val="00D135B6"/>
    <w:pPr>
      <w:ind w:firstLine="210"/>
    </w:pPr>
  </w:style>
  <w:style w:type="character" w:customStyle="1" w:styleId="28">
    <w:name w:val="Красная строка 2 Знак"/>
    <w:basedOn w:val="affa"/>
    <w:link w:val="27"/>
    <w:rsid w:val="00D135B6"/>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D135B6"/>
    <w:rPr>
      <w:sz w:val="24"/>
      <w:szCs w:val="24"/>
      <w:lang w:val="ru-RU" w:eastAsia="ru-RU" w:bidi="ar-SA"/>
    </w:rPr>
  </w:style>
  <w:style w:type="paragraph" w:styleId="44">
    <w:name w:val="List Bullet 4"/>
    <w:basedOn w:val="a3"/>
    <w:rsid w:val="00D135B6"/>
    <w:pPr>
      <w:ind w:left="849" w:hanging="283"/>
    </w:pPr>
    <w:rPr>
      <w:color w:val="00000A"/>
    </w:rPr>
  </w:style>
  <w:style w:type="paragraph" w:styleId="affb">
    <w:name w:val="List Bullet"/>
    <w:basedOn w:val="a3"/>
    <w:rsid w:val="00D135B6"/>
    <w:pPr>
      <w:tabs>
        <w:tab w:val="left" w:pos="643"/>
      </w:tabs>
      <w:ind w:left="643" w:hanging="360"/>
      <w:contextualSpacing/>
    </w:pPr>
  </w:style>
  <w:style w:type="paragraph" w:styleId="2">
    <w:name w:val="List Bullet 2"/>
    <w:basedOn w:val="a3"/>
    <w:rsid w:val="00D135B6"/>
    <w:pPr>
      <w:numPr>
        <w:numId w:val="5"/>
      </w:numPr>
      <w:tabs>
        <w:tab w:val="left" w:pos="643"/>
      </w:tabs>
    </w:pPr>
  </w:style>
  <w:style w:type="paragraph" w:styleId="37">
    <w:name w:val="List Bullet 3"/>
    <w:basedOn w:val="a3"/>
    <w:rsid w:val="00D135B6"/>
    <w:pPr>
      <w:tabs>
        <w:tab w:val="left" w:pos="926"/>
      </w:tabs>
      <w:ind w:left="926" w:hanging="360"/>
    </w:pPr>
  </w:style>
  <w:style w:type="paragraph" w:customStyle="1" w:styleId="affc">
    <w:basedOn w:val="a3"/>
    <w:next w:val="affd"/>
    <w:qFormat/>
    <w:rsid w:val="00D135B6"/>
    <w:pPr>
      <w:suppressAutoHyphens/>
      <w:jc w:val="center"/>
    </w:pPr>
    <w:rPr>
      <w:sz w:val="28"/>
      <w:lang w:val="en-US" w:eastAsia="ar-SA"/>
    </w:rPr>
  </w:style>
  <w:style w:type="character" w:customStyle="1" w:styleId="54">
    <w:name w:val="Заголовок Знак5"/>
    <w:link w:val="affe"/>
    <w:rsid w:val="00D135B6"/>
    <w:rPr>
      <w:sz w:val="28"/>
      <w:szCs w:val="24"/>
      <w:lang w:val="en-US" w:eastAsia="ar-SA" w:bidi="ar-SA"/>
    </w:rPr>
  </w:style>
  <w:style w:type="paragraph" w:styleId="affd">
    <w:name w:val="Subtitle"/>
    <w:basedOn w:val="a3"/>
    <w:link w:val="afff"/>
    <w:qFormat/>
    <w:rsid w:val="00D135B6"/>
    <w:pPr>
      <w:jc w:val="center"/>
    </w:pPr>
    <w:rPr>
      <w:b/>
    </w:rPr>
  </w:style>
  <w:style w:type="character" w:customStyle="1" w:styleId="afff">
    <w:name w:val="Подзаголовок Знак"/>
    <w:basedOn w:val="a4"/>
    <w:link w:val="affd"/>
    <w:rsid w:val="00D135B6"/>
    <w:rPr>
      <w:rFonts w:ascii="Times New Roman" w:eastAsia="Times New Roman" w:hAnsi="Times New Roman" w:cs="Times New Roman"/>
      <w:b/>
      <w:sz w:val="24"/>
      <w:szCs w:val="24"/>
    </w:rPr>
  </w:style>
  <w:style w:type="paragraph" w:styleId="afff0">
    <w:name w:val="footer"/>
    <w:basedOn w:val="a3"/>
    <w:link w:val="afff1"/>
    <w:rsid w:val="00D135B6"/>
    <w:pPr>
      <w:tabs>
        <w:tab w:val="center" w:pos="4677"/>
        <w:tab w:val="right" w:pos="9355"/>
      </w:tabs>
    </w:pPr>
  </w:style>
  <w:style w:type="character" w:customStyle="1" w:styleId="afff1">
    <w:name w:val="Нижний колонтитул Знак"/>
    <w:basedOn w:val="a4"/>
    <w:link w:val="afff0"/>
    <w:rsid w:val="00D135B6"/>
    <w:rPr>
      <w:rFonts w:ascii="Times New Roman" w:eastAsia="Times New Roman" w:hAnsi="Times New Roman" w:cs="Times New Roman"/>
      <w:sz w:val="24"/>
      <w:szCs w:val="24"/>
      <w:lang w:eastAsia="ru-RU"/>
    </w:rPr>
  </w:style>
  <w:style w:type="paragraph" w:styleId="a2">
    <w:name w:val="List Number"/>
    <w:basedOn w:val="a3"/>
    <w:rsid w:val="00D135B6"/>
    <w:pPr>
      <w:numPr>
        <w:numId w:val="6"/>
      </w:numPr>
      <w:tabs>
        <w:tab w:val="left" w:pos="1354"/>
      </w:tabs>
      <w:contextualSpacing/>
    </w:pPr>
    <w:rPr>
      <w:sz w:val="20"/>
      <w:szCs w:val="20"/>
      <w:lang w:eastAsia="en-US"/>
    </w:rPr>
  </w:style>
  <w:style w:type="paragraph" w:styleId="2a">
    <w:name w:val="List Number 2"/>
    <w:basedOn w:val="a3"/>
    <w:rsid w:val="00D135B6"/>
    <w:pPr>
      <w:widowControl w:val="0"/>
      <w:tabs>
        <w:tab w:val="left" w:pos="641"/>
      </w:tabs>
      <w:ind w:left="641" w:hanging="358"/>
    </w:pPr>
    <w:rPr>
      <w:rFonts w:ascii="Courier New" w:hAnsi="Courier New"/>
      <w:szCs w:val="20"/>
    </w:rPr>
  </w:style>
  <w:style w:type="paragraph" w:styleId="afff2">
    <w:name w:val="List"/>
    <w:basedOn w:val="a3"/>
    <w:rsid w:val="00D135B6"/>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D135B6"/>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D135B6"/>
    <w:rPr>
      <w:rFonts w:ascii="Times New Roman" w:eastAsia="Times New Roman" w:hAnsi="Times New Roman" w:cs="Times New Roman"/>
      <w:sz w:val="24"/>
      <w:szCs w:val="24"/>
      <w:lang w:eastAsia="ru-RU" w:bidi="hi-IN"/>
    </w:rPr>
  </w:style>
  <w:style w:type="paragraph" w:styleId="30">
    <w:name w:val="Body Text 3"/>
    <w:basedOn w:val="a3"/>
    <w:link w:val="321"/>
    <w:rsid w:val="00D135B6"/>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D135B6"/>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D135B6"/>
    <w:rPr>
      <w:rFonts w:ascii="Times New Roman" w:eastAsia="Times New Roman" w:hAnsi="Times New Roman" w:cs="Times New Roman"/>
      <w:sz w:val="16"/>
      <w:szCs w:val="16"/>
    </w:rPr>
  </w:style>
  <w:style w:type="paragraph" w:styleId="2b">
    <w:name w:val="Body Text Indent 2"/>
    <w:basedOn w:val="a3"/>
    <w:link w:val="220"/>
    <w:rsid w:val="00D135B6"/>
    <w:pPr>
      <w:spacing w:after="120" w:line="480" w:lineRule="auto"/>
      <w:ind w:left="283"/>
    </w:pPr>
  </w:style>
  <w:style w:type="character" w:customStyle="1" w:styleId="2c">
    <w:name w:val="Основной текст с отступом 2 Знак"/>
    <w:basedOn w:val="a4"/>
    <w:rsid w:val="00D135B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D135B6"/>
    <w:rPr>
      <w:rFonts w:ascii="Times New Roman" w:eastAsia="Times New Roman" w:hAnsi="Times New Roman" w:cs="Times New Roman"/>
      <w:sz w:val="24"/>
      <w:szCs w:val="24"/>
      <w:lang w:eastAsia="ru-RU"/>
    </w:rPr>
  </w:style>
  <w:style w:type="paragraph" w:styleId="2d">
    <w:name w:val="List Continue 2"/>
    <w:basedOn w:val="a3"/>
    <w:rsid w:val="00D135B6"/>
    <w:pPr>
      <w:spacing w:after="120"/>
      <w:ind w:left="566"/>
      <w:jc w:val="both"/>
    </w:pPr>
    <w:rPr>
      <w:sz w:val="20"/>
      <w:szCs w:val="20"/>
    </w:rPr>
  </w:style>
  <w:style w:type="paragraph" w:styleId="2e">
    <w:name w:val="List 2"/>
    <w:basedOn w:val="a3"/>
    <w:rsid w:val="00D135B6"/>
    <w:pPr>
      <w:ind w:left="566" w:hanging="283"/>
      <w:contextualSpacing/>
    </w:pPr>
  </w:style>
  <w:style w:type="paragraph" w:styleId="39">
    <w:name w:val="List 3"/>
    <w:basedOn w:val="a3"/>
    <w:rsid w:val="00D135B6"/>
    <w:pPr>
      <w:ind w:left="849" w:hanging="283"/>
    </w:pPr>
  </w:style>
  <w:style w:type="paragraph" w:styleId="45">
    <w:name w:val="List 4"/>
    <w:basedOn w:val="a3"/>
    <w:rsid w:val="00D135B6"/>
    <w:pPr>
      <w:ind w:left="1132" w:hanging="283"/>
      <w:contextualSpacing/>
    </w:pPr>
  </w:style>
  <w:style w:type="paragraph" w:styleId="HTML8">
    <w:name w:val="HTML Preformatted"/>
    <w:basedOn w:val="a3"/>
    <w:link w:val="HTML30"/>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D135B6"/>
    <w:rPr>
      <w:rFonts w:ascii="Consolas" w:eastAsia="Times New Roman" w:hAnsi="Consolas" w:cs="Times New Roman"/>
      <w:sz w:val="20"/>
      <w:szCs w:val="20"/>
      <w:lang w:eastAsia="ru-RU"/>
    </w:rPr>
  </w:style>
  <w:style w:type="character" w:customStyle="1" w:styleId="HTML30">
    <w:name w:val="Стандартный HTML Знак3"/>
    <w:link w:val="HTML8"/>
    <w:rsid w:val="00D135B6"/>
    <w:rPr>
      <w:rFonts w:ascii="Courier New" w:eastAsia="Times New Roman" w:hAnsi="Courier New" w:cs="Times New Roman"/>
      <w:sz w:val="20"/>
      <w:szCs w:val="20"/>
    </w:rPr>
  </w:style>
  <w:style w:type="paragraph" w:styleId="afff4">
    <w:name w:val="Block Text"/>
    <w:basedOn w:val="a3"/>
    <w:rsid w:val="00D135B6"/>
    <w:pPr>
      <w:ind w:left="709" w:right="-908"/>
    </w:pPr>
    <w:rPr>
      <w:szCs w:val="20"/>
    </w:rPr>
  </w:style>
  <w:style w:type="table" w:styleId="18">
    <w:name w:val="Table Simple 1"/>
    <w:basedOn w:val="a5"/>
    <w:rsid w:val="00D135B6"/>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D135B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D135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D1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D135B6"/>
    <w:rPr>
      <w:rFonts w:ascii="Times New Roman" w:hAnsi="Times New Roman" w:cs="Times New Roman"/>
      <w:b/>
      <w:bCs/>
      <w:sz w:val="26"/>
      <w:szCs w:val="26"/>
    </w:rPr>
  </w:style>
  <w:style w:type="paragraph" w:customStyle="1" w:styleId="afff7">
    <w:name w:val="Для таблиц"/>
    <w:basedOn w:val="a3"/>
    <w:uiPriority w:val="99"/>
    <w:rsid w:val="00D135B6"/>
  </w:style>
  <w:style w:type="paragraph" w:customStyle="1" w:styleId="afff8">
    <w:name w:val="список с точками"/>
    <w:basedOn w:val="a3"/>
    <w:rsid w:val="00D135B6"/>
    <w:pPr>
      <w:tabs>
        <w:tab w:val="left" w:pos="3330"/>
      </w:tabs>
      <w:spacing w:line="312" w:lineRule="auto"/>
      <w:ind w:left="3330" w:hanging="720"/>
      <w:jc w:val="both"/>
    </w:pPr>
  </w:style>
  <w:style w:type="paragraph" w:customStyle="1" w:styleId="Default">
    <w:name w:val="Default"/>
    <w:rsid w:val="00D135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D135B6"/>
    <w:rPr>
      <w:rFonts w:ascii="Times New Roman" w:hAnsi="Times New Roman" w:cs="Times New Roman"/>
      <w:b/>
      <w:bCs/>
      <w:sz w:val="24"/>
      <w:szCs w:val="24"/>
    </w:rPr>
  </w:style>
  <w:style w:type="character" w:customStyle="1" w:styleId="FontStyle12">
    <w:name w:val="Font Style12"/>
    <w:rsid w:val="00D135B6"/>
    <w:rPr>
      <w:rFonts w:ascii="Times New Roman" w:hAnsi="Times New Roman" w:cs="Times New Roman"/>
      <w:sz w:val="24"/>
      <w:szCs w:val="24"/>
    </w:rPr>
  </w:style>
  <w:style w:type="paragraph" w:customStyle="1" w:styleId="Style2">
    <w:name w:val="Style2"/>
    <w:basedOn w:val="a3"/>
    <w:rsid w:val="00D135B6"/>
    <w:pPr>
      <w:widowControl w:val="0"/>
      <w:autoSpaceDE w:val="0"/>
      <w:autoSpaceDN w:val="0"/>
      <w:adjustRightInd w:val="0"/>
    </w:pPr>
  </w:style>
  <w:style w:type="paragraph" w:customStyle="1" w:styleId="Style1">
    <w:name w:val="Style1"/>
    <w:basedOn w:val="a3"/>
    <w:rsid w:val="00D135B6"/>
    <w:pPr>
      <w:widowControl w:val="0"/>
      <w:autoSpaceDE w:val="0"/>
      <w:autoSpaceDN w:val="0"/>
      <w:adjustRightInd w:val="0"/>
      <w:spacing w:line="309" w:lineRule="exact"/>
      <w:ind w:firstLine="686"/>
      <w:jc w:val="both"/>
    </w:pPr>
  </w:style>
  <w:style w:type="paragraph" w:customStyle="1" w:styleId="Style16">
    <w:name w:val="Style16"/>
    <w:basedOn w:val="a3"/>
    <w:rsid w:val="00D135B6"/>
    <w:pPr>
      <w:widowControl w:val="0"/>
      <w:autoSpaceDE w:val="0"/>
      <w:autoSpaceDN w:val="0"/>
      <w:adjustRightInd w:val="0"/>
      <w:spacing w:line="480" w:lineRule="exact"/>
      <w:ind w:firstLine="715"/>
      <w:jc w:val="both"/>
    </w:pPr>
  </w:style>
  <w:style w:type="character" w:customStyle="1" w:styleId="FontStyle36">
    <w:name w:val="Font Style36"/>
    <w:rsid w:val="00D135B6"/>
    <w:rPr>
      <w:rFonts w:ascii="Times New Roman" w:hAnsi="Times New Roman" w:cs="Times New Roman" w:hint="default"/>
      <w:sz w:val="26"/>
      <w:szCs w:val="26"/>
    </w:rPr>
  </w:style>
  <w:style w:type="character" w:customStyle="1" w:styleId="FontStyle51">
    <w:name w:val="Font Style51"/>
    <w:rsid w:val="00D135B6"/>
    <w:rPr>
      <w:rFonts w:ascii="Times New Roman" w:hAnsi="Times New Roman" w:cs="Times New Roman"/>
      <w:sz w:val="24"/>
      <w:szCs w:val="24"/>
    </w:rPr>
  </w:style>
  <w:style w:type="character" w:customStyle="1" w:styleId="afffa">
    <w:name w:val="Тело ИАК Знак"/>
    <w:link w:val="afffb"/>
    <w:rsid w:val="00D135B6"/>
    <w:rPr>
      <w:sz w:val="28"/>
      <w:szCs w:val="28"/>
    </w:rPr>
  </w:style>
  <w:style w:type="paragraph" w:customStyle="1" w:styleId="afffb">
    <w:name w:val="Тело ИАК"/>
    <w:basedOn w:val="a3"/>
    <w:link w:val="afffa"/>
    <w:rsid w:val="00D135B6"/>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D135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D135B6"/>
  </w:style>
  <w:style w:type="character" w:customStyle="1" w:styleId="150">
    <w:name w:val="Знак Знак15"/>
    <w:locked/>
    <w:rsid w:val="00D135B6"/>
    <w:rPr>
      <w:b/>
      <w:caps/>
      <w:sz w:val="24"/>
      <w:szCs w:val="24"/>
      <w:lang w:val="ru-RU" w:eastAsia="ru-RU" w:bidi="ar-SA"/>
    </w:rPr>
  </w:style>
  <w:style w:type="character" w:customStyle="1" w:styleId="110">
    <w:name w:val="Знак Знак11"/>
    <w:locked/>
    <w:rsid w:val="00D135B6"/>
    <w:rPr>
      <w:sz w:val="16"/>
      <w:szCs w:val="16"/>
      <w:lang w:val="ru-RU" w:eastAsia="ru-RU" w:bidi="ar-SA"/>
    </w:rPr>
  </w:style>
  <w:style w:type="character" w:customStyle="1" w:styleId="100">
    <w:name w:val="Знак Знак10"/>
    <w:rsid w:val="00D135B6"/>
    <w:rPr>
      <w:sz w:val="16"/>
      <w:szCs w:val="16"/>
      <w:lang w:val="ru-RU" w:eastAsia="ru-RU" w:bidi="ar-SA"/>
    </w:rPr>
  </w:style>
  <w:style w:type="character" w:customStyle="1" w:styleId="140">
    <w:name w:val="Знак Знак14"/>
    <w:rsid w:val="00D135B6"/>
    <w:rPr>
      <w:rFonts w:ascii="Arial" w:hAnsi="Arial" w:cs="Arial"/>
      <w:b/>
      <w:bCs/>
      <w:i/>
      <w:iCs/>
      <w:sz w:val="28"/>
      <w:szCs w:val="28"/>
      <w:lang w:val="ru-RU" w:eastAsia="en-US" w:bidi="ar-SA"/>
    </w:rPr>
  </w:style>
  <w:style w:type="character" w:customStyle="1" w:styleId="120">
    <w:name w:val="Знак Знак12"/>
    <w:rsid w:val="00D135B6"/>
    <w:rPr>
      <w:rFonts w:ascii="Calibri" w:hAnsi="Calibri"/>
      <w:i/>
      <w:iCs/>
      <w:sz w:val="24"/>
      <w:szCs w:val="24"/>
      <w:lang w:val="ru-RU" w:eastAsia="en-US" w:bidi="ar-SA"/>
    </w:rPr>
  </w:style>
  <w:style w:type="character" w:customStyle="1" w:styleId="62">
    <w:name w:val="Знак Знак6"/>
    <w:rsid w:val="00D135B6"/>
    <w:rPr>
      <w:sz w:val="24"/>
      <w:szCs w:val="24"/>
    </w:rPr>
  </w:style>
  <w:style w:type="paragraph" w:customStyle="1" w:styleId="Style5">
    <w:name w:val="Style5"/>
    <w:basedOn w:val="a3"/>
    <w:rsid w:val="00D135B6"/>
    <w:pPr>
      <w:widowControl w:val="0"/>
      <w:autoSpaceDE w:val="0"/>
      <w:autoSpaceDN w:val="0"/>
      <w:adjustRightInd w:val="0"/>
      <w:spacing w:line="490" w:lineRule="exact"/>
      <w:jc w:val="center"/>
    </w:pPr>
  </w:style>
  <w:style w:type="paragraph" w:customStyle="1" w:styleId="FR3">
    <w:name w:val="FR3"/>
    <w:rsid w:val="00D135B6"/>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D135B6"/>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D135B6"/>
    <w:rPr>
      <w:rFonts w:ascii="Times New Roman" w:hAnsi="Times New Roman" w:cs="Times New Roman" w:hint="default"/>
      <w:i/>
      <w:iCs/>
      <w:sz w:val="16"/>
      <w:szCs w:val="16"/>
    </w:rPr>
  </w:style>
  <w:style w:type="paragraph" w:customStyle="1" w:styleId="2f">
    <w:name w:val="Стиль2"/>
    <w:basedOn w:val="a3"/>
    <w:next w:val="a2"/>
    <w:rsid w:val="00D135B6"/>
    <w:rPr>
      <w:b/>
      <w:sz w:val="20"/>
    </w:rPr>
  </w:style>
  <w:style w:type="paragraph" w:customStyle="1" w:styleId="FR4">
    <w:name w:val="FR4"/>
    <w:rsid w:val="00D135B6"/>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D135B6"/>
    <w:pPr>
      <w:spacing w:line="360" w:lineRule="auto"/>
      <w:jc w:val="both"/>
    </w:pPr>
    <w:rPr>
      <w:szCs w:val="20"/>
    </w:rPr>
  </w:style>
  <w:style w:type="paragraph" w:customStyle="1" w:styleId="1b">
    <w:name w:val="Текст1"/>
    <w:basedOn w:val="a3"/>
    <w:rsid w:val="00D135B6"/>
    <w:rPr>
      <w:rFonts w:ascii="Courier New" w:hAnsi="Courier New"/>
      <w:sz w:val="20"/>
      <w:szCs w:val="20"/>
    </w:rPr>
  </w:style>
  <w:style w:type="paragraph" w:customStyle="1" w:styleId="1c">
    <w:name w:val="Абзац списка1"/>
    <w:basedOn w:val="a3"/>
    <w:link w:val="ListParagraphChar"/>
    <w:rsid w:val="00D135B6"/>
    <w:pPr>
      <w:ind w:left="708"/>
    </w:pPr>
  </w:style>
  <w:style w:type="character" w:customStyle="1" w:styleId="ListParagraphChar">
    <w:name w:val="List Paragraph Char"/>
    <w:link w:val="1c"/>
    <w:locked/>
    <w:rsid w:val="00D135B6"/>
    <w:rPr>
      <w:rFonts w:ascii="Times New Roman" w:eastAsia="Times New Roman" w:hAnsi="Times New Roman" w:cs="Times New Roman"/>
      <w:sz w:val="24"/>
      <w:szCs w:val="24"/>
      <w:lang w:eastAsia="ru-RU"/>
    </w:rPr>
  </w:style>
  <w:style w:type="character" w:customStyle="1" w:styleId="FontStyle600">
    <w:name w:val="Font Style600"/>
    <w:rsid w:val="00D135B6"/>
    <w:rPr>
      <w:rFonts w:ascii="Times New Roman" w:hAnsi="Times New Roman" w:cs="Times New Roman"/>
      <w:sz w:val="22"/>
      <w:szCs w:val="22"/>
    </w:rPr>
  </w:style>
  <w:style w:type="character" w:customStyle="1" w:styleId="FontStyle184">
    <w:name w:val="Font Style184"/>
    <w:rsid w:val="00D135B6"/>
    <w:rPr>
      <w:rFonts w:ascii="Times New Roman" w:hAnsi="Times New Roman" w:cs="Times New Roman"/>
      <w:sz w:val="20"/>
      <w:szCs w:val="20"/>
    </w:rPr>
  </w:style>
  <w:style w:type="character" w:customStyle="1" w:styleId="FontStyle624">
    <w:name w:val="Font Style624"/>
    <w:rsid w:val="00D135B6"/>
    <w:rPr>
      <w:rFonts w:ascii="Times New Roman" w:hAnsi="Times New Roman" w:cs="Times New Roman"/>
      <w:b/>
      <w:bCs/>
      <w:i/>
      <w:iCs/>
      <w:sz w:val="22"/>
      <w:szCs w:val="22"/>
    </w:rPr>
  </w:style>
  <w:style w:type="character" w:customStyle="1" w:styleId="FontStyle187">
    <w:name w:val="Font Style187"/>
    <w:rsid w:val="00D135B6"/>
    <w:rPr>
      <w:rFonts w:ascii="Times New Roman" w:hAnsi="Times New Roman" w:cs="Times New Roman"/>
      <w:i/>
      <w:iCs/>
      <w:sz w:val="20"/>
      <w:szCs w:val="20"/>
    </w:rPr>
  </w:style>
  <w:style w:type="character" w:customStyle="1" w:styleId="FontStyle572">
    <w:name w:val="Font Style572"/>
    <w:rsid w:val="00D135B6"/>
    <w:rPr>
      <w:rFonts w:ascii="Times New Roman" w:hAnsi="Times New Roman" w:cs="Times New Roman"/>
      <w:sz w:val="16"/>
      <w:szCs w:val="16"/>
    </w:rPr>
  </w:style>
  <w:style w:type="character" w:customStyle="1" w:styleId="FontStyle568">
    <w:name w:val="Font Style568"/>
    <w:rsid w:val="00D135B6"/>
    <w:rPr>
      <w:rFonts w:ascii="Times New Roman" w:hAnsi="Times New Roman" w:cs="Times New Roman"/>
      <w:i/>
      <w:iCs/>
      <w:sz w:val="16"/>
      <w:szCs w:val="16"/>
    </w:rPr>
  </w:style>
  <w:style w:type="paragraph" w:customStyle="1" w:styleId="Style241">
    <w:name w:val="Style241"/>
    <w:basedOn w:val="a3"/>
    <w:rsid w:val="00D135B6"/>
    <w:pPr>
      <w:widowControl w:val="0"/>
      <w:autoSpaceDE w:val="0"/>
      <w:autoSpaceDN w:val="0"/>
      <w:adjustRightInd w:val="0"/>
      <w:spacing w:line="194" w:lineRule="exact"/>
      <w:ind w:hanging="2021"/>
    </w:pPr>
  </w:style>
  <w:style w:type="character" w:customStyle="1" w:styleId="FontStyle152">
    <w:name w:val="Font Style152"/>
    <w:rsid w:val="00D135B6"/>
    <w:rPr>
      <w:rFonts w:ascii="Times New Roman" w:hAnsi="Times New Roman" w:cs="Times New Roman"/>
      <w:b/>
      <w:bCs/>
      <w:sz w:val="20"/>
      <w:szCs w:val="20"/>
    </w:rPr>
  </w:style>
  <w:style w:type="paragraph" w:customStyle="1" w:styleId="Style174">
    <w:name w:val="Style174"/>
    <w:basedOn w:val="a3"/>
    <w:rsid w:val="00D135B6"/>
    <w:pPr>
      <w:widowControl w:val="0"/>
      <w:autoSpaceDE w:val="0"/>
      <w:autoSpaceDN w:val="0"/>
      <w:adjustRightInd w:val="0"/>
      <w:spacing w:line="254" w:lineRule="exact"/>
      <w:jc w:val="center"/>
    </w:pPr>
  </w:style>
  <w:style w:type="paragraph" w:customStyle="1" w:styleId="Style222">
    <w:name w:val="Style222"/>
    <w:basedOn w:val="a3"/>
    <w:rsid w:val="00D135B6"/>
    <w:pPr>
      <w:widowControl w:val="0"/>
      <w:autoSpaceDE w:val="0"/>
      <w:autoSpaceDN w:val="0"/>
      <w:adjustRightInd w:val="0"/>
      <w:spacing w:line="174" w:lineRule="exact"/>
      <w:ind w:firstLine="374"/>
      <w:jc w:val="both"/>
    </w:pPr>
  </w:style>
  <w:style w:type="paragraph" w:customStyle="1" w:styleId="Style285">
    <w:name w:val="Style285"/>
    <w:basedOn w:val="a3"/>
    <w:rsid w:val="00D135B6"/>
    <w:pPr>
      <w:widowControl w:val="0"/>
      <w:autoSpaceDE w:val="0"/>
      <w:autoSpaceDN w:val="0"/>
      <w:adjustRightInd w:val="0"/>
      <w:spacing w:line="379" w:lineRule="exact"/>
      <w:ind w:hanging="787"/>
    </w:pPr>
  </w:style>
  <w:style w:type="paragraph" w:customStyle="1" w:styleId="Style204">
    <w:name w:val="Style204"/>
    <w:basedOn w:val="a3"/>
    <w:rsid w:val="00D135B6"/>
    <w:pPr>
      <w:widowControl w:val="0"/>
      <w:autoSpaceDE w:val="0"/>
      <w:autoSpaceDN w:val="0"/>
      <w:adjustRightInd w:val="0"/>
      <w:spacing w:line="229" w:lineRule="exact"/>
      <w:jc w:val="both"/>
    </w:pPr>
  </w:style>
  <w:style w:type="paragraph" w:customStyle="1" w:styleId="Style210">
    <w:name w:val="Style210"/>
    <w:basedOn w:val="a3"/>
    <w:rsid w:val="00D135B6"/>
    <w:pPr>
      <w:widowControl w:val="0"/>
      <w:autoSpaceDE w:val="0"/>
      <w:autoSpaceDN w:val="0"/>
      <w:adjustRightInd w:val="0"/>
      <w:spacing w:line="221" w:lineRule="exact"/>
    </w:pPr>
  </w:style>
  <w:style w:type="character" w:customStyle="1" w:styleId="FontStyle575">
    <w:name w:val="Font Style575"/>
    <w:rsid w:val="00D135B6"/>
    <w:rPr>
      <w:rFonts w:ascii="Courier New" w:hAnsi="Courier New" w:cs="Courier New"/>
      <w:b/>
      <w:bCs/>
      <w:sz w:val="24"/>
      <w:szCs w:val="24"/>
    </w:rPr>
  </w:style>
  <w:style w:type="character" w:customStyle="1" w:styleId="FontStyle668">
    <w:name w:val="Font Style668"/>
    <w:rsid w:val="00D135B6"/>
    <w:rPr>
      <w:rFonts w:ascii="Times New Roman" w:hAnsi="Times New Roman" w:cs="Times New Roman"/>
      <w:b/>
      <w:bCs/>
      <w:i/>
      <w:iCs/>
      <w:spacing w:val="30"/>
      <w:sz w:val="20"/>
      <w:szCs w:val="20"/>
    </w:rPr>
  </w:style>
  <w:style w:type="character" w:customStyle="1" w:styleId="toctext">
    <w:name w:val="toctext"/>
    <w:rsid w:val="00D135B6"/>
  </w:style>
  <w:style w:type="paragraph" w:customStyle="1" w:styleId="Style59">
    <w:name w:val="Style59"/>
    <w:basedOn w:val="a3"/>
    <w:rsid w:val="00D135B6"/>
    <w:pPr>
      <w:widowControl w:val="0"/>
      <w:autoSpaceDE w:val="0"/>
      <w:autoSpaceDN w:val="0"/>
      <w:adjustRightInd w:val="0"/>
      <w:spacing w:line="221" w:lineRule="exact"/>
      <w:ind w:firstLine="950"/>
      <w:jc w:val="both"/>
    </w:pPr>
  </w:style>
  <w:style w:type="paragraph" w:customStyle="1" w:styleId="Style269">
    <w:name w:val="Style269"/>
    <w:basedOn w:val="a3"/>
    <w:rsid w:val="00D135B6"/>
    <w:pPr>
      <w:widowControl w:val="0"/>
      <w:autoSpaceDE w:val="0"/>
      <w:autoSpaceDN w:val="0"/>
      <w:adjustRightInd w:val="0"/>
      <w:spacing w:line="331" w:lineRule="exact"/>
      <w:ind w:firstLine="2621"/>
    </w:pPr>
  </w:style>
  <w:style w:type="paragraph" w:customStyle="1" w:styleId="Style19">
    <w:name w:val="Style19"/>
    <w:basedOn w:val="a3"/>
    <w:rsid w:val="00D135B6"/>
    <w:pPr>
      <w:widowControl w:val="0"/>
      <w:autoSpaceDE w:val="0"/>
      <w:autoSpaceDN w:val="0"/>
      <w:adjustRightInd w:val="0"/>
      <w:spacing w:line="456" w:lineRule="exact"/>
      <w:ind w:firstLine="667"/>
      <w:jc w:val="both"/>
    </w:pPr>
  </w:style>
  <w:style w:type="character" w:customStyle="1" w:styleId="FontStyle580">
    <w:name w:val="Font Style580"/>
    <w:rsid w:val="00D135B6"/>
    <w:rPr>
      <w:rFonts w:ascii="Times New Roman" w:hAnsi="Times New Roman" w:cs="Times New Roman"/>
      <w:i/>
      <w:iCs/>
      <w:sz w:val="22"/>
      <w:szCs w:val="22"/>
    </w:rPr>
  </w:style>
  <w:style w:type="character" w:customStyle="1" w:styleId="FontStyle582">
    <w:name w:val="Font Style582"/>
    <w:rsid w:val="00D135B6"/>
    <w:rPr>
      <w:rFonts w:ascii="Times New Roman" w:hAnsi="Times New Roman" w:cs="Times New Roman"/>
      <w:b/>
      <w:bCs/>
      <w:i/>
      <w:iCs/>
      <w:sz w:val="22"/>
      <w:szCs w:val="22"/>
    </w:rPr>
  </w:style>
  <w:style w:type="paragraph" w:customStyle="1" w:styleId="Style192">
    <w:name w:val="Style192"/>
    <w:basedOn w:val="a3"/>
    <w:rsid w:val="00D135B6"/>
    <w:pPr>
      <w:widowControl w:val="0"/>
      <w:autoSpaceDE w:val="0"/>
      <w:autoSpaceDN w:val="0"/>
      <w:adjustRightInd w:val="0"/>
      <w:spacing w:line="226" w:lineRule="exact"/>
      <w:ind w:firstLine="346"/>
      <w:jc w:val="both"/>
    </w:pPr>
  </w:style>
  <w:style w:type="character" w:customStyle="1" w:styleId="FontStyle592">
    <w:name w:val="Font Style592"/>
    <w:rsid w:val="00D135B6"/>
    <w:rPr>
      <w:rFonts w:ascii="Times New Roman" w:hAnsi="Times New Roman" w:cs="Times New Roman"/>
      <w:b/>
      <w:bCs/>
      <w:sz w:val="20"/>
      <w:szCs w:val="20"/>
    </w:rPr>
  </w:style>
  <w:style w:type="character" w:customStyle="1" w:styleId="FontStyle577">
    <w:name w:val="Font Style577"/>
    <w:rsid w:val="00D135B6"/>
    <w:rPr>
      <w:rFonts w:ascii="Times New Roman" w:hAnsi="Times New Roman" w:cs="Times New Roman"/>
      <w:sz w:val="20"/>
      <w:szCs w:val="20"/>
    </w:rPr>
  </w:style>
  <w:style w:type="character" w:customStyle="1" w:styleId="FontStyle594">
    <w:name w:val="Font Style594"/>
    <w:rsid w:val="00D135B6"/>
    <w:rPr>
      <w:rFonts w:ascii="Times New Roman" w:hAnsi="Times New Roman" w:cs="Times New Roman"/>
      <w:i/>
      <w:iCs/>
      <w:sz w:val="20"/>
      <w:szCs w:val="20"/>
    </w:rPr>
  </w:style>
  <w:style w:type="character" w:customStyle="1" w:styleId="FontStyle148">
    <w:name w:val="Font Style148"/>
    <w:rsid w:val="00D135B6"/>
    <w:rPr>
      <w:rFonts w:ascii="Times New Roman" w:hAnsi="Times New Roman" w:cs="Times New Roman"/>
      <w:i/>
      <w:iCs/>
      <w:sz w:val="20"/>
      <w:szCs w:val="20"/>
    </w:rPr>
  </w:style>
  <w:style w:type="paragraph" w:customStyle="1" w:styleId="Style139">
    <w:name w:val="Style139"/>
    <w:basedOn w:val="a3"/>
    <w:rsid w:val="00D135B6"/>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D135B6"/>
    <w:rPr>
      <w:rFonts w:ascii="Times New Roman" w:hAnsi="Times New Roman" w:cs="Times New Roman"/>
      <w:b/>
      <w:bCs/>
      <w:i/>
      <w:iCs/>
      <w:spacing w:val="30"/>
      <w:sz w:val="22"/>
      <w:szCs w:val="22"/>
    </w:rPr>
  </w:style>
  <w:style w:type="paragraph" w:customStyle="1" w:styleId="Style161">
    <w:name w:val="Style161"/>
    <w:basedOn w:val="a3"/>
    <w:rsid w:val="00D135B6"/>
    <w:pPr>
      <w:widowControl w:val="0"/>
      <w:autoSpaceDE w:val="0"/>
      <w:autoSpaceDN w:val="0"/>
      <w:adjustRightInd w:val="0"/>
      <w:spacing w:line="221" w:lineRule="exact"/>
      <w:ind w:firstLine="379"/>
      <w:jc w:val="both"/>
    </w:pPr>
  </w:style>
  <w:style w:type="character" w:customStyle="1" w:styleId="FontStyle562">
    <w:name w:val="Font Style562"/>
    <w:rsid w:val="00D135B6"/>
    <w:rPr>
      <w:rFonts w:ascii="Times New Roman" w:hAnsi="Times New Roman" w:cs="Times New Roman"/>
      <w:b/>
      <w:bCs/>
      <w:spacing w:val="-10"/>
      <w:sz w:val="28"/>
      <w:szCs w:val="28"/>
    </w:rPr>
  </w:style>
  <w:style w:type="paragraph" w:customStyle="1" w:styleId="Style135">
    <w:name w:val="Style135"/>
    <w:basedOn w:val="a3"/>
    <w:rsid w:val="00D135B6"/>
    <w:pPr>
      <w:widowControl w:val="0"/>
      <w:autoSpaceDE w:val="0"/>
      <w:autoSpaceDN w:val="0"/>
      <w:adjustRightInd w:val="0"/>
      <w:spacing w:line="302" w:lineRule="exact"/>
      <w:ind w:firstLine="355"/>
    </w:pPr>
  </w:style>
  <w:style w:type="character" w:customStyle="1" w:styleId="FontStyle188">
    <w:name w:val="Font Style188"/>
    <w:rsid w:val="00D135B6"/>
    <w:rPr>
      <w:rFonts w:ascii="Times New Roman" w:hAnsi="Times New Roman" w:cs="Times New Roman"/>
      <w:b/>
      <w:bCs/>
      <w:sz w:val="20"/>
      <w:szCs w:val="20"/>
    </w:rPr>
  </w:style>
  <w:style w:type="character" w:customStyle="1" w:styleId="FontStyle581">
    <w:name w:val="Font Style581"/>
    <w:rsid w:val="00D135B6"/>
    <w:rPr>
      <w:rFonts w:ascii="Courier New" w:hAnsi="Courier New" w:cs="Courier New"/>
      <w:b/>
      <w:bCs/>
      <w:sz w:val="26"/>
      <w:szCs w:val="26"/>
    </w:rPr>
  </w:style>
  <w:style w:type="character" w:customStyle="1" w:styleId="FontStyle653">
    <w:name w:val="Font Style653"/>
    <w:rsid w:val="00D135B6"/>
    <w:rPr>
      <w:rFonts w:ascii="Book Antiqua" w:hAnsi="Book Antiqua" w:cs="Book Antiqua"/>
      <w:b/>
      <w:bCs/>
      <w:sz w:val="18"/>
      <w:szCs w:val="18"/>
    </w:rPr>
  </w:style>
  <w:style w:type="character" w:customStyle="1" w:styleId="FontStyle631">
    <w:name w:val="Font Style631"/>
    <w:rsid w:val="00D135B6"/>
    <w:rPr>
      <w:rFonts w:ascii="Times New Roman" w:hAnsi="Times New Roman" w:cs="Times New Roman"/>
      <w:b/>
      <w:bCs/>
      <w:spacing w:val="20"/>
      <w:sz w:val="22"/>
      <w:szCs w:val="22"/>
    </w:rPr>
  </w:style>
  <w:style w:type="character" w:customStyle="1" w:styleId="FontStyle712">
    <w:name w:val="Font Style712"/>
    <w:rsid w:val="00D135B6"/>
    <w:rPr>
      <w:rFonts w:ascii="Times New Roman" w:hAnsi="Times New Roman" w:cs="Times New Roman"/>
      <w:b/>
      <w:bCs/>
      <w:sz w:val="20"/>
      <w:szCs w:val="20"/>
    </w:rPr>
  </w:style>
  <w:style w:type="character" w:customStyle="1" w:styleId="FontStyle820">
    <w:name w:val="Font Style820"/>
    <w:rsid w:val="00D135B6"/>
    <w:rPr>
      <w:rFonts w:ascii="Times New Roman" w:hAnsi="Times New Roman" w:cs="Times New Roman"/>
      <w:sz w:val="22"/>
      <w:szCs w:val="22"/>
    </w:rPr>
  </w:style>
  <w:style w:type="character" w:customStyle="1" w:styleId="FontStyle821">
    <w:name w:val="Font Style821"/>
    <w:rsid w:val="00D135B6"/>
    <w:rPr>
      <w:rFonts w:ascii="Times New Roman" w:hAnsi="Times New Roman" w:cs="Times New Roman"/>
      <w:i/>
      <w:iCs/>
      <w:sz w:val="22"/>
      <w:szCs w:val="22"/>
    </w:rPr>
  </w:style>
  <w:style w:type="paragraph" w:customStyle="1" w:styleId="Style450">
    <w:name w:val="Style450"/>
    <w:basedOn w:val="a3"/>
    <w:rsid w:val="00D135B6"/>
    <w:pPr>
      <w:widowControl w:val="0"/>
      <w:autoSpaceDE w:val="0"/>
      <w:autoSpaceDN w:val="0"/>
      <w:adjustRightInd w:val="0"/>
      <w:spacing w:line="336" w:lineRule="exact"/>
      <w:ind w:firstLine="331"/>
      <w:jc w:val="both"/>
    </w:pPr>
  </w:style>
  <w:style w:type="character" w:customStyle="1" w:styleId="z-">
    <w:name w:val="z-Начало формы Знак"/>
    <w:link w:val="z-0"/>
    <w:rsid w:val="00D135B6"/>
    <w:rPr>
      <w:rFonts w:ascii="Arial" w:hAnsi="Arial"/>
      <w:b/>
      <w:bCs/>
      <w:kern w:val="32"/>
      <w:sz w:val="32"/>
      <w:szCs w:val="32"/>
    </w:rPr>
  </w:style>
  <w:style w:type="paragraph" w:styleId="z-0">
    <w:name w:val="HTML Top of Form"/>
    <w:basedOn w:val="a3"/>
    <w:next w:val="a3"/>
    <w:link w:val="z-"/>
    <w:unhideWhenUsed/>
    <w:rsid w:val="00D135B6"/>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D135B6"/>
    <w:rPr>
      <w:rFonts w:ascii="Arial" w:eastAsia="Times New Roman" w:hAnsi="Arial" w:cs="Arial"/>
      <w:vanish/>
      <w:sz w:val="16"/>
      <w:szCs w:val="16"/>
      <w:lang w:eastAsia="ru-RU"/>
    </w:rPr>
  </w:style>
  <w:style w:type="character" w:customStyle="1" w:styleId="Heading2Char">
    <w:name w:val="Heading 2 Char"/>
    <w:aliases w:val="Знак3 Знак Char"/>
    <w:locked/>
    <w:rsid w:val="00D135B6"/>
    <w:rPr>
      <w:rFonts w:ascii="Arial" w:hAnsi="Arial" w:cs="Arial"/>
      <w:b/>
      <w:bCs/>
      <w:i/>
      <w:iCs/>
      <w:sz w:val="28"/>
      <w:szCs w:val="28"/>
    </w:rPr>
  </w:style>
  <w:style w:type="paragraph" w:customStyle="1" w:styleId="1d">
    <w:name w:val="Без интервала1"/>
    <w:basedOn w:val="a3"/>
    <w:link w:val="NoSpacingChar"/>
    <w:rsid w:val="00D135B6"/>
  </w:style>
  <w:style w:type="character" w:customStyle="1" w:styleId="NoSpacingChar">
    <w:name w:val="No Spacing Char"/>
    <w:link w:val="1d"/>
    <w:locked/>
    <w:rsid w:val="00D135B6"/>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D135B6"/>
    <w:pPr>
      <w:ind w:left="708"/>
    </w:pPr>
  </w:style>
  <w:style w:type="character" w:customStyle="1" w:styleId="ListParagraphChar4">
    <w:name w:val="List Paragraph Char4"/>
    <w:link w:val="2f0"/>
    <w:locked/>
    <w:rsid w:val="00D135B6"/>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D135B6"/>
    <w:rPr>
      <w:i/>
      <w:iCs/>
      <w:color w:val="000000"/>
    </w:rPr>
  </w:style>
  <w:style w:type="character" w:customStyle="1" w:styleId="QuoteChar">
    <w:name w:val="Quote Char"/>
    <w:link w:val="210"/>
    <w:locked/>
    <w:rsid w:val="00D135B6"/>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D135B6"/>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D135B6"/>
    <w:rPr>
      <w:rFonts w:ascii="Times New Roman" w:eastAsia="Times New Roman" w:hAnsi="Times New Roman" w:cs="Times New Roman"/>
      <w:b/>
      <w:bCs/>
      <w:i/>
      <w:iCs/>
      <w:color w:val="4F81BD"/>
      <w:sz w:val="24"/>
      <w:szCs w:val="24"/>
    </w:rPr>
  </w:style>
  <w:style w:type="character" w:customStyle="1" w:styleId="1f">
    <w:name w:val="Слабое выделение1"/>
    <w:rsid w:val="00D135B6"/>
    <w:rPr>
      <w:rFonts w:cs="Times New Roman"/>
      <w:i/>
      <w:color w:val="808080"/>
    </w:rPr>
  </w:style>
  <w:style w:type="character" w:customStyle="1" w:styleId="1f0">
    <w:name w:val="Сильное выделение1"/>
    <w:rsid w:val="00D135B6"/>
    <w:rPr>
      <w:rFonts w:cs="Times New Roman"/>
      <w:b/>
      <w:i/>
      <w:color w:val="4F81BD"/>
    </w:rPr>
  </w:style>
  <w:style w:type="character" w:customStyle="1" w:styleId="1f1">
    <w:name w:val="Слабая ссылка1"/>
    <w:rsid w:val="00D135B6"/>
    <w:rPr>
      <w:rFonts w:cs="Times New Roman"/>
      <w:smallCaps/>
      <w:color w:val="C0504D"/>
      <w:u w:val="single"/>
    </w:rPr>
  </w:style>
  <w:style w:type="character" w:customStyle="1" w:styleId="1f2">
    <w:name w:val="Сильная ссылка1"/>
    <w:rsid w:val="00D135B6"/>
    <w:rPr>
      <w:rFonts w:cs="Times New Roman"/>
      <w:b/>
      <w:smallCaps/>
      <w:color w:val="C0504D"/>
      <w:spacing w:val="5"/>
      <w:u w:val="single"/>
    </w:rPr>
  </w:style>
  <w:style w:type="character" w:customStyle="1" w:styleId="1f3">
    <w:name w:val="Название книги1"/>
    <w:rsid w:val="00D135B6"/>
    <w:rPr>
      <w:rFonts w:cs="Times New Roman"/>
      <w:b/>
      <w:smallCaps/>
      <w:spacing w:val="5"/>
    </w:rPr>
  </w:style>
  <w:style w:type="paragraph" w:customStyle="1" w:styleId="1f4">
    <w:name w:val="Заголовок оглавления1"/>
    <w:basedOn w:val="11"/>
    <w:next w:val="a3"/>
    <w:rsid w:val="00D135B6"/>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D135B6"/>
    <w:pPr>
      <w:widowControl w:val="0"/>
      <w:spacing w:before="200" w:after="60" w:line="204" w:lineRule="auto"/>
      <w:jc w:val="center"/>
    </w:pPr>
    <w:rPr>
      <w:rFonts w:ascii="SchoolDL" w:hAnsi="SchoolDL"/>
      <w:b/>
      <w:caps/>
      <w:sz w:val="20"/>
      <w:szCs w:val="20"/>
    </w:rPr>
  </w:style>
  <w:style w:type="paragraph" w:customStyle="1" w:styleId="p">
    <w:name w:val="p"/>
    <w:basedOn w:val="a3"/>
    <w:rsid w:val="00D135B6"/>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D135B6"/>
    <w:rPr>
      <w:rFonts w:cs="Times New Roman"/>
    </w:rPr>
  </w:style>
  <w:style w:type="paragraph" w:customStyle="1" w:styleId="1f6">
    <w:name w:val="ЗАГОЛОВОК 1"/>
    <w:link w:val="1f7"/>
    <w:rsid w:val="00D135B6"/>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D135B6"/>
    <w:rPr>
      <w:rFonts w:ascii="Times New Roman" w:eastAsia="Times New Roman" w:hAnsi="Times New Roman" w:cs="Times New Roman"/>
      <w:b/>
      <w:caps/>
      <w:sz w:val="24"/>
      <w:szCs w:val="24"/>
      <w:lang w:eastAsia="ru-RU"/>
    </w:rPr>
  </w:style>
  <w:style w:type="paragraph" w:customStyle="1" w:styleId="1f8">
    <w:name w:val="Стиль1"/>
    <w:basedOn w:val="11"/>
    <w:link w:val="1f9"/>
    <w:rsid w:val="00D135B6"/>
    <w:pPr>
      <w:keepNext/>
      <w:spacing w:line="312" w:lineRule="auto"/>
      <w:ind w:firstLine="0"/>
      <w:jc w:val="center"/>
    </w:pPr>
    <w:rPr>
      <w:bCs/>
      <w:kern w:val="32"/>
    </w:rPr>
  </w:style>
  <w:style w:type="character" w:customStyle="1" w:styleId="1f9">
    <w:name w:val="Стиль1 Знак"/>
    <w:link w:val="1f8"/>
    <w:locked/>
    <w:rsid w:val="00D135B6"/>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D135B6"/>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D135B6"/>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D135B6"/>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D135B6"/>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D135B6"/>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D135B6"/>
    <w:pPr>
      <w:keepNext/>
      <w:numPr>
        <w:numId w:val="8"/>
      </w:numPr>
      <w:tabs>
        <w:tab w:val="left" w:pos="0"/>
      </w:tabs>
      <w:spacing w:before="240" w:after="60"/>
      <w:outlineLvl w:val="3"/>
    </w:pPr>
    <w:rPr>
      <w:bCs/>
      <w:i/>
      <w:sz w:val="28"/>
      <w:szCs w:val="28"/>
    </w:rPr>
  </w:style>
  <w:style w:type="paragraph" w:customStyle="1" w:styleId="1ff">
    <w:name w:val="Обычный1"/>
    <w:rsid w:val="00D135B6"/>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D135B6"/>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D135B6"/>
    <w:rPr>
      <w:rFonts w:ascii="Cambria" w:hAnsi="Cambria" w:cs="Times New Roman"/>
      <w:b/>
      <w:bCs/>
      <w:color w:val="365F91"/>
      <w:sz w:val="28"/>
      <w:szCs w:val="28"/>
    </w:rPr>
  </w:style>
  <w:style w:type="character" w:customStyle="1" w:styleId="apple-converted-space">
    <w:name w:val="apple-converted-space"/>
    <w:rsid w:val="00D135B6"/>
  </w:style>
  <w:style w:type="paragraph" w:styleId="afffc">
    <w:name w:val="List Paragraph"/>
    <w:basedOn w:val="a3"/>
    <w:link w:val="afffd"/>
    <w:uiPriority w:val="99"/>
    <w:qFormat/>
    <w:rsid w:val="00D135B6"/>
    <w:pPr>
      <w:ind w:left="708"/>
    </w:pPr>
  </w:style>
  <w:style w:type="character" w:customStyle="1" w:styleId="afffd">
    <w:name w:val="Абзац списка Знак"/>
    <w:link w:val="afffc"/>
    <w:uiPriority w:val="99"/>
    <w:rsid w:val="00D135B6"/>
    <w:rPr>
      <w:rFonts w:ascii="Times New Roman" w:eastAsia="Times New Roman" w:hAnsi="Times New Roman" w:cs="Times New Roman"/>
      <w:sz w:val="24"/>
      <w:szCs w:val="24"/>
    </w:rPr>
  </w:style>
  <w:style w:type="character" w:customStyle="1" w:styleId="211">
    <w:name w:val="Заголовок 2 Знак1"/>
    <w:uiPriority w:val="99"/>
    <w:rsid w:val="00D135B6"/>
    <w:rPr>
      <w:rFonts w:ascii="Arial" w:hAnsi="Arial" w:cs="Arial"/>
      <w:b/>
      <w:bCs/>
      <w:i/>
      <w:iCs/>
      <w:sz w:val="28"/>
      <w:szCs w:val="28"/>
      <w:lang w:val="ru-RU" w:eastAsia="en-US" w:bidi="ar-SA"/>
    </w:rPr>
  </w:style>
  <w:style w:type="character" w:customStyle="1" w:styleId="apple-style-span">
    <w:name w:val="apple-style-span"/>
    <w:uiPriority w:val="99"/>
    <w:rsid w:val="00D135B6"/>
  </w:style>
  <w:style w:type="paragraph" w:customStyle="1" w:styleId="1ff0">
    <w:name w:val="абзац1"/>
    <w:basedOn w:val="a3"/>
    <w:rsid w:val="00D135B6"/>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D135B6"/>
    <w:pPr>
      <w:jc w:val="both"/>
    </w:pPr>
    <w:rPr>
      <w:sz w:val="28"/>
      <w:szCs w:val="20"/>
    </w:rPr>
  </w:style>
  <w:style w:type="paragraph" w:customStyle="1" w:styleId="text">
    <w:name w:val="text"/>
    <w:basedOn w:val="a3"/>
    <w:rsid w:val="00D135B6"/>
    <w:pPr>
      <w:spacing w:before="100" w:beforeAutospacing="1" w:after="100" w:afterAutospacing="1"/>
    </w:pPr>
  </w:style>
  <w:style w:type="character" w:customStyle="1" w:styleId="112">
    <w:name w:val="1 Заголовок 1 Знак"/>
    <w:link w:val="113"/>
    <w:locked/>
    <w:rsid w:val="00D135B6"/>
    <w:rPr>
      <w:rFonts w:ascii="Arial" w:hAnsi="Arial"/>
      <w:b/>
      <w:sz w:val="32"/>
      <w:szCs w:val="32"/>
    </w:rPr>
  </w:style>
  <w:style w:type="paragraph" w:customStyle="1" w:styleId="113">
    <w:name w:val="1 Заголовок 1"/>
    <w:basedOn w:val="a3"/>
    <w:link w:val="112"/>
    <w:rsid w:val="00D135B6"/>
    <w:pPr>
      <w:spacing w:before="240" w:after="60"/>
    </w:pPr>
    <w:rPr>
      <w:rFonts w:ascii="Arial" w:eastAsiaTheme="minorHAnsi" w:hAnsi="Arial" w:cstheme="minorBidi"/>
      <w:b/>
      <w:sz w:val="32"/>
      <w:szCs w:val="32"/>
      <w:lang w:eastAsia="en-US"/>
    </w:rPr>
  </w:style>
  <w:style w:type="paragraph" w:customStyle="1" w:styleId="Style14">
    <w:name w:val="Style14"/>
    <w:basedOn w:val="a3"/>
    <w:rsid w:val="00D135B6"/>
    <w:pPr>
      <w:widowControl w:val="0"/>
      <w:autoSpaceDE w:val="0"/>
      <w:autoSpaceDN w:val="0"/>
      <w:adjustRightInd w:val="0"/>
    </w:pPr>
  </w:style>
  <w:style w:type="paragraph" w:customStyle="1" w:styleId="Style11">
    <w:name w:val="Style11"/>
    <w:basedOn w:val="a3"/>
    <w:rsid w:val="00D135B6"/>
    <w:pPr>
      <w:widowControl w:val="0"/>
      <w:autoSpaceDE w:val="0"/>
      <w:autoSpaceDN w:val="0"/>
      <w:adjustRightInd w:val="0"/>
    </w:pPr>
  </w:style>
  <w:style w:type="paragraph" w:customStyle="1" w:styleId="FR1">
    <w:name w:val="FR1"/>
    <w:rsid w:val="00D135B6"/>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D135B6"/>
  </w:style>
  <w:style w:type="paragraph" w:customStyle="1" w:styleId="afffe">
    <w:name w:val="Обычный текст"/>
    <w:basedOn w:val="a3"/>
    <w:link w:val="affff"/>
    <w:rsid w:val="00D135B6"/>
    <w:pPr>
      <w:ind w:firstLine="454"/>
      <w:jc w:val="both"/>
    </w:pPr>
    <w:rPr>
      <w:szCs w:val="20"/>
    </w:rPr>
  </w:style>
  <w:style w:type="character" w:customStyle="1" w:styleId="affff">
    <w:name w:val="Обычный текст Знак"/>
    <w:link w:val="afffe"/>
    <w:rsid w:val="00D135B6"/>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D135B6"/>
    <w:rPr>
      <w:bCs/>
      <w:kern w:val="32"/>
      <w:sz w:val="32"/>
      <w:lang w:val="ru-RU" w:eastAsia="en-US" w:bidi="ar-SA"/>
    </w:rPr>
  </w:style>
  <w:style w:type="character" w:customStyle="1" w:styleId="Heading3Char">
    <w:name w:val="Heading 3 Char"/>
    <w:aliases w:val="Знак2 Char"/>
    <w:locked/>
    <w:rsid w:val="00D135B6"/>
    <w:rPr>
      <w:rFonts w:ascii="Arial" w:hAnsi="Arial" w:cs="Arial"/>
      <w:b/>
      <w:bCs/>
      <w:sz w:val="26"/>
      <w:szCs w:val="26"/>
      <w:lang w:val="ru-RU" w:eastAsia="en-US" w:bidi="ar-SA"/>
    </w:rPr>
  </w:style>
  <w:style w:type="character" w:customStyle="1" w:styleId="TitleChar">
    <w:name w:val="Title Char"/>
    <w:locked/>
    <w:rsid w:val="00D135B6"/>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D135B6"/>
    <w:rPr>
      <w:sz w:val="24"/>
      <w:lang w:val="en-US" w:eastAsia="en-US" w:bidi="ar-SA"/>
    </w:rPr>
  </w:style>
  <w:style w:type="paragraph" w:customStyle="1" w:styleId="l1">
    <w:name w:val="l1"/>
    <w:basedOn w:val="a3"/>
    <w:rsid w:val="00D135B6"/>
    <w:pPr>
      <w:spacing w:before="100" w:beforeAutospacing="1" w:after="100" w:afterAutospacing="1"/>
    </w:pPr>
  </w:style>
  <w:style w:type="paragraph" w:customStyle="1" w:styleId="l2">
    <w:name w:val="l2"/>
    <w:basedOn w:val="a3"/>
    <w:rsid w:val="00D135B6"/>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D135B6"/>
    <w:rPr>
      <w:sz w:val="24"/>
      <w:szCs w:val="24"/>
      <w:lang w:val="ru-RU" w:eastAsia="ru-RU" w:bidi="ar-SA"/>
    </w:rPr>
  </w:style>
  <w:style w:type="character" w:customStyle="1" w:styleId="gapspan">
    <w:name w:val="gapspan"/>
    <w:rsid w:val="00D135B6"/>
    <w:rPr>
      <w:rFonts w:cs="Times New Roman"/>
    </w:rPr>
  </w:style>
  <w:style w:type="paragraph" w:customStyle="1" w:styleId="TablLeft">
    <w:name w:val="Tabl Left"/>
    <w:basedOn w:val="a3"/>
    <w:semiHidden/>
    <w:rsid w:val="00D135B6"/>
    <w:pPr>
      <w:overflowPunct w:val="0"/>
      <w:autoSpaceDE w:val="0"/>
      <w:autoSpaceDN w:val="0"/>
      <w:adjustRightInd w:val="0"/>
      <w:textAlignment w:val="baseline"/>
    </w:pPr>
    <w:rPr>
      <w:sz w:val="28"/>
      <w:szCs w:val="20"/>
    </w:rPr>
  </w:style>
  <w:style w:type="character" w:customStyle="1" w:styleId="citecrochet1">
    <w:name w:val="cite_crochet1"/>
    <w:rsid w:val="00D135B6"/>
    <w:rPr>
      <w:vanish/>
    </w:rPr>
  </w:style>
  <w:style w:type="character" w:customStyle="1" w:styleId="nowrap1">
    <w:name w:val="nowrap1"/>
    <w:rsid w:val="00D135B6"/>
  </w:style>
  <w:style w:type="paragraph" w:customStyle="1" w:styleId="style3">
    <w:name w:val="style3"/>
    <w:basedOn w:val="a3"/>
    <w:rsid w:val="00D135B6"/>
    <w:pPr>
      <w:spacing w:before="100" w:beforeAutospacing="1" w:after="100" w:afterAutospacing="1"/>
    </w:pPr>
    <w:rPr>
      <w:rFonts w:ascii="Verdana" w:hAnsi="Verdana"/>
      <w:sz w:val="18"/>
      <w:szCs w:val="18"/>
    </w:rPr>
  </w:style>
  <w:style w:type="character" w:customStyle="1" w:styleId="zagl">
    <w:name w:val="zagl"/>
    <w:rsid w:val="00D135B6"/>
  </w:style>
  <w:style w:type="character" w:customStyle="1" w:styleId="font4">
    <w:name w:val="font4"/>
    <w:rsid w:val="00D135B6"/>
  </w:style>
  <w:style w:type="paragraph" w:customStyle="1" w:styleId="tekstob">
    <w:name w:val="tekstob"/>
    <w:basedOn w:val="a3"/>
    <w:rsid w:val="00D135B6"/>
    <w:pPr>
      <w:spacing w:before="100" w:beforeAutospacing="1" w:after="100" w:afterAutospacing="1"/>
    </w:pPr>
  </w:style>
  <w:style w:type="character" w:customStyle="1" w:styleId="st1">
    <w:name w:val="st1"/>
    <w:rsid w:val="00D135B6"/>
  </w:style>
  <w:style w:type="character" w:customStyle="1" w:styleId="p1">
    <w:name w:val="p1"/>
    <w:rsid w:val="00D135B6"/>
    <w:rPr>
      <w:rFonts w:cs="Times New Roman"/>
    </w:rPr>
  </w:style>
  <w:style w:type="character" w:customStyle="1" w:styleId="accented">
    <w:name w:val="accented"/>
    <w:rsid w:val="00D135B6"/>
  </w:style>
  <w:style w:type="character" w:customStyle="1" w:styleId="editsection">
    <w:name w:val="editsection"/>
    <w:rsid w:val="00D135B6"/>
  </w:style>
  <w:style w:type="paragraph" w:customStyle="1" w:styleId="-1">
    <w:name w:val="Обычный-1"/>
    <w:basedOn w:val="a3"/>
    <w:rsid w:val="00D135B6"/>
    <w:pPr>
      <w:widowControl w:val="0"/>
      <w:spacing w:line="360" w:lineRule="auto"/>
      <w:ind w:firstLine="720"/>
      <w:jc w:val="both"/>
    </w:pPr>
    <w:rPr>
      <w:szCs w:val="20"/>
    </w:rPr>
  </w:style>
  <w:style w:type="paragraph" w:customStyle="1" w:styleId="text-v">
    <w:name w:val="text-v"/>
    <w:basedOn w:val="a3"/>
    <w:rsid w:val="00D135B6"/>
    <w:pPr>
      <w:spacing w:before="100" w:beforeAutospacing="1" w:after="100" w:afterAutospacing="1"/>
    </w:pPr>
  </w:style>
  <w:style w:type="paragraph" w:customStyle="1" w:styleId="normal5">
    <w:name w:val="normal5"/>
    <w:basedOn w:val="a3"/>
    <w:rsid w:val="00D135B6"/>
    <w:pPr>
      <w:spacing w:before="100" w:beforeAutospacing="1" w:after="100" w:afterAutospacing="1"/>
    </w:pPr>
  </w:style>
  <w:style w:type="paragraph" w:styleId="affff0">
    <w:name w:val="No Spacing"/>
    <w:link w:val="affff1"/>
    <w:qFormat/>
    <w:rsid w:val="00D135B6"/>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D135B6"/>
    <w:rPr>
      <w:rFonts w:ascii="Times New Roman" w:eastAsia="Times New Roman" w:hAnsi="Times New Roman" w:cs="Times New Roman"/>
      <w:sz w:val="24"/>
      <w:szCs w:val="24"/>
      <w:lang w:eastAsia="ru-RU"/>
    </w:rPr>
  </w:style>
  <w:style w:type="paragraph" w:customStyle="1" w:styleId="1ff1">
    <w:name w:val="Основной текст1"/>
    <w:basedOn w:val="1a"/>
    <w:rsid w:val="00D135B6"/>
    <w:pPr>
      <w:widowControl/>
      <w:spacing w:after="120"/>
      <w:ind w:firstLine="0"/>
      <w:jc w:val="left"/>
    </w:pPr>
    <w:rPr>
      <w:rFonts w:ascii="Times New Roman" w:hAnsi="Times New Roman"/>
      <w:sz w:val="24"/>
    </w:rPr>
  </w:style>
  <w:style w:type="character" w:customStyle="1" w:styleId="FontStyle571">
    <w:name w:val="Font Style571"/>
    <w:rsid w:val="00D135B6"/>
    <w:rPr>
      <w:rFonts w:ascii="Times New Roman" w:hAnsi="Times New Roman" w:cs="Times New Roman"/>
      <w:b/>
      <w:bCs/>
      <w:i/>
      <w:iCs/>
      <w:spacing w:val="30"/>
      <w:sz w:val="20"/>
      <w:szCs w:val="20"/>
    </w:rPr>
  </w:style>
  <w:style w:type="character" w:customStyle="1" w:styleId="FontStyle658">
    <w:name w:val="Font Style658"/>
    <w:rsid w:val="00D135B6"/>
    <w:rPr>
      <w:rFonts w:ascii="Times New Roman" w:hAnsi="Times New Roman" w:cs="Times New Roman"/>
      <w:b/>
      <w:bCs/>
      <w:spacing w:val="-30"/>
      <w:sz w:val="32"/>
      <w:szCs w:val="32"/>
    </w:rPr>
  </w:style>
  <w:style w:type="character" w:customStyle="1" w:styleId="FontStyle596">
    <w:name w:val="Font Style596"/>
    <w:rsid w:val="00D135B6"/>
    <w:rPr>
      <w:rFonts w:ascii="Consolas" w:hAnsi="Consolas" w:cs="Consolas"/>
      <w:i/>
      <w:iCs/>
      <w:spacing w:val="10"/>
      <w:sz w:val="24"/>
      <w:szCs w:val="24"/>
    </w:rPr>
  </w:style>
  <w:style w:type="character" w:customStyle="1" w:styleId="FontStyle621">
    <w:name w:val="Font Style621"/>
    <w:rsid w:val="00D135B6"/>
    <w:rPr>
      <w:rFonts w:ascii="Times New Roman" w:hAnsi="Times New Roman" w:cs="Times New Roman" w:hint="default"/>
      <w:b/>
      <w:bCs/>
      <w:i/>
      <w:iCs/>
      <w:spacing w:val="30"/>
      <w:sz w:val="18"/>
      <w:szCs w:val="18"/>
    </w:rPr>
  </w:style>
  <w:style w:type="paragraph" w:customStyle="1" w:styleId="Style570">
    <w:name w:val="Style570"/>
    <w:basedOn w:val="a3"/>
    <w:rsid w:val="00D135B6"/>
    <w:pPr>
      <w:widowControl w:val="0"/>
      <w:autoSpaceDE w:val="0"/>
      <w:autoSpaceDN w:val="0"/>
      <w:adjustRightInd w:val="0"/>
    </w:pPr>
  </w:style>
  <w:style w:type="character" w:customStyle="1" w:styleId="FontStyle870">
    <w:name w:val="Font Style870"/>
    <w:rsid w:val="00D135B6"/>
    <w:rPr>
      <w:rFonts w:ascii="Times New Roman" w:hAnsi="Times New Roman" w:cs="Times New Roman" w:hint="default"/>
      <w:b/>
      <w:bCs/>
      <w:i/>
      <w:iCs/>
      <w:sz w:val="22"/>
      <w:szCs w:val="22"/>
    </w:rPr>
  </w:style>
  <w:style w:type="paragraph" w:customStyle="1" w:styleId="Style43">
    <w:name w:val="Style43"/>
    <w:basedOn w:val="a3"/>
    <w:rsid w:val="00D135B6"/>
    <w:pPr>
      <w:widowControl w:val="0"/>
      <w:autoSpaceDE w:val="0"/>
      <w:autoSpaceDN w:val="0"/>
      <w:adjustRightInd w:val="0"/>
      <w:spacing w:line="211" w:lineRule="exact"/>
      <w:ind w:hanging="756"/>
    </w:pPr>
  </w:style>
  <w:style w:type="paragraph" w:customStyle="1" w:styleId="Style318">
    <w:name w:val="Style318"/>
    <w:basedOn w:val="a3"/>
    <w:rsid w:val="00D135B6"/>
    <w:pPr>
      <w:widowControl w:val="0"/>
      <w:autoSpaceDE w:val="0"/>
      <w:autoSpaceDN w:val="0"/>
      <w:adjustRightInd w:val="0"/>
      <w:spacing w:line="223" w:lineRule="exact"/>
      <w:ind w:firstLine="374"/>
      <w:jc w:val="both"/>
    </w:pPr>
  </w:style>
  <w:style w:type="character" w:customStyle="1" w:styleId="FontStyle846">
    <w:name w:val="Font Style846"/>
    <w:rsid w:val="00D135B6"/>
    <w:rPr>
      <w:rFonts w:ascii="Times New Roman" w:hAnsi="Times New Roman" w:cs="Times New Roman"/>
      <w:b/>
      <w:bCs/>
      <w:sz w:val="22"/>
      <w:szCs w:val="22"/>
    </w:rPr>
  </w:style>
  <w:style w:type="character" w:customStyle="1" w:styleId="FontStyle811">
    <w:name w:val="Font Style811"/>
    <w:rsid w:val="00D135B6"/>
    <w:rPr>
      <w:rFonts w:ascii="Times New Roman" w:hAnsi="Times New Roman" w:cs="Times New Roman"/>
      <w:b/>
      <w:bCs/>
      <w:i/>
      <w:iCs/>
      <w:sz w:val="22"/>
      <w:szCs w:val="22"/>
    </w:rPr>
  </w:style>
  <w:style w:type="paragraph" w:customStyle="1" w:styleId="bodytext">
    <w:name w:val="bodytext"/>
    <w:basedOn w:val="a3"/>
    <w:rsid w:val="00D135B6"/>
    <w:pPr>
      <w:spacing w:after="100" w:afterAutospacing="1" w:line="300" w:lineRule="atLeast"/>
    </w:pPr>
    <w:rPr>
      <w:rFonts w:ascii="Arial" w:hAnsi="Arial" w:cs="Arial"/>
      <w:color w:val="666666"/>
      <w:sz w:val="21"/>
      <w:szCs w:val="21"/>
    </w:rPr>
  </w:style>
  <w:style w:type="paragraph" w:customStyle="1" w:styleId="subheader">
    <w:name w:val="subheader"/>
    <w:basedOn w:val="a3"/>
    <w:rsid w:val="00D135B6"/>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D135B6"/>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D135B6"/>
  </w:style>
  <w:style w:type="character" w:customStyle="1" w:styleId="mymarkfind">
    <w:name w:val="my_mark_find"/>
    <w:rsid w:val="00D135B6"/>
  </w:style>
  <w:style w:type="paragraph" w:customStyle="1" w:styleId="3a">
    <w:name w:val="Знак3"/>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D135B6"/>
    <w:pPr>
      <w:spacing w:before="48" w:after="48"/>
      <w:jc w:val="both"/>
    </w:pPr>
  </w:style>
  <w:style w:type="character" w:customStyle="1" w:styleId="b-serp-url">
    <w:name w:val="b-serp-url"/>
    <w:rsid w:val="00D135B6"/>
  </w:style>
  <w:style w:type="paragraph" w:styleId="z-2">
    <w:name w:val="HTML Bottom of Form"/>
    <w:basedOn w:val="a3"/>
    <w:next w:val="a3"/>
    <w:link w:val="z-3"/>
    <w:rsid w:val="00D135B6"/>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D135B6"/>
    <w:rPr>
      <w:rFonts w:ascii="Arial" w:eastAsia="Times New Roman" w:hAnsi="Arial" w:cs="Times New Roman"/>
      <w:vanish/>
      <w:sz w:val="16"/>
      <w:szCs w:val="16"/>
    </w:rPr>
  </w:style>
  <w:style w:type="paragraph" w:customStyle="1" w:styleId="3b">
    <w:name w:val="Стиль3"/>
    <w:basedOn w:val="a3"/>
    <w:link w:val="3c"/>
    <w:rsid w:val="00D135B6"/>
    <w:pPr>
      <w:widowControl w:val="0"/>
      <w:autoSpaceDE w:val="0"/>
      <w:autoSpaceDN w:val="0"/>
      <w:adjustRightInd w:val="0"/>
      <w:ind w:firstLine="567"/>
      <w:jc w:val="both"/>
    </w:pPr>
    <w:rPr>
      <w:b/>
      <w:sz w:val="28"/>
      <w:szCs w:val="20"/>
    </w:rPr>
  </w:style>
  <w:style w:type="character" w:customStyle="1" w:styleId="3c">
    <w:name w:val="Стиль3 Знак"/>
    <w:link w:val="3b"/>
    <w:locked/>
    <w:rsid w:val="00D135B6"/>
    <w:rPr>
      <w:rFonts w:ascii="Times New Roman" w:eastAsia="Times New Roman" w:hAnsi="Times New Roman" w:cs="Times New Roman"/>
      <w:b/>
      <w:sz w:val="28"/>
      <w:szCs w:val="20"/>
      <w:lang w:eastAsia="ru-RU"/>
    </w:rPr>
  </w:style>
  <w:style w:type="paragraph" w:customStyle="1" w:styleId="biblio">
    <w:name w:val="biblio"/>
    <w:basedOn w:val="a3"/>
    <w:rsid w:val="00D135B6"/>
    <w:pPr>
      <w:spacing w:before="48" w:after="48"/>
      <w:ind w:firstLine="360"/>
      <w:jc w:val="both"/>
    </w:pPr>
    <w:rPr>
      <w:sz w:val="19"/>
      <w:szCs w:val="19"/>
    </w:rPr>
  </w:style>
  <w:style w:type="paragraph" w:customStyle="1" w:styleId="biblio0">
    <w:name w:val="biblio0"/>
    <w:basedOn w:val="a3"/>
    <w:rsid w:val="00D135B6"/>
    <w:pPr>
      <w:spacing w:before="48" w:after="48"/>
      <w:jc w:val="both"/>
    </w:pPr>
    <w:rPr>
      <w:sz w:val="19"/>
      <w:szCs w:val="19"/>
    </w:rPr>
  </w:style>
  <w:style w:type="paragraph" w:customStyle="1" w:styleId="podpis">
    <w:name w:val="podpis"/>
    <w:basedOn w:val="a3"/>
    <w:rsid w:val="00D135B6"/>
    <w:pPr>
      <w:spacing w:before="48" w:after="48"/>
      <w:jc w:val="right"/>
    </w:pPr>
    <w:rPr>
      <w:i/>
      <w:iCs/>
      <w:sz w:val="19"/>
      <w:szCs w:val="19"/>
    </w:rPr>
  </w:style>
  <w:style w:type="paragraph" w:customStyle="1" w:styleId="ris">
    <w:name w:val="ris"/>
    <w:basedOn w:val="a3"/>
    <w:rsid w:val="00D135B6"/>
    <w:pPr>
      <w:spacing w:before="48" w:after="48"/>
      <w:jc w:val="center"/>
    </w:pPr>
    <w:rPr>
      <w:i/>
      <w:iCs/>
      <w:sz w:val="19"/>
      <w:szCs w:val="19"/>
    </w:rPr>
  </w:style>
  <w:style w:type="paragraph" w:customStyle="1" w:styleId="small">
    <w:name w:val="small"/>
    <w:basedOn w:val="a3"/>
    <w:rsid w:val="00D135B6"/>
    <w:pPr>
      <w:spacing w:before="48" w:after="48"/>
      <w:ind w:firstLine="360"/>
      <w:jc w:val="both"/>
    </w:pPr>
    <w:rPr>
      <w:sz w:val="19"/>
      <w:szCs w:val="19"/>
    </w:rPr>
  </w:style>
  <w:style w:type="paragraph" w:customStyle="1" w:styleId="small0">
    <w:name w:val="small0"/>
    <w:basedOn w:val="a3"/>
    <w:rsid w:val="00D135B6"/>
    <w:pPr>
      <w:spacing w:before="48" w:after="48"/>
      <w:jc w:val="both"/>
    </w:pPr>
    <w:rPr>
      <w:sz w:val="19"/>
      <w:szCs w:val="19"/>
    </w:rPr>
  </w:style>
  <w:style w:type="paragraph" w:customStyle="1" w:styleId="stih4">
    <w:name w:val="stih4"/>
    <w:basedOn w:val="a3"/>
    <w:rsid w:val="00D135B6"/>
    <w:pPr>
      <w:spacing w:before="120" w:after="120"/>
      <w:ind w:left="3240"/>
    </w:pPr>
    <w:rPr>
      <w:sz w:val="19"/>
      <w:szCs w:val="19"/>
    </w:rPr>
  </w:style>
  <w:style w:type="paragraph" w:customStyle="1" w:styleId="zag8">
    <w:name w:val="zag8"/>
    <w:basedOn w:val="a3"/>
    <w:rsid w:val="00D135B6"/>
    <w:pPr>
      <w:spacing w:before="240" w:after="48"/>
      <w:jc w:val="center"/>
    </w:pPr>
    <w:rPr>
      <w:sz w:val="19"/>
      <w:szCs w:val="19"/>
    </w:rPr>
  </w:style>
  <w:style w:type="character" w:customStyle="1" w:styleId="page">
    <w:name w:val="page"/>
    <w:rsid w:val="00D135B6"/>
    <w:rPr>
      <w:i/>
      <w:iCs/>
      <w:vanish/>
      <w:color w:val="00008B"/>
      <w:sz w:val="19"/>
      <w:szCs w:val="19"/>
      <w:bdr w:val="single" w:sz="4" w:space="0" w:color="C1C1C1"/>
    </w:rPr>
  </w:style>
  <w:style w:type="paragraph" w:customStyle="1" w:styleId="hook">
    <w:name w:val="hook"/>
    <w:basedOn w:val="a3"/>
    <w:rsid w:val="00D135B6"/>
    <w:pPr>
      <w:spacing w:before="100" w:beforeAutospacing="1" w:after="100" w:afterAutospacing="1"/>
    </w:pPr>
    <w:rPr>
      <w:rFonts w:ascii="Comic Sans MS" w:hAnsi="Comic Sans MS"/>
      <w:b/>
      <w:bCs/>
    </w:rPr>
  </w:style>
  <w:style w:type="character" w:customStyle="1" w:styleId="current">
    <w:name w:val="current"/>
    <w:rsid w:val="00D135B6"/>
  </w:style>
  <w:style w:type="paragraph" w:customStyle="1" w:styleId="affff3">
    <w:name w:val="Цитаты"/>
    <w:basedOn w:val="1a"/>
    <w:rsid w:val="00D135B6"/>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D135B6"/>
    <w:pPr>
      <w:spacing w:before="100" w:after="100"/>
      <w:jc w:val="both"/>
    </w:pPr>
    <w:rPr>
      <w:rFonts w:ascii="Arial" w:hAnsi="Arial"/>
      <w:color w:val="000000"/>
      <w:sz w:val="20"/>
      <w:szCs w:val="20"/>
    </w:rPr>
  </w:style>
  <w:style w:type="character" w:customStyle="1" w:styleId="udar">
    <w:name w:val="udar"/>
    <w:rsid w:val="00D135B6"/>
    <w:rPr>
      <w:rFonts w:cs="Times New Roman"/>
    </w:rPr>
  </w:style>
  <w:style w:type="paragraph" w:customStyle="1" w:styleId="CharCharCarCarCharCharCarCarCharCharCarCarCharChar">
    <w:name w:val="Char Char Car Car Char Char Car Car Char Char Car Car Char Char"/>
    <w:basedOn w:val="a3"/>
    <w:rsid w:val="00D135B6"/>
    <w:pPr>
      <w:spacing w:after="160" w:line="240" w:lineRule="exact"/>
    </w:pPr>
    <w:rPr>
      <w:sz w:val="20"/>
      <w:szCs w:val="20"/>
    </w:rPr>
  </w:style>
  <w:style w:type="paragraph" w:customStyle="1" w:styleId="310">
    <w:name w:val="Основной текст с отступом 31"/>
    <w:basedOn w:val="a3"/>
    <w:rsid w:val="00D135B6"/>
    <w:pPr>
      <w:ind w:firstLine="567"/>
      <w:jc w:val="both"/>
    </w:pPr>
    <w:rPr>
      <w:rFonts w:ascii="Arial" w:hAnsi="Arial"/>
      <w:sz w:val="20"/>
      <w:szCs w:val="20"/>
    </w:rPr>
  </w:style>
  <w:style w:type="character" w:customStyle="1" w:styleId="submenu-table">
    <w:name w:val="submenu-table"/>
    <w:rsid w:val="00D135B6"/>
  </w:style>
  <w:style w:type="paragraph" w:customStyle="1" w:styleId="book">
    <w:name w:val="book"/>
    <w:basedOn w:val="a3"/>
    <w:rsid w:val="00D135B6"/>
    <w:pPr>
      <w:ind w:firstLine="450"/>
      <w:jc w:val="both"/>
    </w:pPr>
  </w:style>
  <w:style w:type="character" w:customStyle="1" w:styleId="bday">
    <w:name w:val="bday"/>
    <w:rsid w:val="00D135B6"/>
  </w:style>
  <w:style w:type="paragraph" w:customStyle="1" w:styleId="212">
    <w:name w:val="Основной текст 21"/>
    <w:basedOn w:val="a3"/>
    <w:rsid w:val="00D135B6"/>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D135B6"/>
    <w:rPr>
      <w:sz w:val="24"/>
      <w:szCs w:val="24"/>
    </w:rPr>
  </w:style>
  <w:style w:type="paragraph" w:customStyle="1" w:styleId="Style45">
    <w:name w:val="Style45"/>
    <w:basedOn w:val="a3"/>
    <w:rsid w:val="00D135B6"/>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D135B6"/>
    <w:rPr>
      <w:b/>
      <w:caps/>
      <w:sz w:val="24"/>
      <w:szCs w:val="24"/>
      <w:lang w:val="ru-RU" w:eastAsia="ru-RU" w:bidi="ar-SA"/>
    </w:rPr>
  </w:style>
  <w:style w:type="character" w:customStyle="1" w:styleId="400">
    <w:name w:val="Знак Знак40"/>
    <w:locked/>
    <w:rsid w:val="00D135B6"/>
    <w:rPr>
      <w:rFonts w:ascii="Arial" w:hAnsi="Arial" w:cs="Arial"/>
      <w:b/>
      <w:bCs/>
      <w:i/>
      <w:iCs/>
      <w:sz w:val="28"/>
      <w:szCs w:val="28"/>
      <w:lang w:val="ru-RU" w:eastAsia="en-US" w:bidi="ar-SA"/>
    </w:rPr>
  </w:style>
  <w:style w:type="character" w:customStyle="1" w:styleId="390">
    <w:name w:val="Знак Знак39"/>
    <w:locked/>
    <w:rsid w:val="00D135B6"/>
    <w:rPr>
      <w:b/>
      <w:bCs/>
      <w:sz w:val="27"/>
      <w:szCs w:val="27"/>
      <w:lang w:val="ru-RU" w:eastAsia="ru-RU" w:bidi="ar-SA"/>
    </w:rPr>
  </w:style>
  <w:style w:type="character" w:customStyle="1" w:styleId="380">
    <w:name w:val="Знак Знак38"/>
    <w:locked/>
    <w:rsid w:val="00D135B6"/>
    <w:rPr>
      <w:b/>
      <w:bCs/>
      <w:sz w:val="28"/>
      <w:szCs w:val="28"/>
      <w:lang w:val="ru-RU" w:eastAsia="ru-RU" w:bidi="ar-SA"/>
    </w:rPr>
  </w:style>
  <w:style w:type="character" w:customStyle="1" w:styleId="370">
    <w:name w:val="Знак Знак37"/>
    <w:locked/>
    <w:rsid w:val="00D135B6"/>
    <w:rPr>
      <w:b/>
      <w:bCs/>
      <w:i/>
      <w:iCs/>
      <w:sz w:val="26"/>
      <w:szCs w:val="26"/>
      <w:lang w:val="ru-RU" w:eastAsia="ru-RU" w:bidi="ar-SA"/>
    </w:rPr>
  </w:style>
  <w:style w:type="character" w:customStyle="1" w:styleId="360">
    <w:name w:val="Знак Знак36"/>
    <w:locked/>
    <w:rsid w:val="00D135B6"/>
    <w:rPr>
      <w:sz w:val="24"/>
      <w:lang w:val="ru-RU" w:eastAsia="ru-RU" w:bidi="ar-SA"/>
    </w:rPr>
  </w:style>
  <w:style w:type="character" w:customStyle="1" w:styleId="350">
    <w:name w:val="Знак Знак35"/>
    <w:locked/>
    <w:rsid w:val="00D135B6"/>
    <w:rPr>
      <w:sz w:val="24"/>
      <w:szCs w:val="24"/>
      <w:lang w:val="ru-RU" w:eastAsia="ru-RU" w:bidi="ar-SA"/>
    </w:rPr>
  </w:style>
  <w:style w:type="character" w:customStyle="1" w:styleId="340">
    <w:name w:val="Знак Знак34"/>
    <w:locked/>
    <w:rsid w:val="00D135B6"/>
    <w:rPr>
      <w:i/>
      <w:iCs/>
      <w:sz w:val="24"/>
      <w:szCs w:val="24"/>
      <w:lang w:val="ru-RU" w:eastAsia="ru-RU" w:bidi="ar-SA"/>
    </w:rPr>
  </w:style>
  <w:style w:type="character" w:customStyle="1" w:styleId="affff5">
    <w:name w:val="Знак Знак Знак"/>
    <w:locked/>
    <w:rsid w:val="00D135B6"/>
    <w:rPr>
      <w:rFonts w:ascii="Courier New" w:hAnsi="Courier New" w:cs="Courier New"/>
      <w:lang w:val="ru-RU" w:eastAsia="ru-RU" w:bidi="ar-SA"/>
    </w:rPr>
  </w:style>
  <w:style w:type="paragraph" w:customStyle="1" w:styleId="affff6">
    <w:name w:val="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D135B6"/>
    <w:pPr>
      <w:autoSpaceDE w:val="0"/>
      <w:autoSpaceDN w:val="0"/>
      <w:adjustRightInd w:val="0"/>
    </w:pPr>
  </w:style>
  <w:style w:type="paragraph" w:customStyle="1" w:styleId="affff8">
    <w:name w:val="Темы"/>
    <w:basedOn w:val="a3"/>
    <w:link w:val="affff9"/>
    <w:rsid w:val="00D135B6"/>
    <w:pPr>
      <w:keepNext/>
    </w:pPr>
  </w:style>
  <w:style w:type="character" w:customStyle="1" w:styleId="affff9">
    <w:name w:val="Темы Знак"/>
    <w:link w:val="affff8"/>
    <w:locked/>
    <w:rsid w:val="00D135B6"/>
    <w:rPr>
      <w:rFonts w:ascii="Times New Roman" w:eastAsia="Times New Roman" w:hAnsi="Times New Roman" w:cs="Times New Roman"/>
      <w:sz w:val="24"/>
      <w:szCs w:val="24"/>
      <w:lang w:eastAsia="ru-RU"/>
    </w:rPr>
  </w:style>
  <w:style w:type="paragraph" w:customStyle="1" w:styleId="affffa">
    <w:name w:val="a"/>
    <w:basedOn w:val="a3"/>
    <w:rsid w:val="00D135B6"/>
    <w:pPr>
      <w:spacing w:before="100" w:beforeAutospacing="1" w:after="100" w:afterAutospacing="1"/>
    </w:pPr>
  </w:style>
  <w:style w:type="paragraph" w:customStyle="1" w:styleId="acxspmiddle">
    <w:name w:val="acxspmiddle"/>
    <w:basedOn w:val="a3"/>
    <w:rsid w:val="00D135B6"/>
    <w:pPr>
      <w:spacing w:before="100" w:beforeAutospacing="1" w:after="100" w:afterAutospacing="1"/>
    </w:pPr>
  </w:style>
  <w:style w:type="character" w:customStyle="1" w:styleId="affffb">
    <w:name w:val="Основной текст_"/>
    <w:link w:val="1ff3"/>
    <w:locked/>
    <w:rsid w:val="00D135B6"/>
    <w:rPr>
      <w:rFonts w:ascii="Arial" w:hAnsi="Arial" w:cs="Arial"/>
      <w:sz w:val="19"/>
      <w:szCs w:val="19"/>
      <w:shd w:val="clear" w:color="auto" w:fill="FFFFFF"/>
    </w:rPr>
  </w:style>
  <w:style w:type="paragraph" w:customStyle="1" w:styleId="1ff3">
    <w:name w:val="Основной текст1"/>
    <w:basedOn w:val="a3"/>
    <w:link w:val="affffb"/>
    <w:rsid w:val="00D135B6"/>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D135B6"/>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D135B6"/>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D135B6"/>
    <w:pPr>
      <w:spacing w:after="160" w:line="240" w:lineRule="exact"/>
    </w:pPr>
    <w:rPr>
      <w:rFonts w:ascii="Verdana" w:hAnsi="Verdana"/>
      <w:lang w:val="en-US" w:eastAsia="en-US"/>
    </w:rPr>
  </w:style>
  <w:style w:type="paragraph" w:customStyle="1" w:styleId="Style24">
    <w:name w:val="Style24"/>
    <w:basedOn w:val="a3"/>
    <w:rsid w:val="00D135B6"/>
    <w:pPr>
      <w:widowControl w:val="0"/>
      <w:autoSpaceDE w:val="0"/>
      <w:autoSpaceDN w:val="0"/>
      <w:adjustRightInd w:val="0"/>
      <w:spacing w:line="482" w:lineRule="exact"/>
      <w:ind w:firstLine="720"/>
      <w:jc w:val="both"/>
    </w:pPr>
  </w:style>
  <w:style w:type="paragraph" w:customStyle="1" w:styleId="ConsPlusTitle">
    <w:name w:val="ConsPlusTitle"/>
    <w:rsid w:val="00D135B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D135B6"/>
    <w:rPr>
      <w:rFonts w:ascii="Courier New" w:hAnsi="Courier New"/>
      <w:sz w:val="20"/>
      <w:szCs w:val="20"/>
    </w:rPr>
  </w:style>
  <w:style w:type="paragraph" w:customStyle="1" w:styleId="ConsPlusNormal">
    <w:name w:val="ConsPlusNormal"/>
    <w:link w:val="ConsPlusNormal0"/>
    <w:rsid w:val="00D135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135B6"/>
    <w:rPr>
      <w:rFonts w:ascii="Arial" w:eastAsia="Times New Roman" w:hAnsi="Arial" w:cs="Arial"/>
      <w:sz w:val="20"/>
      <w:szCs w:val="20"/>
      <w:lang w:eastAsia="ru-RU"/>
    </w:rPr>
  </w:style>
  <w:style w:type="paragraph" w:customStyle="1" w:styleId="213">
    <w:name w:val="Заголовок 21"/>
    <w:basedOn w:val="a3"/>
    <w:next w:val="a3"/>
    <w:rsid w:val="00D135B6"/>
    <w:pPr>
      <w:keepNext/>
      <w:widowControl w:val="0"/>
      <w:jc w:val="center"/>
    </w:pPr>
    <w:rPr>
      <w:b/>
      <w:sz w:val="26"/>
      <w:szCs w:val="20"/>
    </w:rPr>
  </w:style>
  <w:style w:type="paragraph" w:customStyle="1" w:styleId="2f1">
    <w:name w:val="Обычный2"/>
    <w:basedOn w:val="a3"/>
    <w:rsid w:val="00D135B6"/>
    <w:pPr>
      <w:spacing w:before="100" w:beforeAutospacing="1" w:after="100" w:afterAutospacing="1"/>
    </w:pPr>
  </w:style>
  <w:style w:type="paragraph" w:customStyle="1" w:styleId="2f2">
    <w:name w:val="заголовок 2"/>
    <w:basedOn w:val="a3"/>
    <w:next w:val="a3"/>
    <w:rsid w:val="00D135B6"/>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D135B6"/>
    <w:pPr>
      <w:spacing w:before="24" w:after="16"/>
      <w:ind w:firstLine="454"/>
      <w:jc w:val="center"/>
    </w:pPr>
    <w:rPr>
      <w:rFonts w:ascii="Times New Roman" w:hAnsi="Times New Roman" w:cs="Times New Roman"/>
      <w:b/>
      <w:bCs/>
    </w:rPr>
  </w:style>
  <w:style w:type="paragraph" w:customStyle="1" w:styleId="46">
    <w:name w:val="Стиль4"/>
    <w:basedOn w:val="21"/>
    <w:rsid w:val="00D135B6"/>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D135B6"/>
    <w:pPr>
      <w:keepNext/>
      <w:spacing w:before="0" w:beforeAutospacing="0" w:after="0" w:afterAutospacing="0" w:line="312" w:lineRule="auto"/>
      <w:ind w:firstLine="454"/>
    </w:pPr>
    <w:rPr>
      <w:sz w:val="22"/>
      <w:szCs w:val="22"/>
    </w:rPr>
  </w:style>
  <w:style w:type="paragraph" w:customStyle="1" w:styleId="63">
    <w:name w:val="Стиль6"/>
    <w:basedOn w:val="a3"/>
    <w:rsid w:val="00D135B6"/>
    <w:pPr>
      <w:spacing w:line="312" w:lineRule="auto"/>
      <w:ind w:firstLine="454"/>
      <w:jc w:val="both"/>
    </w:pPr>
  </w:style>
  <w:style w:type="paragraph" w:customStyle="1" w:styleId="affffd">
    <w:name w:val="Стиль По ширине"/>
    <w:basedOn w:val="a3"/>
    <w:rsid w:val="00D135B6"/>
    <w:pPr>
      <w:spacing w:line="312" w:lineRule="auto"/>
      <w:ind w:firstLine="454"/>
      <w:jc w:val="both"/>
    </w:pPr>
  </w:style>
  <w:style w:type="paragraph" w:customStyle="1" w:styleId="Style8">
    <w:name w:val="Style8"/>
    <w:basedOn w:val="a3"/>
    <w:rsid w:val="00D135B6"/>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D135B6"/>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D135B6"/>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D135B6"/>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D135B6"/>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D135B6"/>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D135B6"/>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D135B6"/>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D135B6"/>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D135B6"/>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D135B6"/>
    <w:rPr>
      <w:rFonts w:ascii="Arial" w:eastAsia="Times New Roman" w:hAnsi="Arial" w:cs="Times New Roman"/>
      <w:sz w:val="20"/>
      <w:szCs w:val="20"/>
      <w:lang w:eastAsia="ru-RU"/>
    </w:rPr>
  </w:style>
  <w:style w:type="paragraph" w:customStyle="1" w:styleId="western">
    <w:name w:val="western"/>
    <w:basedOn w:val="a3"/>
    <w:rsid w:val="00D135B6"/>
    <w:pPr>
      <w:shd w:val="clear" w:color="auto" w:fill="FFFFFF"/>
      <w:spacing w:before="778" w:line="475" w:lineRule="atLeast"/>
    </w:pPr>
    <w:rPr>
      <w:color w:val="000000"/>
    </w:rPr>
  </w:style>
  <w:style w:type="character" w:customStyle="1" w:styleId="small11">
    <w:name w:val="small11"/>
    <w:rsid w:val="00D135B6"/>
    <w:rPr>
      <w:rFonts w:ascii="Times New Roman" w:hAnsi="Times New Roman" w:cs="Times New Roman" w:hint="default"/>
      <w:sz w:val="16"/>
      <w:szCs w:val="16"/>
    </w:rPr>
  </w:style>
  <w:style w:type="character" w:customStyle="1" w:styleId="b-serp-urlitem1">
    <w:name w:val="b-serp-url__item1"/>
    <w:rsid w:val="00D135B6"/>
    <w:rPr>
      <w:rFonts w:ascii="Times New Roman" w:hAnsi="Times New Roman" w:cs="Times New Roman" w:hint="default"/>
    </w:rPr>
  </w:style>
  <w:style w:type="character" w:customStyle="1" w:styleId="121">
    <w:name w:val="Знак Знак12"/>
    <w:locked/>
    <w:rsid w:val="00D135B6"/>
    <w:rPr>
      <w:b/>
      <w:bCs w:val="0"/>
      <w:caps/>
      <w:sz w:val="24"/>
      <w:szCs w:val="24"/>
      <w:lang w:val="ru-RU" w:eastAsia="ru-RU" w:bidi="ar-SA"/>
    </w:rPr>
  </w:style>
  <w:style w:type="character" w:customStyle="1" w:styleId="tbln121">
    <w:name w:val="tbln121"/>
    <w:rsid w:val="00D135B6"/>
    <w:rPr>
      <w:rFonts w:ascii="Arial" w:hAnsi="Arial" w:cs="Arial" w:hint="default"/>
      <w:b w:val="0"/>
      <w:bCs w:val="0"/>
      <w:i/>
      <w:iCs/>
      <w:strike w:val="0"/>
      <w:dstrike w:val="0"/>
      <w:color w:val="000000"/>
      <w:sz w:val="18"/>
      <w:szCs w:val="18"/>
      <w:u w:val="none"/>
    </w:rPr>
  </w:style>
  <w:style w:type="character" w:customStyle="1" w:styleId="mistake">
    <w:name w:val="mistake"/>
    <w:rsid w:val="00D135B6"/>
    <w:rPr>
      <w:sz w:val="24"/>
      <w:szCs w:val="24"/>
    </w:rPr>
  </w:style>
  <w:style w:type="character" w:customStyle="1" w:styleId="trb12">
    <w:name w:val="trb12"/>
    <w:rsid w:val="00D135B6"/>
  </w:style>
  <w:style w:type="character" w:customStyle="1" w:styleId="tbln12">
    <w:name w:val="tbln12"/>
    <w:rsid w:val="00D135B6"/>
  </w:style>
  <w:style w:type="character" w:customStyle="1" w:styleId="tbb12">
    <w:name w:val="tbb12"/>
    <w:rsid w:val="00D135B6"/>
  </w:style>
  <w:style w:type="character" w:customStyle="1" w:styleId="hpsatn">
    <w:name w:val="hps atn"/>
    <w:rsid w:val="00D135B6"/>
  </w:style>
  <w:style w:type="character" w:customStyle="1" w:styleId="64">
    <w:name w:val="Знак Знак6"/>
    <w:rsid w:val="00D135B6"/>
    <w:rPr>
      <w:rFonts w:ascii="Arial" w:hAnsi="Arial" w:cs="Arial" w:hint="default"/>
      <w:b/>
      <w:bCs/>
      <w:kern w:val="32"/>
      <w:sz w:val="32"/>
      <w:szCs w:val="32"/>
    </w:rPr>
  </w:style>
  <w:style w:type="character" w:customStyle="1" w:styleId="FontStyle42">
    <w:name w:val="Font Style42"/>
    <w:rsid w:val="00D135B6"/>
    <w:rPr>
      <w:rFonts w:ascii="Times New Roman" w:hAnsi="Times New Roman" w:cs="Times New Roman" w:hint="default"/>
      <w:sz w:val="26"/>
      <w:szCs w:val="26"/>
    </w:rPr>
  </w:style>
  <w:style w:type="character" w:customStyle="1" w:styleId="FontStyle41">
    <w:name w:val="Font Style41"/>
    <w:rsid w:val="00D135B6"/>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D135B6"/>
    <w:rPr>
      <w:sz w:val="24"/>
      <w:szCs w:val="24"/>
      <w:lang w:val="ru-RU" w:eastAsia="ru-RU" w:bidi="ar-SA"/>
    </w:rPr>
  </w:style>
  <w:style w:type="character" w:customStyle="1" w:styleId="FontStyle139">
    <w:name w:val="Font Style139"/>
    <w:rsid w:val="00D135B6"/>
    <w:rPr>
      <w:rFonts w:ascii="Palatino Linotype" w:hAnsi="Palatino Linotype" w:cs="Palatino Linotype" w:hint="default"/>
      <w:sz w:val="18"/>
      <w:szCs w:val="18"/>
    </w:rPr>
  </w:style>
  <w:style w:type="character" w:customStyle="1" w:styleId="FontStyle157">
    <w:name w:val="Font Style157"/>
    <w:rsid w:val="00D135B6"/>
    <w:rPr>
      <w:rFonts w:ascii="Palatino Linotype" w:hAnsi="Palatino Linotype" w:cs="Palatino Linotype" w:hint="default"/>
      <w:sz w:val="18"/>
      <w:szCs w:val="18"/>
    </w:rPr>
  </w:style>
  <w:style w:type="character" w:customStyle="1" w:styleId="FontStyle138">
    <w:name w:val="Font Style138"/>
    <w:rsid w:val="00D135B6"/>
    <w:rPr>
      <w:rFonts w:ascii="Palatino Linotype" w:hAnsi="Palatino Linotype" w:cs="Palatino Linotype" w:hint="default"/>
      <w:b/>
      <w:bCs/>
      <w:sz w:val="18"/>
      <w:szCs w:val="18"/>
    </w:rPr>
  </w:style>
  <w:style w:type="character" w:customStyle="1" w:styleId="FontStyle146">
    <w:name w:val="Font Style146"/>
    <w:rsid w:val="00D135B6"/>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D135B6"/>
    <w:rPr>
      <w:sz w:val="24"/>
      <w:szCs w:val="24"/>
      <w:lang w:val="ru-RU" w:eastAsia="ru-RU" w:bidi="ar-SA"/>
    </w:rPr>
  </w:style>
  <w:style w:type="character" w:customStyle="1" w:styleId="1ff7">
    <w:name w:val="Знак1"/>
    <w:rsid w:val="00D135B6"/>
    <w:rPr>
      <w:rFonts w:ascii="Arial" w:hAnsi="Arial" w:cs="Arial" w:hint="default"/>
      <w:b/>
      <w:bCs/>
      <w:kern w:val="32"/>
      <w:sz w:val="32"/>
      <w:szCs w:val="32"/>
      <w:lang w:val="ru-RU" w:eastAsia="ru-RU" w:bidi="ar-SA"/>
    </w:rPr>
  </w:style>
  <w:style w:type="character" w:customStyle="1" w:styleId="2f3">
    <w:name w:val="Знак2"/>
    <w:rsid w:val="00D135B6"/>
    <w:rPr>
      <w:sz w:val="24"/>
      <w:lang w:val="ru-RU" w:eastAsia="en-US" w:bidi="ar-SA"/>
    </w:rPr>
  </w:style>
  <w:style w:type="character" w:customStyle="1" w:styleId="311">
    <w:name w:val="Заголовок 3 Знак1"/>
    <w:aliases w:val="Знак2 Знак3"/>
    <w:locked/>
    <w:rsid w:val="00D135B6"/>
    <w:rPr>
      <w:b/>
      <w:bCs/>
      <w:sz w:val="27"/>
      <w:szCs w:val="27"/>
      <w:lang w:val="ru-RU" w:eastAsia="ru-RU" w:bidi="ar-SA"/>
    </w:rPr>
  </w:style>
  <w:style w:type="paragraph" w:customStyle="1" w:styleId="mane">
    <w:name w:val="mane"/>
    <w:rsid w:val="00D135B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D135B6"/>
    <w:rPr>
      <w:rFonts w:ascii="Sylfaen" w:hAnsi="Sylfaen" w:cs="Sylfaen"/>
      <w:sz w:val="18"/>
      <w:szCs w:val="18"/>
    </w:rPr>
  </w:style>
  <w:style w:type="character" w:customStyle="1" w:styleId="keyword1">
    <w:name w:val="keyword1"/>
    <w:rsid w:val="00D135B6"/>
    <w:rPr>
      <w:i/>
      <w:iCs/>
    </w:rPr>
  </w:style>
  <w:style w:type="character" w:customStyle="1" w:styleId="keyworddef1">
    <w:name w:val="keyword_def1"/>
    <w:rsid w:val="00D135B6"/>
    <w:rPr>
      <w:b/>
      <w:bCs/>
      <w:i/>
      <w:iCs/>
    </w:rPr>
  </w:style>
  <w:style w:type="character" w:customStyle="1" w:styleId="afffff">
    <w:name w:val="Выделение в тексте документа"/>
    <w:rsid w:val="00D135B6"/>
    <w:rPr>
      <w:rFonts w:cs="Times New Roman"/>
      <w:b/>
    </w:rPr>
  </w:style>
  <w:style w:type="paragraph" w:customStyle="1" w:styleId="afffff0">
    <w:name w:val="Текст документа"/>
    <w:basedOn w:val="a3"/>
    <w:rsid w:val="00D135B6"/>
    <w:pPr>
      <w:ind w:firstLine="709"/>
      <w:jc w:val="both"/>
    </w:pPr>
  </w:style>
  <w:style w:type="character" w:customStyle="1" w:styleId="xmlemitalic1">
    <w:name w:val="xml_em_italic1"/>
    <w:rsid w:val="00D135B6"/>
    <w:rPr>
      <w:i/>
      <w:iCs/>
    </w:rPr>
  </w:style>
  <w:style w:type="paragraph" w:customStyle="1" w:styleId="afffff1">
    <w:name w:val="Модуль"/>
    <w:basedOn w:val="a3"/>
    <w:rsid w:val="00D135B6"/>
    <w:pPr>
      <w:keepNext/>
      <w:jc w:val="both"/>
    </w:pPr>
  </w:style>
  <w:style w:type="character" w:customStyle="1" w:styleId="WW8Num4z3">
    <w:name w:val="WW8Num4z3"/>
    <w:rsid w:val="00D135B6"/>
    <w:rPr>
      <w:rFonts w:ascii="Symbol" w:hAnsi="Symbol"/>
    </w:rPr>
  </w:style>
  <w:style w:type="paragraph" w:customStyle="1" w:styleId="114">
    <w:name w:val="Название11"/>
    <w:basedOn w:val="a3"/>
    <w:next w:val="aff2"/>
    <w:qFormat/>
    <w:rsid w:val="00D135B6"/>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D135B6"/>
    <w:pPr>
      <w:suppressLineNumbers/>
      <w:suppressAutoHyphens/>
    </w:pPr>
    <w:rPr>
      <w:lang w:eastAsia="ar-SA"/>
    </w:rPr>
  </w:style>
  <w:style w:type="paragraph" w:customStyle="1" w:styleId="afffff3">
    <w:name w:val="Заголовок таблицы"/>
    <w:basedOn w:val="afffff2"/>
    <w:rsid w:val="00D135B6"/>
    <w:pPr>
      <w:jc w:val="center"/>
    </w:pPr>
    <w:rPr>
      <w:b/>
      <w:bCs/>
    </w:rPr>
  </w:style>
  <w:style w:type="paragraph" w:customStyle="1" w:styleId="Style46">
    <w:name w:val="Style46"/>
    <w:basedOn w:val="a3"/>
    <w:rsid w:val="00D135B6"/>
    <w:pPr>
      <w:widowControl w:val="0"/>
      <w:autoSpaceDE w:val="0"/>
      <w:autoSpaceDN w:val="0"/>
      <w:adjustRightInd w:val="0"/>
      <w:spacing w:line="240" w:lineRule="exact"/>
      <w:ind w:hanging="106"/>
    </w:pPr>
  </w:style>
  <w:style w:type="paragraph" w:customStyle="1" w:styleId="Style61">
    <w:name w:val="Style61"/>
    <w:basedOn w:val="a3"/>
    <w:rsid w:val="00D135B6"/>
    <w:pPr>
      <w:widowControl w:val="0"/>
      <w:autoSpaceDE w:val="0"/>
      <w:autoSpaceDN w:val="0"/>
      <w:adjustRightInd w:val="0"/>
      <w:spacing w:line="242" w:lineRule="exact"/>
      <w:ind w:hanging="446"/>
    </w:pPr>
  </w:style>
  <w:style w:type="paragraph" w:customStyle="1" w:styleId="Style164">
    <w:name w:val="Style164"/>
    <w:basedOn w:val="a3"/>
    <w:rsid w:val="00D135B6"/>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D135B6"/>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D135B6"/>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D135B6"/>
    <w:pPr>
      <w:spacing w:before="100" w:beforeAutospacing="1" w:after="100" w:afterAutospacing="1"/>
      <w:ind w:firstLine="360"/>
      <w:jc w:val="both"/>
    </w:pPr>
  </w:style>
  <w:style w:type="character" w:customStyle="1" w:styleId="c1">
    <w:name w:val="c1"/>
    <w:rsid w:val="00D135B6"/>
  </w:style>
  <w:style w:type="character" w:customStyle="1" w:styleId="afffff4">
    <w:name w:val="Текст.Акцентированный"/>
    <w:rsid w:val="00D135B6"/>
    <w:rPr>
      <w:rFonts w:cs="Times New Roman"/>
      <w:i/>
    </w:rPr>
  </w:style>
  <w:style w:type="paragraph" w:customStyle="1" w:styleId="65">
    <w:name w:val="Обычный (веб)6"/>
    <w:basedOn w:val="a3"/>
    <w:rsid w:val="00D135B6"/>
  </w:style>
  <w:style w:type="paragraph" w:customStyle="1" w:styleId="afffff5">
    <w:name w:val="слайд"/>
    <w:basedOn w:val="a3"/>
    <w:rsid w:val="00D135B6"/>
    <w:pPr>
      <w:jc w:val="both"/>
    </w:pPr>
    <w:rPr>
      <w:sz w:val="36"/>
      <w:lang w:eastAsia="en-US"/>
    </w:rPr>
  </w:style>
  <w:style w:type="character" w:customStyle="1" w:styleId="st">
    <w:name w:val="st"/>
    <w:rsid w:val="00D135B6"/>
  </w:style>
  <w:style w:type="character" w:customStyle="1" w:styleId="keyworddef">
    <w:name w:val="keyword_def"/>
    <w:rsid w:val="00D135B6"/>
  </w:style>
  <w:style w:type="character" w:customStyle="1" w:styleId="grame">
    <w:name w:val="grame"/>
    <w:rsid w:val="00D135B6"/>
  </w:style>
  <w:style w:type="paragraph" w:customStyle="1" w:styleId="115">
    <w:name w:val="Обычный + 11 пт"/>
    <w:basedOn w:val="a3"/>
    <w:rsid w:val="00D135B6"/>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D135B6"/>
  </w:style>
  <w:style w:type="paragraph" w:customStyle="1" w:styleId="afffff6">
    <w:name w:val="Знак Знак Знак Знак Знак Знак Знак Знак Знак Знак Знак Знак Знак"/>
    <w:basedOn w:val="a3"/>
    <w:rsid w:val="00D135B6"/>
    <w:pPr>
      <w:spacing w:after="160" w:line="240" w:lineRule="exact"/>
    </w:pPr>
    <w:rPr>
      <w:rFonts w:ascii="Verdana" w:hAnsi="Verdana"/>
      <w:lang w:val="en-US" w:eastAsia="en-US"/>
    </w:rPr>
  </w:style>
  <w:style w:type="character" w:customStyle="1" w:styleId="pav31">
    <w:name w:val="pav31"/>
    <w:rsid w:val="00D135B6"/>
    <w:rPr>
      <w:rFonts w:ascii="Comic Sans MS" w:hAnsi="Comic Sans MS" w:hint="default"/>
      <w:color w:val="272652"/>
      <w:sz w:val="12"/>
      <w:szCs w:val="12"/>
    </w:rPr>
  </w:style>
  <w:style w:type="paragraph" w:customStyle="1" w:styleId="pri">
    <w:name w:val="pri"/>
    <w:basedOn w:val="a3"/>
    <w:rsid w:val="00D135B6"/>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D135B6"/>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D135B6"/>
    <w:rPr>
      <w:rFonts w:ascii="Times New Roman" w:eastAsia="Times New Roman" w:hAnsi="Times New Roman" w:cs="Times New Roman"/>
      <w:i/>
      <w:snapToGrid w:val="0"/>
      <w:sz w:val="12"/>
      <w:szCs w:val="20"/>
      <w:lang w:eastAsia="ru-RU"/>
    </w:rPr>
  </w:style>
  <w:style w:type="character" w:customStyle="1" w:styleId="WW8Num3z1">
    <w:name w:val="WW8Num3z1"/>
    <w:rsid w:val="00D135B6"/>
    <w:rPr>
      <w:rFonts w:ascii="Times New Roman" w:eastAsia="Times New Roman" w:hAnsi="Times New Roman" w:cs="Times New Roman"/>
    </w:rPr>
  </w:style>
  <w:style w:type="character" w:customStyle="1" w:styleId="WW8Num4z0">
    <w:name w:val="WW8Num4z0"/>
    <w:rsid w:val="00D135B6"/>
    <w:rPr>
      <w:rFonts w:ascii="Wingdings" w:hAnsi="Wingdings"/>
    </w:rPr>
  </w:style>
  <w:style w:type="character" w:customStyle="1" w:styleId="WW8Num4z1">
    <w:name w:val="WW8Num4z1"/>
    <w:rsid w:val="00D135B6"/>
    <w:rPr>
      <w:rFonts w:ascii="Courier New" w:hAnsi="Courier New" w:cs="Courier New"/>
    </w:rPr>
  </w:style>
  <w:style w:type="character" w:customStyle="1" w:styleId="WW8Num6z1">
    <w:name w:val="WW8Num6z1"/>
    <w:rsid w:val="00D135B6"/>
    <w:rPr>
      <w:rFonts w:ascii="Times New Roman" w:eastAsia="Times New Roman" w:hAnsi="Times New Roman" w:cs="Times New Roman"/>
    </w:rPr>
  </w:style>
  <w:style w:type="character" w:customStyle="1" w:styleId="WW8Num7z1">
    <w:name w:val="WW8Num7z1"/>
    <w:rsid w:val="00D135B6"/>
    <w:rPr>
      <w:rFonts w:ascii="Times New Roman" w:eastAsia="Times New Roman" w:hAnsi="Times New Roman" w:cs="Times New Roman"/>
    </w:rPr>
  </w:style>
  <w:style w:type="character" w:customStyle="1" w:styleId="WW8Num8z0">
    <w:name w:val="WW8Num8z0"/>
    <w:rsid w:val="00D135B6"/>
    <w:rPr>
      <w:color w:val="auto"/>
    </w:rPr>
  </w:style>
  <w:style w:type="character" w:customStyle="1" w:styleId="WW8Num14z0">
    <w:name w:val="WW8Num14z0"/>
    <w:rsid w:val="00D135B6"/>
    <w:rPr>
      <w:rFonts w:ascii="Wingdings" w:hAnsi="Wingdings"/>
    </w:rPr>
  </w:style>
  <w:style w:type="character" w:customStyle="1" w:styleId="WW8Num14z1">
    <w:name w:val="WW8Num14z1"/>
    <w:rsid w:val="00D135B6"/>
    <w:rPr>
      <w:rFonts w:ascii="Courier New" w:hAnsi="Courier New" w:cs="Courier New"/>
    </w:rPr>
  </w:style>
  <w:style w:type="character" w:customStyle="1" w:styleId="WW8Num14z3">
    <w:name w:val="WW8Num14z3"/>
    <w:rsid w:val="00D135B6"/>
    <w:rPr>
      <w:rFonts w:ascii="Symbol" w:hAnsi="Symbol"/>
    </w:rPr>
  </w:style>
  <w:style w:type="character" w:customStyle="1" w:styleId="WW8Num15z1">
    <w:name w:val="WW8Num15z1"/>
    <w:rsid w:val="00D135B6"/>
    <w:rPr>
      <w:rFonts w:ascii="Times New Roman" w:eastAsia="Times New Roman" w:hAnsi="Times New Roman" w:cs="Times New Roman"/>
    </w:rPr>
  </w:style>
  <w:style w:type="character" w:customStyle="1" w:styleId="WW8Num17z1">
    <w:name w:val="WW8Num17z1"/>
    <w:rsid w:val="00D135B6"/>
    <w:rPr>
      <w:rFonts w:ascii="Times New Roman" w:eastAsia="Times New Roman" w:hAnsi="Times New Roman" w:cs="Times New Roman"/>
    </w:rPr>
  </w:style>
  <w:style w:type="character" w:customStyle="1" w:styleId="WW8Num18z0">
    <w:name w:val="WW8Num18z0"/>
    <w:rsid w:val="00D135B6"/>
    <w:rPr>
      <w:rFonts w:ascii="Wingdings" w:hAnsi="Wingdings"/>
      <w:sz w:val="20"/>
    </w:rPr>
  </w:style>
  <w:style w:type="character" w:customStyle="1" w:styleId="FontStyle514">
    <w:name w:val="Font Style514"/>
    <w:rsid w:val="00D135B6"/>
    <w:rPr>
      <w:rFonts w:ascii="Times New Roman" w:hAnsi="Times New Roman" w:cs="Times New Roman" w:hint="default"/>
      <w:sz w:val="20"/>
      <w:szCs w:val="20"/>
    </w:rPr>
  </w:style>
  <w:style w:type="character" w:customStyle="1" w:styleId="FontStyle528">
    <w:name w:val="Font Style528"/>
    <w:rsid w:val="00D135B6"/>
    <w:rPr>
      <w:rFonts w:ascii="Times New Roman" w:hAnsi="Times New Roman" w:cs="Times New Roman"/>
      <w:b/>
      <w:bCs/>
      <w:i/>
      <w:iCs/>
      <w:sz w:val="16"/>
      <w:szCs w:val="16"/>
    </w:rPr>
  </w:style>
  <w:style w:type="character" w:customStyle="1" w:styleId="MTEquationSection">
    <w:name w:val="MTEquationSection"/>
    <w:rsid w:val="00D135B6"/>
    <w:rPr>
      <w:vanish/>
      <w:color w:val="FF0000"/>
      <w:lang w:val="en-US"/>
    </w:rPr>
  </w:style>
  <w:style w:type="character" w:customStyle="1" w:styleId="texample1">
    <w:name w:val="texample1"/>
    <w:rsid w:val="00D135B6"/>
    <w:rPr>
      <w:rFonts w:ascii="Courier New" w:hAnsi="Courier New" w:cs="Courier New" w:hint="default"/>
      <w:color w:val="8B0000"/>
    </w:rPr>
  </w:style>
  <w:style w:type="character" w:customStyle="1" w:styleId="FontStyle28">
    <w:name w:val="Font Style28"/>
    <w:rsid w:val="00D135B6"/>
    <w:rPr>
      <w:rFonts w:ascii="Times New Roman" w:hAnsi="Times New Roman" w:cs="Times New Roman"/>
      <w:i/>
      <w:iCs/>
      <w:sz w:val="18"/>
      <w:szCs w:val="18"/>
    </w:rPr>
  </w:style>
  <w:style w:type="character" w:customStyle="1" w:styleId="FontStyle33">
    <w:name w:val="Font Style33"/>
    <w:rsid w:val="00D135B6"/>
    <w:rPr>
      <w:rFonts w:ascii="Arial" w:hAnsi="Arial" w:cs="Arial"/>
      <w:sz w:val="16"/>
      <w:szCs w:val="16"/>
    </w:rPr>
  </w:style>
  <w:style w:type="character" w:customStyle="1" w:styleId="FontStyle20">
    <w:name w:val="Font Style20"/>
    <w:rsid w:val="00D135B6"/>
    <w:rPr>
      <w:rFonts w:ascii="Book Antiqua" w:hAnsi="Book Antiqua" w:cs="Book Antiqua"/>
      <w:sz w:val="18"/>
      <w:szCs w:val="18"/>
    </w:rPr>
  </w:style>
  <w:style w:type="paragraph" w:customStyle="1" w:styleId="Style6">
    <w:name w:val="Style6"/>
    <w:basedOn w:val="a3"/>
    <w:rsid w:val="00D135B6"/>
    <w:pPr>
      <w:widowControl w:val="0"/>
      <w:autoSpaceDE w:val="0"/>
      <w:autoSpaceDN w:val="0"/>
      <w:adjustRightInd w:val="0"/>
    </w:pPr>
    <w:rPr>
      <w:rFonts w:ascii="Arial Narrow" w:hAnsi="Arial Narrow"/>
    </w:rPr>
  </w:style>
  <w:style w:type="character" w:customStyle="1" w:styleId="FontStyle14">
    <w:name w:val="Font Style14"/>
    <w:rsid w:val="00D135B6"/>
    <w:rPr>
      <w:rFonts w:ascii="Franklin Gothic Book" w:hAnsi="Franklin Gothic Book" w:cs="Franklin Gothic Book"/>
      <w:b/>
      <w:bCs/>
      <w:sz w:val="30"/>
      <w:szCs w:val="30"/>
    </w:rPr>
  </w:style>
  <w:style w:type="character" w:customStyle="1" w:styleId="FontStyle13">
    <w:name w:val="Font Style13"/>
    <w:rsid w:val="00D135B6"/>
    <w:rPr>
      <w:rFonts w:ascii="Arial" w:hAnsi="Arial" w:cs="Arial"/>
      <w:b/>
      <w:bCs/>
      <w:sz w:val="14"/>
      <w:szCs w:val="14"/>
    </w:rPr>
  </w:style>
  <w:style w:type="paragraph" w:customStyle="1" w:styleId="Style18">
    <w:name w:val="Style18"/>
    <w:basedOn w:val="a3"/>
    <w:rsid w:val="00D135B6"/>
    <w:pPr>
      <w:widowControl w:val="0"/>
      <w:autoSpaceDE w:val="0"/>
      <w:autoSpaceDN w:val="0"/>
      <w:adjustRightInd w:val="0"/>
      <w:spacing w:line="483" w:lineRule="exact"/>
      <w:ind w:firstLine="566"/>
      <w:jc w:val="both"/>
    </w:pPr>
  </w:style>
  <w:style w:type="paragraph" w:customStyle="1" w:styleId="2f4">
    <w:name w:val="Загол. 2 ур."/>
    <w:basedOn w:val="a3"/>
    <w:rsid w:val="00D135B6"/>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D135B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D135B6"/>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D135B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D135B6"/>
  </w:style>
  <w:style w:type="character" w:customStyle="1" w:styleId="fontstyle15">
    <w:name w:val="fontstyle15"/>
    <w:rsid w:val="00D135B6"/>
  </w:style>
  <w:style w:type="character" w:customStyle="1" w:styleId="fontstyle140">
    <w:name w:val="fontstyle14"/>
    <w:rsid w:val="00D135B6"/>
  </w:style>
  <w:style w:type="character" w:customStyle="1" w:styleId="fontstyle16">
    <w:name w:val="fontstyle16"/>
    <w:rsid w:val="00D135B6"/>
  </w:style>
  <w:style w:type="character" w:customStyle="1" w:styleId="noprint">
    <w:name w:val="noprint"/>
    <w:rsid w:val="00D135B6"/>
  </w:style>
  <w:style w:type="paragraph" w:customStyle="1" w:styleId="center">
    <w:name w:val="center"/>
    <w:basedOn w:val="a3"/>
    <w:rsid w:val="00D135B6"/>
    <w:pPr>
      <w:spacing w:before="100" w:beforeAutospacing="1" w:after="100" w:afterAutospacing="1"/>
    </w:pPr>
  </w:style>
  <w:style w:type="paragraph" w:customStyle="1" w:styleId="p12left">
    <w:name w:val="p12_left"/>
    <w:basedOn w:val="a3"/>
    <w:rsid w:val="00D135B6"/>
    <w:pPr>
      <w:spacing w:before="100" w:beforeAutospacing="1" w:after="100" w:afterAutospacing="1"/>
    </w:pPr>
  </w:style>
  <w:style w:type="character" w:customStyle="1" w:styleId="spelle">
    <w:name w:val="spelle"/>
    <w:rsid w:val="00D135B6"/>
  </w:style>
  <w:style w:type="character" w:customStyle="1" w:styleId="a00">
    <w:name w:val="a0"/>
    <w:rsid w:val="00D135B6"/>
  </w:style>
  <w:style w:type="character" w:customStyle="1" w:styleId="style10">
    <w:name w:val="style1"/>
    <w:rsid w:val="00D135B6"/>
  </w:style>
  <w:style w:type="character" w:customStyle="1" w:styleId="Typewriter">
    <w:name w:val="Typewriter"/>
    <w:rsid w:val="00D135B6"/>
    <w:rPr>
      <w:rFonts w:ascii="Courier New" w:hAnsi="Courier New"/>
      <w:sz w:val="20"/>
    </w:rPr>
  </w:style>
  <w:style w:type="paragraph" w:customStyle="1" w:styleId="ConsNonformat">
    <w:name w:val="ConsNonformat"/>
    <w:rsid w:val="00D135B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D135B6"/>
    <w:pPr>
      <w:tabs>
        <w:tab w:val="center" w:pos="4153"/>
        <w:tab w:val="right" w:pos="8306"/>
      </w:tabs>
    </w:pPr>
    <w:rPr>
      <w:rFonts w:ascii="Arial" w:hAnsi="Arial"/>
      <w:szCs w:val="20"/>
    </w:rPr>
  </w:style>
  <w:style w:type="character" w:customStyle="1" w:styleId="keyword">
    <w:name w:val="keyword"/>
    <w:rsid w:val="00D135B6"/>
  </w:style>
  <w:style w:type="character" w:customStyle="1" w:styleId="texample">
    <w:name w:val="texample"/>
    <w:rsid w:val="00D135B6"/>
  </w:style>
  <w:style w:type="character" w:customStyle="1" w:styleId="sentence">
    <w:name w:val="sentence"/>
    <w:rsid w:val="00D135B6"/>
  </w:style>
  <w:style w:type="character" w:customStyle="1" w:styleId="input">
    <w:name w:val="input"/>
    <w:rsid w:val="00D135B6"/>
  </w:style>
  <w:style w:type="character" w:customStyle="1" w:styleId="xmlemitalic">
    <w:name w:val="xml_em_italic"/>
    <w:rsid w:val="00D135B6"/>
  </w:style>
  <w:style w:type="character" w:customStyle="1" w:styleId="WW8Num16z0">
    <w:name w:val="WW8Num16z0"/>
    <w:rsid w:val="00D135B6"/>
    <w:rPr>
      <w:rFonts w:ascii="Wingdings 2" w:hAnsi="Wingdings 2" w:cs="OpenSymbol"/>
    </w:rPr>
  </w:style>
  <w:style w:type="paragraph" w:customStyle="1" w:styleId="afffff8">
    <w:name w:val="Абзац"/>
    <w:basedOn w:val="a3"/>
    <w:rsid w:val="00D135B6"/>
    <w:pPr>
      <w:spacing w:line="312" w:lineRule="auto"/>
      <w:ind w:firstLine="567"/>
      <w:jc w:val="both"/>
    </w:pPr>
    <w:rPr>
      <w:spacing w:val="-4"/>
      <w:szCs w:val="20"/>
    </w:rPr>
  </w:style>
  <w:style w:type="character" w:customStyle="1" w:styleId="BodyTextIndent3Char">
    <w:name w:val="Body Text Indent 3 Char"/>
    <w:semiHidden/>
    <w:locked/>
    <w:rsid w:val="00D135B6"/>
    <w:rPr>
      <w:sz w:val="16"/>
      <w:szCs w:val="16"/>
      <w:lang w:val="ru-RU" w:eastAsia="ru-RU" w:bidi="ar-SA"/>
    </w:rPr>
  </w:style>
  <w:style w:type="character" w:customStyle="1" w:styleId="FontStyle54">
    <w:name w:val="Font Style54"/>
    <w:rsid w:val="00D135B6"/>
    <w:rPr>
      <w:rFonts w:ascii="Times New Roman" w:hAnsi="Times New Roman" w:cs="Times New Roman"/>
      <w:sz w:val="24"/>
      <w:szCs w:val="24"/>
    </w:rPr>
  </w:style>
  <w:style w:type="character" w:customStyle="1" w:styleId="HTML10">
    <w:name w:val="Стандартный HTML Знак1"/>
    <w:semiHidden/>
    <w:rsid w:val="00D135B6"/>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D135B6"/>
    <w:rPr>
      <w:sz w:val="24"/>
      <w:szCs w:val="24"/>
    </w:rPr>
  </w:style>
  <w:style w:type="character" w:customStyle="1" w:styleId="1ffb">
    <w:name w:val="Текст примечания Знак1"/>
    <w:semiHidden/>
    <w:rsid w:val="00D135B6"/>
  </w:style>
  <w:style w:type="character" w:customStyle="1" w:styleId="1ffc">
    <w:name w:val="Нижний колонтитул Знак1"/>
    <w:semiHidden/>
    <w:rsid w:val="00D135B6"/>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D135B6"/>
    <w:rPr>
      <w:sz w:val="16"/>
      <w:szCs w:val="16"/>
    </w:rPr>
  </w:style>
  <w:style w:type="character" w:customStyle="1" w:styleId="313">
    <w:name w:val="Основной текст с отступом 3 Знак1"/>
    <w:semiHidden/>
    <w:rsid w:val="00D135B6"/>
    <w:rPr>
      <w:sz w:val="16"/>
      <w:szCs w:val="16"/>
    </w:rPr>
  </w:style>
  <w:style w:type="character" w:customStyle="1" w:styleId="214">
    <w:name w:val="Основной текст с отступом 2 Знак1"/>
    <w:semiHidden/>
    <w:rsid w:val="00D135B6"/>
    <w:rPr>
      <w:sz w:val="24"/>
      <w:szCs w:val="24"/>
    </w:rPr>
  </w:style>
  <w:style w:type="character" w:customStyle="1" w:styleId="215">
    <w:name w:val="Основной текст 2 Знак1"/>
    <w:semiHidden/>
    <w:rsid w:val="00D135B6"/>
    <w:rPr>
      <w:sz w:val="24"/>
      <w:szCs w:val="24"/>
    </w:rPr>
  </w:style>
  <w:style w:type="character" w:customStyle="1" w:styleId="1ffd">
    <w:name w:val="Схема документа Знак1"/>
    <w:semiHidden/>
    <w:rsid w:val="00D135B6"/>
    <w:rPr>
      <w:rFonts w:ascii="Tahoma" w:hAnsi="Tahoma" w:cs="Tahoma"/>
      <w:sz w:val="16"/>
      <w:szCs w:val="16"/>
    </w:rPr>
  </w:style>
  <w:style w:type="character" w:customStyle="1" w:styleId="1ffe">
    <w:name w:val="Текст выноски Знак1"/>
    <w:semiHidden/>
    <w:rsid w:val="00D135B6"/>
    <w:rPr>
      <w:rFonts w:ascii="Tahoma" w:hAnsi="Tahoma" w:cs="Tahoma"/>
      <w:sz w:val="16"/>
      <w:szCs w:val="16"/>
    </w:rPr>
  </w:style>
  <w:style w:type="character" w:customStyle="1" w:styleId="1fff">
    <w:name w:val="Название Знак1"/>
    <w:rsid w:val="00D135B6"/>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D135B6"/>
    <w:rPr>
      <w:b/>
      <w:bCs/>
    </w:rPr>
  </w:style>
  <w:style w:type="character" w:customStyle="1" w:styleId="serp-urlitem">
    <w:name w:val="serp-url__item"/>
    <w:rsid w:val="00D135B6"/>
  </w:style>
  <w:style w:type="character" w:customStyle="1" w:styleId="1fff1">
    <w:name w:val="Гиперссылка1"/>
    <w:rsid w:val="00D135B6"/>
    <w:rPr>
      <w:strike w:val="0"/>
      <w:dstrike w:val="0"/>
      <w:color w:val="006890"/>
      <w:u w:val="none"/>
    </w:rPr>
  </w:style>
  <w:style w:type="character" w:customStyle="1" w:styleId="221">
    <w:name w:val="Заголовок 2 Знак2"/>
    <w:rsid w:val="00D135B6"/>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D135B6"/>
    <w:rPr>
      <w:sz w:val="24"/>
      <w:szCs w:val="24"/>
    </w:rPr>
  </w:style>
  <w:style w:type="paragraph" w:customStyle="1" w:styleId="paragraf2">
    <w:name w:val="paragraf2"/>
    <w:basedOn w:val="a3"/>
    <w:rsid w:val="00D135B6"/>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D135B6"/>
    <w:pPr>
      <w:tabs>
        <w:tab w:val="center" w:pos="4680"/>
        <w:tab w:val="right" w:pos="9360"/>
      </w:tabs>
      <w:ind w:right="850"/>
    </w:pPr>
    <w:rPr>
      <w:lang w:eastAsia="en-US"/>
    </w:rPr>
  </w:style>
  <w:style w:type="paragraph" w:customStyle="1" w:styleId="Mycell">
    <w:name w:val="My cell"/>
    <w:basedOn w:val="a3"/>
    <w:rsid w:val="00D135B6"/>
    <w:pPr>
      <w:widowControl w:val="0"/>
      <w:jc w:val="both"/>
    </w:pPr>
    <w:rPr>
      <w:rFonts w:ascii="Antiqua" w:hAnsi="Antiqua"/>
      <w:szCs w:val="20"/>
      <w:lang w:val="en-GB"/>
    </w:rPr>
  </w:style>
  <w:style w:type="character" w:customStyle="1" w:styleId="FontStyle55">
    <w:name w:val="Font Style55"/>
    <w:rsid w:val="00D135B6"/>
    <w:rPr>
      <w:rFonts w:ascii="Times New Roman" w:hAnsi="Times New Roman" w:cs="Times New Roman"/>
      <w:sz w:val="28"/>
      <w:szCs w:val="28"/>
    </w:rPr>
  </w:style>
  <w:style w:type="paragraph" w:customStyle="1" w:styleId="Style49">
    <w:name w:val="Style49"/>
    <w:basedOn w:val="a3"/>
    <w:rsid w:val="00D135B6"/>
    <w:pPr>
      <w:widowControl w:val="0"/>
      <w:autoSpaceDE w:val="0"/>
      <w:autoSpaceDN w:val="0"/>
      <w:adjustRightInd w:val="0"/>
      <w:spacing w:line="480" w:lineRule="exact"/>
      <w:ind w:firstLine="240"/>
      <w:jc w:val="both"/>
    </w:pPr>
  </w:style>
  <w:style w:type="character" w:customStyle="1" w:styleId="gogofoundword">
    <w:name w:val="gogofoundword"/>
    <w:rsid w:val="00D135B6"/>
  </w:style>
  <w:style w:type="paragraph" w:customStyle="1" w:styleId="20">
    <w:name w:val="Обычный 2"/>
    <w:basedOn w:val="a3"/>
    <w:rsid w:val="00D135B6"/>
    <w:pPr>
      <w:numPr>
        <w:ilvl w:val="1"/>
        <w:numId w:val="9"/>
      </w:numPr>
      <w:tabs>
        <w:tab w:val="left" w:pos="1211"/>
      </w:tabs>
      <w:jc w:val="both"/>
    </w:pPr>
    <w:rPr>
      <w:sz w:val="20"/>
      <w:szCs w:val="20"/>
    </w:rPr>
  </w:style>
  <w:style w:type="paragraph" w:customStyle="1" w:styleId="2f5">
    <w:name w:val="Стиль Заголовок 2 + полужирный"/>
    <w:basedOn w:val="21"/>
    <w:rsid w:val="00D135B6"/>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D135B6"/>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D135B6"/>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D135B6"/>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D135B6"/>
    <w:pPr>
      <w:keepNext/>
      <w:pageBreakBefore/>
      <w:autoSpaceDE w:val="0"/>
      <w:autoSpaceDN w:val="0"/>
      <w:adjustRightInd w:val="0"/>
      <w:spacing w:line="312" w:lineRule="auto"/>
    </w:pPr>
    <w:rPr>
      <w:bCs/>
      <w:szCs w:val="20"/>
    </w:rPr>
  </w:style>
  <w:style w:type="paragraph" w:customStyle="1" w:styleId="314">
    <w:name w:val="Заголовок 3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D135B6"/>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D135B6"/>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D135B6"/>
    <w:rPr>
      <w:color w:val="auto"/>
    </w:rPr>
  </w:style>
  <w:style w:type="paragraph" w:customStyle="1" w:styleId="Caaieiaie2">
    <w:name w:val="Caaieiaie 2"/>
    <w:basedOn w:val="Default"/>
    <w:next w:val="Default"/>
    <w:rsid w:val="00D135B6"/>
    <w:rPr>
      <w:color w:val="auto"/>
    </w:rPr>
  </w:style>
  <w:style w:type="paragraph" w:customStyle="1" w:styleId="afffffb">
    <w:name w:val="Нормальный"/>
    <w:rsid w:val="00D135B6"/>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D135B6"/>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D135B6"/>
    <w:rPr>
      <w:rFonts w:ascii="Times New Roman" w:hAnsi="Times New Roman" w:cs="Times New Roman"/>
      <w:i/>
      <w:iCs/>
      <w:sz w:val="20"/>
      <w:szCs w:val="20"/>
    </w:rPr>
  </w:style>
  <w:style w:type="character" w:customStyle="1" w:styleId="Heading4Char">
    <w:name w:val="Heading 4 Char"/>
    <w:semiHidden/>
    <w:locked/>
    <w:rsid w:val="00D135B6"/>
    <w:rPr>
      <w:b/>
      <w:bCs/>
      <w:sz w:val="28"/>
      <w:szCs w:val="28"/>
      <w:lang w:val="ru-RU" w:eastAsia="ru-RU" w:bidi="ar-SA"/>
    </w:rPr>
  </w:style>
  <w:style w:type="paragraph" w:customStyle="1" w:styleId="e">
    <w:name w:val="Основн*e"/>
    <w:basedOn w:val="a3"/>
    <w:rsid w:val="00D135B6"/>
    <w:pPr>
      <w:widowControl w:val="0"/>
      <w:autoSpaceDE w:val="0"/>
      <w:autoSpaceDN w:val="0"/>
      <w:adjustRightInd w:val="0"/>
      <w:spacing w:line="360" w:lineRule="auto"/>
      <w:ind w:firstLine="709"/>
      <w:jc w:val="both"/>
    </w:pPr>
    <w:rPr>
      <w:sz w:val="28"/>
      <w:szCs w:val="28"/>
    </w:rPr>
  </w:style>
  <w:style w:type="character" w:customStyle="1" w:styleId="font2">
    <w:name w:val="font2"/>
    <w:rsid w:val="00D135B6"/>
  </w:style>
  <w:style w:type="character" w:customStyle="1" w:styleId="FontStyle40">
    <w:name w:val="Font Style40"/>
    <w:rsid w:val="00D135B6"/>
    <w:rPr>
      <w:rFonts w:ascii="Times New Roman" w:hAnsi="Times New Roman" w:cs="Times New Roman"/>
      <w:sz w:val="26"/>
      <w:szCs w:val="26"/>
    </w:rPr>
  </w:style>
  <w:style w:type="paragraph" w:customStyle="1" w:styleId="Style23">
    <w:name w:val="Style23"/>
    <w:basedOn w:val="a3"/>
    <w:rsid w:val="00D135B6"/>
    <w:pPr>
      <w:widowControl w:val="0"/>
      <w:autoSpaceDE w:val="0"/>
      <w:autoSpaceDN w:val="0"/>
      <w:adjustRightInd w:val="0"/>
      <w:spacing w:line="482" w:lineRule="exact"/>
      <w:ind w:firstLine="720"/>
      <w:jc w:val="both"/>
    </w:pPr>
  </w:style>
  <w:style w:type="character" w:customStyle="1" w:styleId="FontStyle43">
    <w:name w:val="Font Style43"/>
    <w:rsid w:val="00D135B6"/>
    <w:rPr>
      <w:rFonts w:ascii="Times New Roman" w:hAnsi="Times New Roman" w:cs="Times New Roman"/>
      <w:b/>
      <w:bCs/>
      <w:sz w:val="26"/>
      <w:szCs w:val="26"/>
    </w:rPr>
  </w:style>
  <w:style w:type="character" w:customStyle="1" w:styleId="FontStyle59">
    <w:name w:val="Font Style59"/>
    <w:rsid w:val="00D135B6"/>
    <w:rPr>
      <w:rFonts w:ascii="Times New Roman" w:hAnsi="Times New Roman" w:cs="Times New Roman"/>
      <w:sz w:val="28"/>
      <w:szCs w:val="28"/>
    </w:rPr>
  </w:style>
  <w:style w:type="paragraph" w:customStyle="1" w:styleId="Style28">
    <w:name w:val="Style28"/>
    <w:basedOn w:val="a3"/>
    <w:rsid w:val="00D135B6"/>
    <w:pPr>
      <w:widowControl w:val="0"/>
      <w:autoSpaceDE w:val="0"/>
      <w:autoSpaceDN w:val="0"/>
      <w:adjustRightInd w:val="0"/>
      <w:spacing w:line="494" w:lineRule="exact"/>
      <w:ind w:firstLine="902"/>
    </w:pPr>
  </w:style>
  <w:style w:type="character" w:customStyle="1" w:styleId="blk">
    <w:name w:val="blk"/>
    <w:rsid w:val="00D135B6"/>
  </w:style>
  <w:style w:type="character" w:customStyle="1" w:styleId="FontStyle47">
    <w:name w:val="Font Style47"/>
    <w:rsid w:val="00D135B6"/>
    <w:rPr>
      <w:rFonts w:ascii="Times New Roman" w:hAnsi="Times New Roman" w:cs="Times New Roman"/>
      <w:b/>
      <w:bCs/>
      <w:sz w:val="22"/>
      <w:szCs w:val="22"/>
    </w:rPr>
  </w:style>
  <w:style w:type="character" w:customStyle="1" w:styleId="FontStyle44">
    <w:name w:val="Font Style44"/>
    <w:rsid w:val="00D135B6"/>
    <w:rPr>
      <w:rFonts w:ascii="Times New Roman" w:hAnsi="Times New Roman" w:cs="Times New Roman"/>
      <w:b/>
      <w:bCs/>
      <w:sz w:val="26"/>
      <w:szCs w:val="26"/>
    </w:rPr>
  </w:style>
  <w:style w:type="character" w:customStyle="1" w:styleId="FontStyle34">
    <w:name w:val="Font Style34"/>
    <w:rsid w:val="00D135B6"/>
    <w:rPr>
      <w:rFonts w:ascii="Times New Roman" w:hAnsi="Times New Roman" w:cs="Times New Roman"/>
      <w:sz w:val="26"/>
      <w:szCs w:val="26"/>
    </w:rPr>
  </w:style>
  <w:style w:type="paragraph" w:styleId="afffffd">
    <w:name w:val="Intense Quote"/>
    <w:basedOn w:val="a3"/>
    <w:next w:val="a3"/>
    <w:link w:val="afffffe"/>
    <w:qFormat/>
    <w:rsid w:val="00D135B6"/>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D135B6"/>
    <w:rPr>
      <w:rFonts w:ascii="Times New Roman" w:eastAsia="Times New Roman" w:hAnsi="Times New Roman" w:cs="Times New Roman"/>
      <w:b/>
      <w:bCs/>
      <w:i/>
      <w:iCs/>
      <w:color w:val="4F81BD"/>
      <w:sz w:val="24"/>
      <w:szCs w:val="24"/>
    </w:rPr>
  </w:style>
  <w:style w:type="character" w:customStyle="1" w:styleId="FontStyle45">
    <w:name w:val="Font Style45"/>
    <w:rsid w:val="00D135B6"/>
    <w:rPr>
      <w:rFonts w:ascii="Times New Roman" w:hAnsi="Times New Roman" w:cs="Times New Roman"/>
      <w:i/>
      <w:iCs/>
      <w:sz w:val="26"/>
      <w:szCs w:val="26"/>
    </w:rPr>
  </w:style>
  <w:style w:type="paragraph" w:customStyle="1" w:styleId="Style36">
    <w:name w:val="Style36"/>
    <w:basedOn w:val="a3"/>
    <w:rsid w:val="00D135B6"/>
    <w:pPr>
      <w:widowControl w:val="0"/>
      <w:autoSpaceDE w:val="0"/>
      <w:autoSpaceDN w:val="0"/>
      <w:adjustRightInd w:val="0"/>
    </w:pPr>
  </w:style>
  <w:style w:type="paragraph" w:customStyle="1" w:styleId="47">
    <w:name w:val="Квадрат4"/>
    <w:basedOn w:val="a3"/>
    <w:rsid w:val="00D135B6"/>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D135B6"/>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D135B6"/>
    <w:rPr>
      <w:rFonts w:ascii="Century Schoolbook" w:hAnsi="Century Schoolbook"/>
      <w:sz w:val="21"/>
      <w:szCs w:val="21"/>
      <w:shd w:val="clear" w:color="auto" w:fill="FFFFFF"/>
    </w:rPr>
  </w:style>
  <w:style w:type="paragraph" w:customStyle="1" w:styleId="225">
    <w:name w:val="Основной текст (22)"/>
    <w:basedOn w:val="a3"/>
    <w:link w:val="223"/>
    <w:rsid w:val="00D135B6"/>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D135B6"/>
    <w:rPr>
      <w:rFonts w:ascii="Arial" w:hAnsi="Arial" w:cs="Arial"/>
      <w:b/>
      <w:bCs/>
      <w:i/>
      <w:iCs/>
      <w:sz w:val="21"/>
      <w:szCs w:val="21"/>
      <w:shd w:val="clear" w:color="auto" w:fill="FFFFFF"/>
    </w:rPr>
  </w:style>
  <w:style w:type="paragraph" w:customStyle="1" w:styleId="341">
    <w:name w:val="Основной текст34"/>
    <w:basedOn w:val="a3"/>
    <w:rsid w:val="00D135B6"/>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D135B6"/>
    <w:rPr>
      <w:rFonts w:ascii="Century Schoolbook" w:hAnsi="Century Schoolbook"/>
      <w:sz w:val="18"/>
      <w:szCs w:val="18"/>
      <w:shd w:val="clear" w:color="auto" w:fill="FFFFFF"/>
    </w:rPr>
  </w:style>
  <w:style w:type="paragraph" w:customStyle="1" w:styleId="132">
    <w:name w:val="Основной текст (13)"/>
    <w:basedOn w:val="a3"/>
    <w:link w:val="130"/>
    <w:rsid w:val="00D135B6"/>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D135B6"/>
    <w:rPr>
      <w:rFonts w:ascii="Century Schoolbook" w:hAnsi="Century Schoolbook"/>
      <w:sz w:val="18"/>
      <w:szCs w:val="18"/>
      <w:shd w:val="clear" w:color="auto" w:fill="FFFFFF"/>
    </w:rPr>
  </w:style>
  <w:style w:type="paragraph" w:customStyle="1" w:styleId="93">
    <w:name w:val="Основной текст (9)"/>
    <w:basedOn w:val="a3"/>
    <w:link w:val="92"/>
    <w:rsid w:val="00D135B6"/>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D135B6"/>
    <w:rPr>
      <w:rFonts w:ascii="Century Schoolbook" w:hAnsi="Century Schoolbook"/>
      <w:sz w:val="18"/>
      <w:szCs w:val="18"/>
      <w:shd w:val="clear" w:color="auto" w:fill="FFFFFF"/>
    </w:rPr>
  </w:style>
  <w:style w:type="paragraph" w:customStyle="1" w:styleId="3f">
    <w:name w:val="Основной текст (3)"/>
    <w:basedOn w:val="a3"/>
    <w:link w:val="3e"/>
    <w:rsid w:val="00D135B6"/>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D135B6"/>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D135B6"/>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D135B6"/>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D135B6"/>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D135B6"/>
    <w:rPr>
      <w:sz w:val="24"/>
      <w:lang w:eastAsia="ru-RU"/>
    </w:rPr>
  </w:style>
  <w:style w:type="paragraph" w:customStyle="1" w:styleId="affffff0">
    <w:name w:val="Êðàòêèé îáðàòíûé àäðåñ"/>
    <w:basedOn w:val="a3"/>
    <w:rsid w:val="00D135B6"/>
    <w:rPr>
      <w:rFonts w:ascii="MS Sans Serif" w:hAnsi="MS Sans Serif"/>
      <w:sz w:val="20"/>
      <w:szCs w:val="20"/>
      <w:lang w:val="en-US"/>
    </w:rPr>
  </w:style>
  <w:style w:type="character" w:customStyle="1" w:styleId="530">
    <w:name w:val="Знак Знак53"/>
    <w:locked/>
    <w:rsid w:val="00D135B6"/>
    <w:rPr>
      <w:b/>
      <w:caps/>
      <w:sz w:val="24"/>
      <w:szCs w:val="24"/>
      <w:lang w:val="ru-RU" w:eastAsia="ru-RU" w:bidi="ar-SA"/>
    </w:rPr>
  </w:style>
  <w:style w:type="character" w:customStyle="1" w:styleId="ft250">
    <w:name w:val="ft250"/>
    <w:rsid w:val="00D135B6"/>
  </w:style>
  <w:style w:type="paragraph" w:customStyle="1" w:styleId="s16">
    <w:name w:val="s_16"/>
    <w:basedOn w:val="a3"/>
    <w:rsid w:val="00D135B6"/>
    <w:pPr>
      <w:spacing w:before="100" w:beforeAutospacing="1" w:after="100" w:afterAutospacing="1"/>
    </w:pPr>
  </w:style>
  <w:style w:type="character" w:customStyle="1" w:styleId="410">
    <w:name w:val="Знак Знак41"/>
    <w:locked/>
    <w:rsid w:val="00D135B6"/>
    <w:rPr>
      <w:sz w:val="16"/>
      <w:szCs w:val="16"/>
      <w:lang w:val="ru-RU" w:eastAsia="ru-RU" w:bidi="ar-SA"/>
    </w:rPr>
  </w:style>
  <w:style w:type="paragraph" w:customStyle="1" w:styleId="Iniiaiieoaenonionooiii3">
    <w:name w:val="Iniiaiie oaeno n ionooiii 3"/>
    <w:basedOn w:val="a3"/>
    <w:rsid w:val="00D135B6"/>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D135B6"/>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D135B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D135B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D135B6"/>
    <w:rPr>
      <w:rFonts w:ascii="Arial" w:eastAsia="Times New Roman" w:hAnsi="Arial" w:cs="Arial"/>
      <w:b/>
      <w:bCs/>
      <w:kern w:val="32"/>
      <w:sz w:val="32"/>
      <w:szCs w:val="32"/>
      <w:lang w:eastAsia="ru-RU"/>
    </w:rPr>
  </w:style>
  <w:style w:type="paragraph" w:customStyle="1" w:styleId="article">
    <w:name w:val="article"/>
    <w:basedOn w:val="a3"/>
    <w:rsid w:val="00D135B6"/>
    <w:pPr>
      <w:spacing w:before="100" w:beforeAutospacing="1" w:after="100" w:afterAutospacing="1"/>
    </w:pPr>
  </w:style>
  <w:style w:type="character" w:customStyle="1" w:styleId="HTML11">
    <w:name w:val="Адрес HTML Знак1"/>
    <w:rsid w:val="00D135B6"/>
    <w:rPr>
      <w:rFonts w:ascii="Times New Roman" w:eastAsia="Times New Roman" w:hAnsi="Times New Roman"/>
      <w:i/>
      <w:iCs/>
      <w:sz w:val="24"/>
      <w:szCs w:val="24"/>
    </w:rPr>
  </w:style>
  <w:style w:type="paragraph" w:customStyle="1" w:styleId="affffff1">
    <w:name w:val="ненормальный"/>
    <w:basedOn w:val="a3"/>
    <w:rsid w:val="00D135B6"/>
    <w:pPr>
      <w:spacing w:line="360" w:lineRule="auto"/>
      <w:ind w:firstLine="709"/>
      <w:jc w:val="both"/>
    </w:pPr>
    <w:rPr>
      <w:sz w:val="28"/>
      <w:szCs w:val="20"/>
    </w:rPr>
  </w:style>
  <w:style w:type="character" w:customStyle="1" w:styleId="FontStyle564">
    <w:name w:val="Font Style564"/>
    <w:rsid w:val="00D135B6"/>
    <w:rPr>
      <w:rFonts w:ascii="Times New Roman" w:hAnsi="Times New Roman" w:cs="Times New Roman"/>
      <w:sz w:val="20"/>
      <w:szCs w:val="20"/>
    </w:rPr>
  </w:style>
  <w:style w:type="character" w:customStyle="1" w:styleId="FontStyle115">
    <w:name w:val="Font Style115"/>
    <w:rsid w:val="00D135B6"/>
    <w:rPr>
      <w:rFonts w:ascii="Times New Roman" w:hAnsi="Times New Roman" w:cs="Times New Roman"/>
      <w:sz w:val="28"/>
      <w:szCs w:val="28"/>
    </w:rPr>
  </w:style>
  <w:style w:type="character" w:customStyle="1" w:styleId="FontStyle117">
    <w:name w:val="Font Style117"/>
    <w:rsid w:val="00D135B6"/>
    <w:rPr>
      <w:rFonts w:ascii="Times New Roman" w:hAnsi="Times New Roman" w:cs="Times New Roman"/>
      <w:i/>
      <w:iCs/>
      <w:sz w:val="28"/>
      <w:szCs w:val="28"/>
    </w:rPr>
  </w:style>
  <w:style w:type="character" w:customStyle="1" w:styleId="ft318">
    <w:name w:val="ft318"/>
    <w:rsid w:val="00D135B6"/>
  </w:style>
  <w:style w:type="character" w:customStyle="1" w:styleId="fieldname">
    <w:name w:val="fieldname"/>
    <w:rsid w:val="00D135B6"/>
  </w:style>
  <w:style w:type="character" w:customStyle="1" w:styleId="FontStyle448">
    <w:name w:val="Font Style448"/>
    <w:rsid w:val="00D135B6"/>
    <w:rPr>
      <w:rFonts w:ascii="Times New Roman" w:hAnsi="Times New Roman" w:cs="Times New Roman"/>
      <w:sz w:val="20"/>
      <w:szCs w:val="20"/>
    </w:rPr>
  </w:style>
  <w:style w:type="paragraph" w:customStyle="1" w:styleId="caaieiaie3">
    <w:name w:val="caaieiaie 3"/>
    <w:rsid w:val="00D135B6"/>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D135B6"/>
    <w:rPr>
      <w:rFonts w:ascii="Garamond" w:hAnsi="Garamond" w:cs="Garamond"/>
      <w:sz w:val="24"/>
      <w:szCs w:val="24"/>
    </w:rPr>
  </w:style>
  <w:style w:type="character" w:customStyle="1" w:styleId="FooterChar">
    <w:name w:val="Footer Char"/>
    <w:locked/>
    <w:rsid w:val="00D135B6"/>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D135B6"/>
    <w:rPr>
      <w:lang w:eastAsia="en-US"/>
    </w:rPr>
  </w:style>
  <w:style w:type="character" w:customStyle="1" w:styleId="316">
    <w:name w:val="Знак3 Знак Знак1"/>
    <w:aliases w:val=" Знак3 Знак Знак Знак1"/>
    <w:semiHidden/>
    <w:locked/>
    <w:rsid w:val="00D135B6"/>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D135B6"/>
    <w:rPr>
      <w:rFonts w:ascii="Arial" w:hAnsi="Arial"/>
      <w:b/>
      <w:sz w:val="36"/>
      <w:lang w:val="ru-RU" w:eastAsia="en-US"/>
    </w:rPr>
  </w:style>
  <w:style w:type="character" w:customStyle="1" w:styleId="2f6">
    <w:name w:val="Знак Знак2"/>
    <w:rsid w:val="00D135B6"/>
    <w:rPr>
      <w:rFonts w:ascii="Arial" w:hAnsi="Arial"/>
      <w:b/>
      <w:sz w:val="36"/>
      <w:lang w:val="ru-RU" w:eastAsia="en-US"/>
    </w:rPr>
  </w:style>
  <w:style w:type="paragraph" w:customStyle="1" w:styleId="1fff5">
    <w:name w:val="Знак Знак Знак Знак Знак Знак1"/>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D135B6"/>
    <w:rPr>
      <w:b/>
      <w:caps/>
      <w:sz w:val="24"/>
      <w:lang w:val="ru-RU" w:eastAsia="ru-RU"/>
    </w:rPr>
  </w:style>
  <w:style w:type="character" w:customStyle="1" w:styleId="143">
    <w:name w:val="Знак Знак14"/>
    <w:locked/>
    <w:rsid w:val="00D135B6"/>
    <w:rPr>
      <w:b/>
      <w:sz w:val="27"/>
      <w:lang w:val="ru-RU" w:eastAsia="ru-RU"/>
    </w:rPr>
  </w:style>
  <w:style w:type="character" w:customStyle="1" w:styleId="72">
    <w:name w:val="Знак Знак7"/>
    <w:rsid w:val="00D135B6"/>
    <w:rPr>
      <w:sz w:val="16"/>
      <w:lang w:val="ru-RU" w:eastAsia="ru-RU"/>
    </w:rPr>
  </w:style>
  <w:style w:type="character" w:customStyle="1" w:styleId="151">
    <w:name w:val="Знак Знак15"/>
    <w:rsid w:val="00D135B6"/>
    <w:rPr>
      <w:rFonts w:ascii="Arial" w:hAnsi="Arial"/>
      <w:b/>
      <w:i/>
      <w:sz w:val="28"/>
      <w:lang w:val="ru-RU" w:eastAsia="en-US"/>
    </w:rPr>
  </w:style>
  <w:style w:type="character" w:customStyle="1" w:styleId="101">
    <w:name w:val="Знак Знак10"/>
    <w:rsid w:val="00D135B6"/>
    <w:rPr>
      <w:rFonts w:ascii="Calibri" w:hAnsi="Calibri"/>
      <w:i/>
      <w:sz w:val="24"/>
      <w:lang w:val="ru-RU" w:eastAsia="en-US"/>
    </w:rPr>
  </w:style>
  <w:style w:type="character" w:customStyle="1" w:styleId="611">
    <w:name w:val="Знак Знак61"/>
    <w:locked/>
    <w:rsid w:val="00D135B6"/>
    <w:rPr>
      <w:sz w:val="24"/>
    </w:rPr>
  </w:style>
  <w:style w:type="character" w:customStyle="1" w:styleId="affffff2">
    <w:name w:val="Основной текст + Курсив"/>
    <w:aliases w:val="Интервал 1 pt144"/>
    <w:rsid w:val="00D135B6"/>
    <w:rPr>
      <w:i/>
      <w:spacing w:val="20"/>
      <w:sz w:val="22"/>
    </w:rPr>
  </w:style>
  <w:style w:type="character" w:customStyle="1" w:styleId="460">
    <w:name w:val="Знак Знак46"/>
    <w:locked/>
    <w:rsid w:val="00D135B6"/>
    <w:rPr>
      <w:rFonts w:ascii="Arial" w:hAnsi="Arial" w:cs="Arial"/>
      <w:b/>
      <w:bCs/>
      <w:i/>
      <w:iCs/>
      <w:sz w:val="28"/>
      <w:szCs w:val="28"/>
      <w:lang w:val="ru-RU" w:eastAsia="en-US" w:bidi="ar-SA"/>
    </w:rPr>
  </w:style>
  <w:style w:type="character" w:customStyle="1" w:styleId="56">
    <w:name w:val="Знак5 Знак Знак"/>
    <w:locked/>
    <w:rsid w:val="00D135B6"/>
    <w:rPr>
      <w:sz w:val="16"/>
      <w:szCs w:val="16"/>
      <w:lang w:val="ru-RU" w:eastAsia="ru-RU" w:bidi="ar-SA"/>
    </w:rPr>
  </w:style>
  <w:style w:type="paragraph" w:customStyle="1" w:styleId="affffff3">
    <w:name w:val="заг_пар"/>
    <w:basedOn w:val="32"/>
    <w:next w:val="1a"/>
    <w:rsid w:val="00D135B6"/>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D135B6"/>
    <w:pPr>
      <w:widowControl w:val="0"/>
    </w:pPr>
    <w:rPr>
      <w:rFonts w:ascii="Calibri" w:hAnsi="Calibri"/>
      <w:sz w:val="22"/>
      <w:szCs w:val="22"/>
      <w:lang w:val="en-US" w:eastAsia="en-US"/>
    </w:rPr>
  </w:style>
  <w:style w:type="paragraph" w:customStyle="1" w:styleId="affffff4">
    <w:name w:val="параг_огл"/>
    <w:basedOn w:val="a3"/>
    <w:next w:val="aff0"/>
    <w:rsid w:val="00D135B6"/>
    <w:rPr>
      <w:sz w:val="20"/>
      <w:szCs w:val="20"/>
      <w:lang w:eastAsia="en-US"/>
    </w:rPr>
  </w:style>
  <w:style w:type="paragraph" w:customStyle="1" w:styleId="411">
    <w:name w:val="Заголовок 41"/>
    <w:basedOn w:val="1a"/>
    <w:next w:val="1a"/>
    <w:rsid w:val="00D135B6"/>
    <w:pPr>
      <w:keepNext/>
      <w:widowControl/>
      <w:ind w:firstLine="0"/>
      <w:jc w:val="left"/>
    </w:pPr>
    <w:rPr>
      <w:rFonts w:ascii="Times New Roman" w:hAnsi="Times New Roman"/>
      <w:snapToGrid/>
      <w:sz w:val="24"/>
    </w:rPr>
  </w:style>
  <w:style w:type="paragraph" w:customStyle="1" w:styleId="Style17">
    <w:name w:val="Style17"/>
    <w:basedOn w:val="a3"/>
    <w:rsid w:val="00D135B6"/>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D135B6"/>
    <w:pPr>
      <w:keepNext/>
      <w:widowControl w:val="0"/>
      <w:jc w:val="center"/>
    </w:pPr>
    <w:rPr>
      <w:rFonts w:eastAsia="Calibri"/>
      <w:b/>
      <w:sz w:val="26"/>
      <w:szCs w:val="20"/>
    </w:rPr>
  </w:style>
  <w:style w:type="paragraph" w:customStyle="1" w:styleId="2f7">
    <w:name w:val="Обычный2"/>
    <w:basedOn w:val="a3"/>
    <w:rsid w:val="00D135B6"/>
    <w:pPr>
      <w:spacing w:before="100" w:beforeAutospacing="1" w:after="100" w:afterAutospacing="1"/>
    </w:pPr>
    <w:rPr>
      <w:rFonts w:eastAsia="Calibri"/>
    </w:rPr>
  </w:style>
  <w:style w:type="paragraph" w:customStyle="1" w:styleId="217">
    <w:name w:val="Основной текст 21"/>
    <w:basedOn w:val="a3"/>
    <w:rsid w:val="00D135B6"/>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D135B6"/>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D135B6"/>
    <w:pPr>
      <w:widowControl/>
      <w:spacing w:before="0" w:after="0"/>
    </w:pPr>
    <w:rPr>
      <w:rFonts w:ascii="Courier New" w:eastAsia="Calibri" w:hAnsi="Courier New"/>
      <w:sz w:val="20"/>
    </w:rPr>
  </w:style>
  <w:style w:type="paragraph" w:customStyle="1" w:styleId="412">
    <w:name w:val="Заголовок 41"/>
    <w:basedOn w:val="1ff"/>
    <w:next w:val="1ff"/>
    <w:rsid w:val="00D135B6"/>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D135B6"/>
    <w:pPr>
      <w:spacing w:after="160" w:line="240" w:lineRule="exact"/>
    </w:pPr>
    <w:rPr>
      <w:rFonts w:ascii="Verdana" w:eastAsia="Calibri" w:hAnsi="Verdana"/>
      <w:lang w:val="en-US" w:eastAsia="en-US"/>
    </w:rPr>
  </w:style>
  <w:style w:type="paragraph" w:customStyle="1" w:styleId="affffff5">
    <w:name w:val="Мой стиль"/>
    <w:basedOn w:val="a3"/>
    <w:rsid w:val="00D135B6"/>
    <w:pPr>
      <w:ind w:left="284" w:right="567"/>
      <w:jc w:val="center"/>
    </w:pPr>
    <w:rPr>
      <w:rFonts w:ascii="Calibri" w:hAnsi="Calibri" w:cs="Calibri"/>
      <w:b/>
      <w:bCs/>
      <w:sz w:val="28"/>
      <w:szCs w:val="28"/>
    </w:rPr>
  </w:style>
  <w:style w:type="paragraph" w:customStyle="1" w:styleId="base">
    <w:name w:val="base"/>
    <w:basedOn w:val="a3"/>
    <w:rsid w:val="00D135B6"/>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D135B6"/>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D135B6"/>
    <w:rPr>
      <w:sz w:val="16"/>
      <w:szCs w:val="16"/>
      <w:lang w:bidi="ar-SA"/>
    </w:rPr>
  </w:style>
  <w:style w:type="character" w:customStyle="1" w:styleId="1fff8">
    <w:name w:val="Знак1 Знак Знак"/>
    <w:rsid w:val="00D135B6"/>
    <w:rPr>
      <w:sz w:val="24"/>
      <w:szCs w:val="24"/>
      <w:lang w:val="ru-RU" w:eastAsia="ru-RU" w:bidi="ar-SA"/>
    </w:rPr>
  </w:style>
  <w:style w:type="character" w:customStyle="1" w:styleId="1fff9">
    <w:name w:val="Знак Знак Знак1"/>
    <w:locked/>
    <w:rsid w:val="00D135B6"/>
    <w:rPr>
      <w:b/>
      <w:caps/>
      <w:sz w:val="24"/>
      <w:szCs w:val="24"/>
      <w:lang w:val="ru-RU" w:eastAsia="ru-RU" w:bidi="ar-SA"/>
    </w:rPr>
  </w:style>
  <w:style w:type="character" w:customStyle="1" w:styleId="sem">
    <w:name w:val="sem"/>
    <w:rsid w:val="00D135B6"/>
  </w:style>
  <w:style w:type="paragraph" w:customStyle="1" w:styleId="1">
    <w:name w:val="1"/>
    <w:basedOn w:val="a3"/>
    <w:rsid w:val="00D135B6"/>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D135B6"/>
    <w:rPr>
      <w:rFonts w:ascii="Times New Roman" w:hAnsi="Times New Roman"/>
      <w:i w:val="0"/>
      <w:iCs w:val="0"/>
      <w:sz w:val="24"/>
      <w:lang w:eastAsia="ru-RU"/>
    </w:rPr>
  </w:style>
  <w:style w:type="paragraph" w:customStyle="1" w:styleId="main">
    <w:name w:val="main"/>
    <w:basedOn w:val="a3"/>
    <w:rsid w:val="00D135B6"/>
    <w:pPr>
      <w:ind w:firstLine="400"/>
      <w:jc w:val="both"/>
      <w:textAlignment w:val="center"/>
    </w:pPr>
    <w:rPr>
      <w:sz w:val="27"/>
      <w:szCs w:val="27"/>
    </w:rPr>
  </w:style>
  <w:style w:type="character" w:customStyle="1" w:styleId="affffff6">
    <w:name w:val="кадр"/>
    <w:rsid w:val="00D135B6"/>
  </w:style>
  <w:style w:type="character" w:customStyle="1" w:styleId="-">
    <w:name w:val="опред-е"/>
    <w:rsid w:val="00D135B6"/>
  </w:style>
  <w:style w:type="paragraph" w:customStyle="1" w:styleId="218">
    <w:name w:val="Основной текст с отступом 21"/>
    <w:basedOn w:val="a3"/>
    <w:rsid w:val="00D135B6"/>
    <w:pPr>
      <w:keepNext/>
      <w:ind w:right="-2" w:firstLine="709"/>
      <w:jc w:val="both"/>
    </w:pPr>
    <w:rPr>
      <w:sz w:val="28"/>
      <w:szCs w:val="20"/>
    </w:rPr>
  </w:style>
  <w:style w:type="character" w:customStyle="1" w:styleId="searchmatch">
    <w:name w:val="searchmatch"/>
    <w:rsid w:val="00D135B6"/>
  </w:style>
  <w:style w:type="character" w:customStyle="1" w:styleId="FontStyle160">
    <w:name w:val="Font Style16"/>
    <w:rsid w:val="00D135B6"/>
    <w:rPr>
      <w:rFonts w:ascii="Times New Roman" w:hAnsi="Times New Roman" w:cs="Times New Roman"/>
      <w:sz w:val="26"/>
      <w:szCs w:val="26"/>
    </w:rPr>
  </w:style>
  <w:style w:type="paragraph" w:customStyle="1" w:styleId="1KGK9">
    <w:name w:val="1KG=K9"/>
    <w:rsid w:val="00D135B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D135B6"/>
    <w:rPr>
      <w:rFonts w:ascii="Times New Roman" w:hAnsi="Times New Roman" w:cs="Times New Roman"/>
      <w:i/>
      <w:iCs/>
      <w:sz w:val="24"/>
      <w:szCs w:val="24"/>
    </w:rPr>
  </w:style>
  <w:style w:type="character" w:customStyle="1" w:styleId="1fffa">
    <w:name w:val="Основной шрифт абзаца1"/>
    <w:rsid w:val="00D135B6"/>
  </w:style>
  <w:style w:type="character" w:customStyle="1" w:styleId="affffff7">
    <w:name w:val="Символ сноски"/>
    <w:rsid w:val="00D135B6"/>
  </w:style>
  <w:style w:type="character" w:customStyle="1" w:styleId="mnemo">
    <w:name w:val="mnemo"/>
    <w:rsid w:val="00D135B6"/>
  </w:style>
  <w:style w:type="character" w:customStyle="1" w:styleId="texhtml">
    <w:name w:val="texhtml"/>
    <w:rsid w:val="00D135B6"/>
  </w:style>
  <w:style w:type="paragraph" w:customStyle="1" w:styleId="1fffb">
    <w:name w:val="Название1"/>
    <w:basedOn w:val="a3"/>
    <w:rsid w:val="00D135B6"/>
    <w:pPr>
      <w:suppressLineNumbers/>
      <w:suppressAutoHyphens/>
      <w:spacing w:before="120" w:after="120"/>
    </w:pPr>
    <w:rPr>
      <w:rFonts w:cs="Mangal"/>
      <w:i/>
      <w:iCs/>
      <w:lang w:eastAsia="ar-SA"/>
    </w:rPr>
  </w:style>
  <w:style w:type="paragraph" w:customStyle="1" w:styleId="1fffc">
    <w:name w:val="Указатель1"/>
    <w:basedOn w:val="a3"/>
    <w:rsid w:val="00D135B6"/>
    <w:pPr>
      <w:suppressLineNumbers/>
      <w:suppressAutoHyphens/>
    </w:pPr>
    <w:rPr>
      <w:rFonts w:cs="Mangal"/>
      <w:lang w:eastAsia="ar-SA"/>
    </w:rPr>
  </w:style>
  <w:style w:type="character" w:customStyle="1" w:styleId="butback">
    <w:name w:val="butback"/>
    <w:rsid w:val="00D135B6"/>
  </w:style>
  <w:style w:type="paragraph" w:customStyle="1" w:styleId="Style26">
    <w:name w:val="Style26"/>
    <w:basedOn w:val="a3"/>
    <w:rsid w:val="00D135B6"/>
    <w:pPr>
      <w:widowControl w:val="0"/>
      <w:autoSpaceDE w:val="0"/>
      <w:autoSpaceDN w:val="0"/>
      <w:adjustRightInd w:val="0"/>
      <w:spacing w:line="485" w:lineRule="exact"/>
      <w:ind w:firstLine="902"/>
      <w:jc w:val="both"/>
    </w:pPr>
  </w:style>
  <w:style w:type="paragraph" w:customStyle="1" w:styleId="Style7">
    <w:name w:val="Style7"/>
    <w:basedOn w:val="a3"/>
    <w:rsid w:val="00D135B6"/>
    <w:pPr>
      <w:widowControl w:val="0"/>
      <w:autoSpaceDE w:val="0"/>
      <w:autoSpaceDN w:val="0"/>
      <w:adjustRightInd w:val="0"/>
    </w:pPr>
  </w:style>
  <w:style w:type="paragraph" w:customStyle="1" w:styleId="Style32">
    <w:name w:val="Style32"/>
    <w:basedOn w:val="a3"/>
    <w:rsid w:val="00D135B6"/>
    <w:pPr>
      <w:widowControl w:val="0"/>
      <w:autoSpaceDE w:val="0"/>
      <w:autoSpaceDN w:val="0"/>
      <w:adjustRightInd w:val="0"/>
    </w:pPr>
  </w:style>
  <w:style w:type="paragraph" w:customStyle="1" w:styleId="Style34">
    <w:name w:val="Style34"/>
    <w:basedOn w:val="a3"/>
    <w:rsid w:val="00D135B6"/>
    <w:pPr>
      <w:widowControl w:val="0"/>
      <w:autoSpaceDE w:val="0"/>
      <w:autoSpaceDN w:val="0"/>
      <w:adjustRightInd w:val="0"/>
      <w:spacing w:line="485" w:lineRule="exact"/>
      <w:ind w:firstLine="691"/>
    </w:pPr>
  </w:style>
  <w:style w:type="paragraph" w:customStyle="1" w:styleId="Style4">
    <w:name w:val="Style4"/>
    <w:basedOn w:val="a3"/>
    <w:rsid w:val="00D135B6"/>
    <w:pPr>
      <w:widowControl w:val="0"/>
      <w:autoSpaceDE w:val="0"/>
      <w:autoSpaceDN w:val="0"/>
      <w:adjustRightInd w:val="0"/>
      <w:spacing w:line="499" w:lineRule="exact"/>
      <w:ind w:firstLine="667"/>
      <w:jc w:val="both"/>
    </w:pPr>
  </w:style>
  <w:style w:type="paragraph" w:customStyle="1" w:styleId="Style40">
    <w:name w:val="Style40"/>
    <w:basedOn w:val="a3"/>
    <w:rsid w:val="00D135B6"/>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D135B6"/>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D135B6"/>
    <w:pPr>
      <w:widowControl w:val="0"/>
      <w:autoSpaceDE w:val="0"/>
      <w:autoSpaceDN w:val="0"/>
      <w:adjustRightInd w:val="0"/>
      <w:spacing w:line="446" w:lineRule="exact"/>
    </w:pPr>
  </w:style>
  <w:style w:type="paragraph" w:customStyle="1" w:styleId="Style20">
    <w:name w:val="Style20"/>
    <w:basedOn w:val="a3"/>
    <w:rsid w:val="00D135B6"/>
    <w:pPr>
      <w:widowControl w:val="0"/>
      <w:autoSpaceDE w:val="0"/>
      <w:autoSpaceDN w:val="0"/>
      <w:adjustRightInd w:val="0"/>
      <w:spacing w:line="485" w:lineRule="exact"/>
      <w:ind w:firstLine="854"/>
      <w:jc w:val="both"/>
    </w:pPr>
  </w:style>
  <w:style w:type="paragraph" w:customStyle="1" w:styleId="Style13">
    <w:name w:val="Style13"/>
    <w:basedOn w:val="a3"/>
    <w:rsid w:val="00D135B6"/>
    <w:pPr>
      <w:widowControl w:val="0"/>
      <w:autoSpaceDE w:val="0"/>
      <w:autoSpaceDN w:val="0"/>
      <w:adjustRightInd w:val="0"/>
      <w:spacing w:line="486" w:lineRule="exact"/>
      <w:ind w:firstLine="710"/>
      <w:jc w:val="both"/>
    </w:pPr>
  </w:style>
  <w:style w:type="paragraph" w:customStyle="1" w:styleId="urllink">
    <w:name w:val="urllink"/>
    <w:basedOn w:val="a3"/>
    <w:rsid w:val="00D135B6"/>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D135B6"/>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D135B6"/>
    <w:pPr>
      <w:tabs>
        <w:tab w:val="left" w:pos="454"/>
      </w:tabs>
      <w:ind w:left="454" w:hanging="454"/>
      <w:jc w:val="both"/>
    </w:pPr>
    <w:rPr>
      <w:b/>
    </w:rPr>
  </w:style>
  <w:style w:type="paragraph" w:customStyle="1" w:styleId="10pt">
    <w:name w:val="Стиль Основной текст с отступом + 10 pt по ширине"/>
    <w:basedOn w:val="aff9"/>
    <w:rsid w:val="00D135B6"/>
    <w:pPr>
      <w:spacing w:after="0"/>
      <w:ind w:left="0" w:firstLine="454"/>
      <w:jc w:val="both"/>
    </w:pPr>
    <w:rPr>
      <w:sz w:val="20"/>
      <w:szCs w:val="20"/>
    </w:rPr>
  </w:style>
  <w:style w:type="paragraph" w:customStyle="1" w:styleId="ConsPlusDocList">
    <w:name w:val="ConsPlusDocList"/>
    <w:rsid w:val="00D135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D135B6"/>
  </w:style>
  <w:style w:type="paragraph" w:customStyle="1" w:styleId="affffff8">
    <w:name w:val="Стиль"/>
    <w:link w:val="3f1"/>
    <w:rsid w:val="00D135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D135B6"/>
    <w:rPr>
      <w:rFonts w:ascii="Times New Roman" w:eastAsia="Times New Roman" w:hAnsi="Times New Roman" w:cs="Times New Roman"/>
      <w:sz w:val="24"/>
      <w:szCs w:val="24"/>
      <w:lang w:eastAsia="ru-RU"/>
    </w:rPr>
  </w:style>
  <w:style w:type="paragraph" w:customStyle="1" w:styleId="affffff9">
    <w:name w:val="Литература"/>
    <w:basedOn w:val="a3"/>
    <w:rsid w:val="00D135B6"/>
    <w:pPr>
      <w:keepNext/>
      <w:jc w:val="center"/>
    </w:pPr>
    <w:rPr>
      <w:b/>
    </w:rPr>
  </w:style>
  <w:style w:type="paragraph" w:customStyle="1" w:styleId="affffffa">
    <w:name w:val="Знак Знак Знак Знак Знак Знак Знак"/>
    <w:basedOn w:val="a3"/>
    <w:rsid w:val="00D135B6"/>
    <w:pPr>
      <w:spacing w:after="160" w:line="240" w:lineRule="exact"/>
    </w:pPr>
    <w:rPr>
      <w:rFonts w:ascii="Verdana" w:hAnsi="Verdana"/>
      <w:sz w:val="20"/>
      <w:szCs w:val="20"/>
      <w:lang w:val="en-US" w:eastAsia="en-US"/>
    </w:rPr>
  </w:style>
  <w:style w:type="character" w:customStyle="1" w:styleId="highlighthighlightactive">
    <w:name w:val="highlight highlight_active"/>
    <w:rsid w:val="00D135B6"/>
  </w:style>
  <w:style w:type="paragraph" w:customStyle="1" w:styleId="osntext">
    <w:name w:val="osn_text"/>
    <w:basedOn w:val="a3"/>
    <w:rsid w:val="00D135B6"/>
    <w:pPr>
      <w:widowControl w:val="0"/>
      <w:ind w:firstLine="567"/>
      <w:jc w:val="both"/>
    </w:pPr>
    <w:rPr>
      <w:sz w:val="20"/>
      <w:szCs w:val="20"/>
    </w:rPr>
  </w:style>
  <w:style w:type="paragraph" w:customStyle="1" w:styleId="copyrights">
    <w:name w:val="copyrights"/>
    <w:basedOn w:val="a3"/>
    <w:rsid w:val="00D135B6"/>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D135B6"/>
    <w:pPr>
      <w:widowControl w:val="0"/>
      <w:autoSpaceDE w:val="0"/>
      <w:autoSpaceDN w:val="0"/>
      <w:adjustRightInd w:val="0"/>
    </w:pPr>
  </w:style>
  <w:style w:type="paragraph" w:customStyle="1" w:styleId="Style30">
    <w:name w:val="Style30"/>
    <w:basedOn w:val="a3"/>
    <w:rsid w:val="00D135B6"/>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D135B6"/>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D135B6"/>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D135B6"/>
    <w:pPr>
      <w:numPr>
        <w:ilvl w:val="1"/>
      </w:numPr>
      <w:tabs>
        <w:tab w:val="left" w:pos="792"/>
      </w:tabs>
    </w:pPr>
    <w:rPr>
      <w:i w:val="0"/>
      <w:iCs w:val="0"/>
      <w:kern w:val="32"/>
      <w:sz w:val="24"/>
      <w:szCs w:val="32"/>
      <w:lang w:eastAsia="ru-RU"/>
    </w:rPr>
  </w:style>
  <w:style w:type="character" w:styleId="affffffb">
    <w:name w:val="Subtle Emphasis"/>
    <w:qFormat/>
    <w:rsid w:val="00D135B6"/>
    <w:rPr>
      <w:i/>
      <w:iCs/>
      <w:color w:val="808080"/>
    </w:rPr>
  </w:style>
  <w:style w:type="character" w:styleId="affffffc">
    <w:name w:val="Placeholder Text"/>
    <w:semiHidden/>
    <w:rsid w:val="00D135B6"/>
    <w:rPr>
      <w:color w:val="808080"/>
    </w:rPr>
  </w:style>
  <w:style w:type="character" w:customStyle="1" w:styleId="textcopy">
    <w:name w:val="textcopy"/>
    <w:rsid w:val="00D135B6"/>
  </w:style>
  <w:style w:type="character" w:customStyle="1" w:styleId="affffffd">
    <w:name w:val="Выделенный"/>
    <w:rsid w:val="00D135B6"/>
    <w:rPr>
      <w:b/>
      <w:lang w:val="ru-RU" w:eastAsia="ru-RU"/>
    </w:rPr>
  </w:style>
  <w:style w:type="character" w:customStyle="1" w:styleId="ft224">
    <w:name w:val="ft224"/>
    <w:rsid w:val="00D135B6"/>
  </w:style>
  <w:style w:type="paragraph" w:customStyle="1" w:styleId="1ffff">
    <w:name w:val="стиль1"/>
    <w:basedOn w:val="a3"/>
    <w:rsid w:val="00D135B6"/>
    <w:pPr>
      <w:spacing w:before="100" w:beforeAutospacing="1" w:after="100" w:afterAutospacing="1"/>
    </w:pPr>
  </w:style>
  <w:style w:type="character" w:customStyle="1" w:styleId="PlainTextChar">
    <w:name w:val="Plain Text Char"/>
    <w:aliases w:val="Heading 12 Char,Знак8 Char"/>
    <w:semiHidden/>
    <w:locked/>
    <w:rsid w:val="00D135B6"/>
    <w:rPr>
      <w:rFonts w:ascii="Courier New" w:hAnsi="Courier New"/>
      <w:lang w:val="ru-RU" w:eastAsia="ru-RU" w:bidi="ar-SA"/>
    </w:rPr>
  </w:style>
  <w:style w:type="paragraph" w:customStyle="1" w:styleId="Times">
    <w:name w:val="Times"/>
    <w:basedOn w:val="TableParagraph"/>
    <w:rsid w:val="00D135B6"/>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D135B6"/>
  </w:style>
  <w:style w:type="paragraph" w:customStyle="1" w:styleId="2f9">
    <w:name w:val="Основной текст2"/>
    <w:basedOn w:val="a3"/>
    <w:rsid w:val="00D135B6"/>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D135B6"/>
    <w:rPr>
      <w:rFonts w:cs="Times New Roman"/>
      <w:color w:val="666666"/>
    </w:rPr>
  </w:style>
  <w:style w:type="paragraph" w:customStyle="1" w:styleId="12pt025">
    <w:name w:val="Стиль 12 pt полужирный Черный уплотненный на  025 пт"/>
    <w:basedOn w:val="11"/>
    <w:rsid w:val="00D135B6"/>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D135B6"/>
    <w:pPr>
      <w:numPr>
        <w:numId w:val="13"/>
      </w:numPr>
      <w:tabs>
        <w:tab w:val="left" w:pos="0"/>
      </w:tabs>
      <w:jc w:val="both"/>
    </w:pPr>
    <w:rPr>
      <w:b/>
    </w:rPr>
  </w:style>
  <w:style w:type="character" w:customStyle="1" w:styleId="FontStyle111">
    <w:name w:val="Font Style111"/>
    <w:rsid w:val="00D135B6"/>
    <w:rPr>
      <w:rFonts w:ascii="Century Schoolbook" w:hAnsi="Century Schoolbook" w:cs="Century Schoolbook" w:hint="default"/>
      <w:sz w:val="18"/>
      <w:szCs w:val="18"/>
    </w:rPr>
  </w:style>
  <w:style w:type="character" w:customStyle="1" w:styleId="FontStyle136">
    <w:name w:val="Font Style136"/>
    <w:rsid w:val="00D135B6"/>
    <w:rPr>
      <w:rFonts w:ascii="Century Schoolbook" w:hAnsi="Century Schoolbook" w:cs="Century Schoolbook"/>
      <w:b/>
      <w:bCs/>
      <w:sz w:val="18"/>
      <w:szCs w:val="18"/>
    </w:rPr>
  </w:style>
  <w:style w:type="paragraph" w:customStyle="1" w:styleId="Style67">
    <w:name w:val="Style67"/>
    <w:basedOn w:val="a3"/>
    <w:rsid w:val="00D135B6"/>
    <w:pPr>
      <w:widowControl w:val="0"/>
      <w:autoSpaceDE w:val="0"/>
      <w:autoSpaceDN w:val="0"/>
      <w:adjustRightInd w:val="0"/>
    </w:pPr>
    <w:rPr>
      <w:rFonts w:ascii="Arial Black" w:hAnsi="Arial Black"/>
    </w:rPr>
  </w:style>
  <w:style w:type="character" w:customStyle="1" w:styleId="r">
    <w:name w:val="r"/>
    <w:rsid w:val="00D135B6"/>
  </w:style>
  <w:style w:type="character" w:customStyle="1" w:styleId="rl">
    <w:name w:val="rl"/>
    <w:rsid w:val="00D135B6"/>
  </w:style>
  <w:style w:type="character" w:customStyle="1" w:styleId="ep">
    <w:name w:val="ep"/>
    <w:rsid w:val="00D135B6"/>
  </w:style>
  <w:style w:type="character" w:customStyle="1" w:styleId="f">
    <w:name w:val="f"/>
    <w:rsid w:val="00D135B6"/>
  </w:style>
  <w:style w:type="paragraph" w:customStyle="1" w:styleId="affffffe">
    <w:name w:val="Диссер"/>
    <w:basedOn w:val="a3"/>
    <w:rsid w:val="00D135B6"/>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D135B6"/>
    <w:rPr>
      <w:sz w:val="24"/>
      <w:szCs w:val="24"/>
      <w:lang w:val="ru-RU" w:eastAsia="ru-RU" w:bidi="ar-SA"/>
    </w:rPr>
  </w:style>
  <w:style w:type="character" w:customStyle="1" w:styleId="430">
    <w:name w:val="Знак Знак43"/>
    <w:locked/>
    <w:rsid w:val="00D135B6"/>
    <w:rPr>
      <w:color w:val="000000"/>
      <w:sz w:val="28"/>
      <w:szCs w:val="24"/>
      <w:lang w:eastAsia="ru-RU"/>
    </w:rPr>
  </w:style>
  <w:style w:type="paragraph" w:customStyle="1" w:styleId="afffffff">
    <w:name w:val="Знак Знак Знак 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D135B6"/>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D135B6"/>
    <w:rPr>
      <w:sz w:val="24"/>
      <w:szCs w:val="24"/>
      <w:lang w:val="ru-RU" w:eastAsia="ru-RU" w:bidi="ar-SA"/>
    </w:rPr>
  </w:style>
  <w:style w:type="paragraph" w:customStyle="1" w:styleId="a1">
    <w:name w:val="мой"/>
    <w:basedOn w:val="a3"/>
    <w:rsid w:val="00D135B6"/>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D135B6"/>
    <w:pPr>
      <w:widowControl/>
      <w:ind w:firstLine="0"/>
      <w:jc w:val="left"/>
    </w:pPr>
    <w:rPr>
      <w:rFonts w:ascii="Times New Roman" w:hAnsi="Times New Roman"/>
      <w:snapToGrid/>
      <w:sz w:val="24"/>
    </w:rPr>
  </w:style>
  <w:style w:type="paragraph" w:customStyle="1" w:styleId="31">
    <w:name w:val="заголовок 3"/>
    <w:basedOn w:val="a3"/>
    <w:next w:val="a3"/>
    <w:rsid w:val="00D135B6"/>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D135B6"/>
  </w:style>
  <w:style w:type="paragraph" w:customStyle="1" w:styleId="-0">
    <w:name w:val="абзац-Азар"/>
    <w:basedOn w:val="afe"/>
    <w:rsid w:val="00D135B6"/>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D135B6"/>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D135B6"/>
    <w:rPr>
      <w:rFonts w:ascii="Arial" w:hAnsi="Arial"/>
      <w:sz w:val="24"/>
      <w:szCs w:val="24"/>
      <w:lang w:bidi="ar-SA"/>
    </w:rPr>
  </w:style>
  <w:style w:type="paragraph" w:customStyle="1" w:styleId="1ffff1">
    <w:name w:val="Знак Знак Знак Знак Знак Знак1 Знак Знак Знак"/>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D135B6"/>
    <w:pPr>
      <w:spacing w:before="100" w:beforeAutospacing="1" w:after="100" w:afterAutospacing="1"/>
      <w:jc w:val="both"/>
    </w:pPr>
    <w:rPr>
      <w:rFonts w:ascii="Georgia" w:hAnsi="Georgia"/>
      <w:color w:val="555555"/>
    </w:rPr>
  </w:style>
  <w:style w:type="paragraph" w:customStyle="1" w:styleId="bodytxt">
    <w:name w:val="bodytxt"/>
    <w:basedOn w:val="a3"/>
    <w:rsid w:val="00D135B6"/>
    <w:pPr>
      <w:spacing w:before="100" w:beforeAutospacing="1" w:after="100" w:afterAutospacing="1"/>
    </w:pPr>
    <w:rPr>
      <w:rFonts w:ascii="Tahoma" w:hAnsi="Tahoma" w:cs="Tahoma"/>
      <w:color w:val="111111"/>
      <w:sz w:val="33"/>
      <w:szCs w:val="33"/>
    </w:rPr>
  </w:style>
  <w:style w:type="character" w:customStyle="1" w:styleId="afffffff1">
    <w:name w:val="выделение"/>
    <w:rsid w:val="00D135B6"/>
    <w:rPr>
      <w:rFonts w:cs="Times New Roman"/>
    </w:rPr>
  </w:style>
  <w:style w:type="paragraph" w:customStyle="1" w:styleId="a">
    <w:name w:val="нумерованный содержание"/>
    <w:basedOn w:val="a3"/>
    <w:rsid w:val="00D135B6"/>
    <w:pPr>
      <w:numPr>
        <w:numId w:val="16"/>
      </w:numPr>
    </w:pPr>
    <w:rPr>
      <w:rFonts w:eastAsia="Calibri"/>
      <w:szCs w:val="22"/>
      <w:lang w:eastAsia="en-US"/>
    </w:rPr>
  </w:style>
  <w:style w:type="character" w:customStyle="1" w:styleId="440">
    <w:name w:val="Знак Знак44"/>
    <w:locked/>
    <w:rsid w:val="00D135B6"/>
    <w:rPr>
      <w:sz w:val="24"/>
      <w:szCs w:val="24"/>
    </w:rPr>
  </w:style>
  <w:style w:type="character" w:customStyle="1" w:styleId="FontStyle18">
    <w:name w:val="Font Style18"/>
    <w:rsid w:val="00D135B6"/>
    <w:rPr>
      <w:rFonts w:ascii="Times New Roman" w:hAnsi="Times New Roman" w:cs="Times New Roman"/>
      <w:b/>
      <w:bCs/>
      <w:sz w:val="18"/>
      <w:szCs w:val="18"/>
    </w:rPr>
  </w:style>
  <w:style w:type="character" w:customStyle="1" w:styleId="FontStyle19">
    <w:name w:val="Font Style19"/>
    <w:rsid w:val="00D135B6"/>
    <w:rPr>
      <w:rFonts w:ascii="Arial" w:hAnsi="Arial" w:cs="Arial"/>
      <w:sz w:val="16"/>
      <w:szCs w:val="16"/>
    </w:rPr>
  </w:style>
  <w:style w:type="character" w:customStyle="1" w:styleId="FontStyle150">
    <w:name w:val="Font Style15"/>
    <w:rsid w:val="00D135B6"/>
    <w:rPr>
      <w:rFonts w:ascii="Georgia" w:hAnsi="Georgia" w:cs="Georgia"/>
      <w:sz w:val="18"/>
      <w:szCs w:val="18"/>
    </w:rPr>
  </w:style>
  <w:style w:type="character" w:customStyle="1" w:styleId="FontStyle17">
    <w:name w:val="Font Style17"/>
    <w:rsid w:val="00D135B6"/>
    <w:rPr>
      <w:rFonts w:ascii="Times New Roman" w:hAnsi="Times New Roman" w:cs="Times New Roman"/>
      <w:sz w:val="20"/>
      <w:szCs w:val="20"/>
    </w:rPr>
  </w:style>
  <w:style w:type="character" w:customStyle="1" w:styleId="c0">
    <w:name w:val="c0"/>
    <w:rsid w:val="00D135B6"/>
  </w:style>
  <w:style w:type="character" w:customStyle="1" w:styleId="FontStyle48">
    <w:name w:val="Font Style48"/>
    <w:rsid w:val="00D135B6"/>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D135B6"/>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D135B6"/>
    <w:pPr>
      <w:spacing w:before="100" w:beforeAutospacing="1" w:after="100" w:afterAutospacing="1"/>
    </w:pPr>
  </w:style>
  <w:style w:type="character" w:customStyle="1" w:styleId="WW8Num1z0">
    <w:name w:val="WW8Num1z0"/>
    <w:rsid w:val="00D135B6"/>
  </w:style>
  <w:style w:type="character" w:customStyle="1" w:styleId="WW8Num1z1">
    <w:name w:val="WW8Num1z1"/>
    <w:rsid w:val="00D135B6"/>
  </w:style>
  <w:style w:type="character" w:customStyle="1" w:styleId="WW8Num1z2">
    <w:name w:val="WW8Num1z2"/>
    <w:rsid w:val="00D135B6"/>
  </w:style>
  <w:style w:type="character" w:customStyle="1" w:styleId="WW8Num1z3">
    <w:name w:val="WW8Num1z3"/>
    <w:rsid w:val="00D135B6"/>
  </w:style>
  <w:style w:type="character" w:customStyle="1" w:styleId="WW8Num1z4">
    <w:name w:val="WW8Num1z4"/>
    <w:rsid w:val="00D135B6"/>
  </w:style>
  <w:style w:type="character" w:customStyle="1" w:styleId="WW8Num1z5">
    <w:name w:val="WW8Num1z5"/>
    <w:rsid w:val="00D135B6"/>
  </w:style>
  <w:style w:type="character" w:customStyle="1" w:styleId="WW8Num1z6">
    <w:name w:val="WW8Num1z6"/>
    <w:rsid w:val="00D135B6"/>
  </w:style>
  <w:style w:type="character" w:customStyle="1" w:styleId="WW8Num1z7">
    <w:name w:val="WW8Num1z7"/>
    <w:rsid w:val="00D135B6"/>
  </w:style>
  <w:style w:type="character" w:customStyle="1" w:styleId="WW8Num1z8">
    <w:name w:val="WW8Num1z8"/>
    <w:rsid w:val="00D135B6"/>
  </w:style>
  <w:style w:type="character" w:customStyle="1" w:styleId="WW8Num2z0">
    <w:name w:val="WW8Num2z0"/>
    <w:rsid w:val="00D135B6"/>
    <w:rPr>
      <w:rFonts w:ascii="Symbol" w:hAnsi="Symbol" w:cs="Symbol"/>
    </w:rPr>
  </w:style>
  <w:style w:type="character" w:customStyle="1" w:styleId="WW8Num2z1">
    <w:name w:val="WW8Num2z1"/>
    <w:rsid w:val="00D135B6"/>
    <w:rPr>
      <w:rFonts w:ascii="Courier New" w:hAnsi="Courier New" w:cs="Courier New"/>
    </w:rPr>
  </w:style>
  <w:style w:type="character" w:customStyle="1" w:styleId="WW8Num2z2">
    <w:name w:val="WW8Num2z2"/>
    <w:rsid w:val="00D135B6"/>
    <w:rPr>
      <w:rFonts w:ascii="Wingdings" w:hAnsi="Wingdings" w:cs="Wingdings"/>
    </w:rPr>
  </w:style>
  <w:style w:type="character" w:customStyle="1" w:styleId="WW8Num3z0">
    <w:name w:val="WW8Num3z0"/>
    <w:rsid w:val="00D135B6"/>
    <w:rPr>
      <w:rFonts w:ascii="Symbol" w:hAnsi="Symbol" w:cs="Symbol"/>
      <w:color w:val="auto"/>
    </w:rPr>
  </w:style>
  <w:style w:type="character" w:customStyle="1" w:styleId="WW8Num3z2">
    <w:name w:val="WW8Num3z2"/>
    <w:rsid w:val="00D135B6"/>
    <w:rPr>
      <w:rFonts w:ascii="Wingdings" w:hAnsi="Wingdings" w:cs="Wingdings"/>
    </w:rPr>
  </w:style>
  <w:style w:type="character" w:customStyle="1" w:styleId="WW8Num3z3">
    <w:name w:val="WW8Num3z3"/>
    <w:rsid w:val="00D135B6"/>
    <w:rPr>
      <w:rFonts w:ascii="Symbol" w:hAnsi="Symbol" w:cs="Symbol"/>
    </w:rPr>
  </w:style>
  <w:style w:type="character" w:customStyle="1" w:styleId="WW8Num4z2">
    <w:name w:val="WW8Num4z2"/>
    <w:rsid w:val="00D135B6"/>
  </w:style>
  <w:style w:type="character" w:customStyle="1" w:styleId="WW8Num4z4">
    <w:name w:val="WW8Num4z4"/>
    <w:rsid w:val="00D135B6"/>
  </w:style>
  <w:style w:type="character" w:customStyle="1" w:styleId="WW8Num4z5">
    <w:name w:val="WW8Num4z5"/>
    <w:rsid w:val="00D135B6"/>
  </w:style>
  <w:style w:type="character" w:customStyle="1" w:styleId="WW8Num4z6">
    <w:name w:val="WW8Num4z6"/>
    <w:rsid w:val="00D135B6"/>
  </w:style>
  <w:style w:type="character" w:customStyle="1" w:styleId="WW8Num4z7">
    <w:name w:val="WW8Num4z7"/>
    <w:rsid w:val="00D135B6"/>
  </w:style>
  <w:style w:type="character" w:customStyle="1" w:styleId="WW8Num4z8">
    <w:name w:val="WW8Num4z8"/>
    <w:rsid w:val="00D135B6"/>
  </w:style>
  <w:style w:type="character" w:customStyle="1" w:styleId="WW8Num5z0">
    <w:name w:val="WW8Num5z0"/>
    <w:rsid w:val="00D135B6"/>
  </w:style>
  <w:style w:type="character" w:customStyle="1" w:styleId="WW8Num5z1">
    <w:name w:val="WW8Num5z1"/>
    <w:rsid w:val="00D135B6"/>
  </w:style>
  <w:style w:type="character" w:customStyle="1" w:styleId="WW8Num5z2">
    <w:name w:val="WW8Num5z2"/>
    <w:rsid w:val="00D135B6"/>
  </w:style>
  <w:style w:type="character" w:customStyle="1" w:styleId="WW8Num5z3">
    <w:name w:val="WW8Num5z3"/>
    <w:rsid w:val="00D135B6"/>
  </w:style>
  <w:style w:type="character" w:customStyle="1" w:styleId="WW8Num5z4">
    <w:name w:val="WW8Num5z4"/>
    <w:rsid w:val="00D135B6"/>
  </w:style>
  <w:style w:type="character" w:customStyle="1" w:styleId="WW8Num5z5">
    <w:name w:val="WW8Num5z5"/>
    <w:rsid w:val="00D135B6"/>
  </w:style>
  <w:style w:type="character" w:customStyle="1" w:styleId="WW8Num5z6">
    <w:name w:val="WW8Num5z6"/>
    <w:rsid w:val="00D135B6"/>
  </w:style>
  <w:style w:type="character" w:customStyle="1" w:styleId="WW8Num5z7">
    <w:name w:val="WW8Num5z7"/>
    <w:rsid w:val="00D135B6"/>
  </w:style>
  <w:style w:type="character" w:customStyle="1" w:styleId="WW8Num5z8">
    <w:name w:val="WW8Num5z8"/>
    <w:rsid w:val="00D135B6"/>
  </w:style>
  <w:style w:type="character" w:customStyle="1" w:styleId="WW8Num6z0">
    <w:name w:val="WW8Num6z0"/>
    <w:rsid w:val="00D135B6"/>
  </w:style>
  <w:style w:type="character" w:customStyle="1" w:styleId="WW8Num6z2">
    <w:name w:val="WW8Num6z2"/>
    <w:rsid w:val="00D135B6"/>
  </w:style>
  <w:style w:type="character" w:customStyle="1" w:styleId="WW8Num6z3">
    <w:name w:val="WW8Num6z3"/>
    <w:rsid w:val="00D135B6"/>
  </w:style>
  <w:style w:type="character" w:customStyle="1" w:styleId="WW8Num6z4">
    <w:name w:val="WW8Num6z4"/>
    <w:rsid w:val="00D135B6"/>
  </w:style>
  <w:style w:type="character" w:customStyle="1" w:styleId="WW8Num6z5">
    <w:name w:val="WW8Num6z5"/>
    <w:rsid w:val="00D135B6"/>
  </w:style>
  <w:style w:type="character" w:customStyle="1" w:styleId="WW8Num6z6">
    <w:name w:val="WW8Num6z6"/>
    <w:rsid w:val="00D135B6"/>
  </w:style>
  <w:style w:type="character" w:customStyle="1" w:styleId="WW8Num6z7">
    <w:name w:val="WW8Num6z7"/>
    <w:rsid w:val="00D135B6"/>
  </w:style>
  <w:style w:type="character" w:customStyle="1" w:styleId="WW8Num6z8">
    <w:name w:val="WW8Num6z8"/>
    <w:rsid w:val="00D135B6"/>
  </w:style>
  <w:style w:type="character" w:customStyle="1" w:styleId="WW8Num7z0">
    <w:name w:val="WW8Num7z0"/>
    <w:rsid w:val="00D135B6"/>
    <w:rPr>
      <w:rFonts w:ascii="Symbol" w:hAnsi="Symbol" w:cs="Symbol"/>
    </w:rPr>
  </w:style>
  <w:style w:type="character" w:customStyle="1" w:styleId="WW8Num7z2">
    <w:name w:val="WW8Num7z2"/>
    <w:rsid w:val="00D135B6"/>
  </w:style>
  <w:style w:type="character" w:customStyle="1" w:styleId="WW8Num7z3">
    <w:name w:val="WW8Num7z3"/>
    <w:rsid w:val="00D135B6"/>
  </w:style>
  <w:style w:type="character" w:customStyle="1" w:styleId="WW8Num7z4">
    <w:name w:val="WW8Num7z4"/>
    <w:rsid w:val="00D135B6"/>
  </w:style>
  <w:style w:type="character" w:customStyle="1" w:styleId="WW8Num7z5">
    <w:name w:val="WW8Num7z5"/>
    <w:rsid w:val="00D135B6"/>
  </w:style>
  <w:style w:type="character" w:customStyle="1" w:styleId="WW8Num7z6">
    <w:name w:val="WW8Num7z6"/>
    <w:rsid w:val="00D135B6"/>
  </w:style>
  <w:style w:type="character" w:customStyle="1" w:styleId="WW8Num7z7">
    <w:name w:val="WW8Num7z7"/>
    <w:rsid w:val="00D135B6"/>
  </w:style>
  <w:style w:type="character" w:customStyle="1" w:styleId="WW8Num7z8">
    <w:name w:val="WW8Num7z8"/>
    <w:rsid w:val="00D135B6"/>
  </w:style>
  <w:style w:type="character" w:customStyle="1" w:styleId="WW8Num8z1">
    <w:name w:val="WW8Num8z1"/>
    <w:rsid w:val="00D135B6"/>
  </w:style>
  <w:style w:type="character" w:customStyle="1" w:styleId="WW8Num8z2">
    <w:name w:val="WW8Num8z2"/>
    <w:rsid w:val="00D135B6"/>
  </w:style>
  <w:style w:type="character" w:customStyle="1" w:styleId="WW8Num8z3">
    <w:name w:val="WW8Num8z3"/>
    <w:rsid w:val="00D135B6"/>
  </w:style>
  <w:style w:type="character" w:customStyle="1" w:styleId="WW8Num8z4">
    <w:name w:val="WW8Num8z4"/>
    <w:rsid w:val="00D135B6"/>
  </w:style>
  <w:style w:type="character" w:customStyle="1" w:styleId="WW8Num8z5">
    <w:name w:val="WW8Num8z5"/>
    <w:rsid w:val="00D135B6"/>
  </w:style>
  <w:style w:type="character" w:customStyle="1" w:styleId="WW8Num8z6">
    <w:name w:val="WW8Num8z6"/>
    <w:rsid w:val="00D135B6"/>
  </w:style>
  <w:style w:type="character" w:customStyle="1" w:styleId="WW8Num8z7">
    <w:name w:val="WW8Num8z7"/>
    <w:rsid w:val="00D135B6"/>
  </w:style>
  <w:style w:type="character" w:customStyle="1" w:styleId="WW8Num8z8">
    <w:name w:val="WW8Num8z8"/>
    <w:rsid w:val="00D135B6"/>
  </w:style>
  <w:style w:type="character" w:customStyle="1" w:styleId="WW8Num9z0">
    <w:name w:val="WW8Num9z0"/>
    <w:rsid w:val="00D135B6"/>
  </w:style>
  <w:style w:type="character" w:customStyle="1" w:styleId="WW8Num9z1">
    <w:name w:val="WW8Num9z1"/>
    <w:rsid w:val="00D135B6"/>
  </w:style>
  <w:style w:type="character" w:customStyle="1" w:styleId="WW8Num9z2">
    <w:name w:val="WW8Num9z2"/>
    <w:rsid w:val="00D135B6"/>
  </w:style>
  <w:style w:type="character" w:customStyle="1" w:styleId="WW8Num9z3">
    <w:name w:val="WW8Num9z3"/>
    <w:rsid w:val="00D135B6"/>
  </w:style>
  <w:style w:type="character" w:customStyle="1" w:styleId="WW8Num9z4">
    <w:name w:val="WW8Num9z4"/>
    <w:rsid w:val="00D135B6"/>
  </w:style>
  <w:style w:type="character" w:customStyle="1" w:styleId="WW8Num9z5">
    <w:name w:val="WW8Num9z5"/>
    <w:rsid w:val="00D135B6"/>
  </w:style>
  <w:style w:type="character" w:customStyle="1" w:styleId="WW8Num9z6">
    <w:name w:val="WW8Num9z6"/>
    <w:rsid w:val="00D135B6"/>
  </w:style>
  <w:style w:type="character" w:customStyle="1" w:styleId="WW8Num9z7">
    <w:name w:val="WW8Num9z7"/>
    <w:rsid w:val="00D135B6"/>
  </w:style>
  <w:style w:type="character" w:customStyle="1" w:styleId="WW8Num9z8">
    <w:name w:val="WW8Num9z8"/>
    <w:rsid w:val="00D135B6"/>
  </w:style>
  <w:style w:type="character" w:customStyle="1" w:styleId="WW8Num10z0">
    <w:name w:val="WW8Num10z0"/>
    <w:rsid w:val="00D135B6"/>
  </w:style>
  <w:style w:type="character" w:customStyle="1" w:styleId="WW8Num10z1">
    <w:name w:val="WW8Num10z1"/>
    <w:rsid w:val="00D135B6"/>
  </w:style>
  <w:style w:type="character" w:customStyle="1" w:styleId="WW8Num10z2">
    <w:name w:val="WW8Num10z2"/>
    <w:rsid w:val="00D135B6"/>
  </w:style>
  <w:style w:type="character" w:customStyle="1" w:styleId="WW8Num10z3">
    <w:name w:val="WW8Num10z3"/>
    <w:rsid w:val="00D135B6"/>
  </w:style>
  <w:style w:type="character" w:customStyle="1" w:styleId="WW8Num10z4">
    <w:name w:val="WW8Num10z4"/>
    <w:rsid w:val="00D135B6"/>
  </w:style>
  <w:style w:type="character" w:customStyle="1" w:styleId="WW8Num10z5">
    <w:name w:val="WW8Num10z5"/>
    <w:rsid w:val="00D135B6"/>
  </w:style>
  <w:style w:type="character" w:customStyle="1" w:styleId="WW8Num10z6">
    <w:name w:val="WW8Num10z6"/>
    <w:rsid w:val="00D135B6"/>
  </w:style>
  <w:style w:type="character" w:customStyle="1" w:styleId="WW8Num10z7">
    <w:name w:val="WW8Num10z7"/>
    <w:rsid w:val="00D135B6"/>
  </w:style>
  <w:style w:type="character" w:customStyle="1" w:styleId="WW8Num10z8">
    <w:name w:val="WW8Num10z8"/>
    <w:rsid w:val="00D135B6"/>
  </w:style>
  <w:style w:type="character" w:customStyle="1" w:styleId="WW8Num11z0">
    <w:name w:val="WW8Num11z0"/>
    <w:rsid w:val="00D135B6"/>
  </w:style>
  <w:style w:type="character" w:customStyle="1" w:styleId="WW8Num11z1">
    <w:name w:val="WW8Num11z1"/>
    <w:rsid w:val="00D135B6"/>
    <w:rPr>
      <w:rFonts w:ascii="Symbol" w:hAnsi="Symbol" w:cs="Symbol"/>
    </w:rPr>
  </w:style>
  <w:style w:type="character" w:customStyle="1" w:styleId="WW8Num11z2">
    <w:name w:val="WW8Num11z2"/>
    <w:rsid w:val="00D135B6"/>
  </w:style>
  <w:style w:type="character" w:customStyle="1" w:styleId="WW8Num11z3">
    <w:name w:val="WW8Num11z3"/>
    <w:rsid w:val="00D135B6"/>
  </w:style>
  <w:style w:type="character" w:customStyle="1" w:styleId="WW8Num11z4">
    <w:name w:val="WW8Num11z4"/>
    <w:rsid w:val="00D135B6"/>
  </w:style>
  <w:style w:type="character" w:customStyle="1" w:styleId="WW8Num11z5">
    <w:name w:val="WW8Num11z5"/>
    <w:rsid w:val="00D135B6"/>
  </w:style>
  <w:style w:type="character" w:customStyle="1" w:styleId="WW8Num11z6">
    <w:name w:val="WW8Num11z6"/>
    <w:rsid w:val="00D135B6"/>
  </w:style>
  <w:style w:type="character" w:customStyle="1" w:styleId="WW8Num11z7">
    <w:name w:val="WW8Num11z7"/>
    <w:rsid w:val="00D135B6"/>
  </w:style>
  <w:style w:type="character" w:customStyle="1" w:styleId="WW8Num11z8">
    <w:name w:val="WW8Num11z8"/>
    <w:rsid w:val="00D135B6"/>
  </w:style>
  <w:style w:type="character" w:customStyle="1" w:styleId="WW8Num12z0">
    <w:name w:val="WW8Num12z0"/>
    <w:rsid w:val="00D135B6"/>
  </w:style>
  <w:style w:type="character" w:customStyle="1" w:styleId="WW8Num12z1">
    <w:name w:val="WW8Num12z1"/>
    <w:rsid w:val="00D135B6"/>
    <w:rPr>
      <w:b/>
      <w:bCs/>
    </w:rPr>
  </w:style>
  <w:style w:type="character" w:customStyle="1" w:styleId="WW8Num12z2">
    <w:name w:val="WW8Num12z2"/>
    <w:rsid w:val="00D135B6"/>
  </w:style>
  <w:style w:type="character" w:customStyle="1" w:styleId="WW8Num12z3">
    <w:name w:val="WW8Num12z3"/>
    <w:rsid w:val="00D135B6"/>
  </w:style>
  <w:style w:type="character" w:customStyle="1" w:styleId="WW8Num12z4">
    <w:name w:val="WW8Num12z4"/>
    <w:rsid w:val="00D135B6"/>
  </w:style>
  <w:style w:type="character" w:customStyle="1" w:styleId="WW8Num12z5">
    <w:name w:val="WW8Num12z5"/>
    <w:rsid w:val="00D135B6"/>
  </w:style>
  <w:style w:type="character" w:customStyle="1" w:styleId="WW8Num12z6">
    <w:name w:val="WW8Num12z6"/>
    <w:rsid w:val="00D135B6"/>
  </w:style>
  <w:style w:type="character" w:customStyle="1" w:styleId="WW8Num12z7">
    <w:name w:val="WW8Num12z7"/>
    <w:rsid w:val="00D135B6"/>
  </w:style>
  <w:style w:type="character" w:customStyle="1" w:styleId="WW8Num12z8">
    <w:name w:val="WW8Num12z8"/>
    <w:rsid w:val="00D135B6"/>
  </w:style>
  <w:style w:type="character" w:customStyle="1" w:styleId="WW8Num13z0">
    <w:name w:val="WW8Num13z0"/>
    <w:rsid w:val="00D135B6"/>
    <w:rPr>
      <w:rFonts w:ascii="Symbol" w:hAnsi="Symbol" w:cs="Symbol"/>
    </w:rPr>
  </w:style>
  <w:style w:type="character" w:customStyle="1" w:styleId="WW8Num13z1">
    <w:name w:val="WW8Num13z1"/>
    <w:rsid w:val="00D135B6"/>
    <w:rPr>
      <w:rFonts w:ascii="Courier New" w:hAnsi="Courier New" w:cs="Courier New"/>
    </w:rPr>
  </w:style>
  <w:style w:type="character" w:customStyle="1" w:styleId="WW8Num13z2">
    <w:name w:val="WW8Num13z2"/>
    <w:rsid w:val="00D135B6"/>
    <w:rPr>
      <w:rFonts w:ascii="Wingdings" w:hAnsi="Wingdings" w:cs="Wingdings"/>
    </w:rPr>
  </w:style>
  <w:style w:type="character" w:customStyle="1" w:styleId="WW8Num14z2">
    <w:name w:val="WW8Num14z2"/>
    <w:rsid w:val="00D135B6"/>
    <w:rPr>
      <w:rFonts w:ascii="Wingdings" w:hAnsi="Wingdings" w:cs="Wingdings"/>
    </w:rPr>
  </w:style>
  <w:style w:type="character" w:customStyle="1" w:styleId="WW8Num15z0">
    <w:name w:val="WW8Num15z0"/>
    <w:rsid w:val="00D135B6"/>
  </w:style>
  <w:style w:type="character" w:customStyle="1" w:styleId="WW8Num15z2">
    <w:name w:val="WW8Num15z2"/>
    <w:rsid w:val="00D135B6"/>
  </w:style>
  <w:style w:type="character" w:customStyle="1" w:styleId="WW8Num15z3">
    <w:name w:val="WW8Num15z3"/>
    <w:rsid w:val="00D135B6"/>
  </w:style>
  <w:style w:type="character" w:customStyle="1" w:styleId="WW8Num15z4">
    <w:name w:val="WW8Num15z4"/>
    <w:rsid w:val="00D135B6"/>
  </w:style>
  <w:style w:type="character" w:customStyle="1" w:styleId="WW8Num15z5">
    <w:name w:val="WW8Num15z5"/>
    <w:rsid w:val="00D135B6"/>
  </w:style>
  <w:style w:type="character" w:customStyle="1" w:styleId="WW8Num15z6">
    <w:name w:val="WW8Num15z6"/>
    <w:rsid w:val="00D135B6"/>
  </w:style>
  <w:style w:type="character" w:customStyle="1" w:styleId="WW8Num15z7">
    <w:name w:val="WW8Num15z7"/>
    <w:rsid w:val="00D135B6"/>
  </w:style>
  <w:style w:type="character" w:customStyle="1" w:styleId="WW8Num15z8">
    <w:name w:val="WW8Num15z8"/>
    <w:rsid w:val="00D135B6"/>
  </w:style>
  <w:style w:type="character" w:customStyle="1" w:styleId="WW8Num16z1">
    <w:name w:val="WW8Num16z1"/>
    <w:rsid w:val="00D135B6"/>
  </w:style>
  <w:style w:type="character" w:customStyle="1" w:styleId="WW8Num16z2">
    <w:name w:val="WW8Num16z2"/>
    <w:rsid w:val="00D135B6"/>
  </w:style>
  <w:style w:type="character" w:customStyle="1" w:styleId="WW8Num16z3">
    <w:name w:val="WW8Num16z3"/>
    <w:rsid w:val="00D135B6"/>
  </w:style>
  <w:style w:type="character" w:customStyle="1" w:styleId="WW8Num16z4">
    <w:name w:val="WW8Num16z4"/>
    <w:rsid w:val="00D135B6"/>
  </w:style>
  <w:style w:type="character" w:customStyle="1" w:styleId="WW8Num16z5">
    <w:name w:val="WW8Num16z5"/>
    <w:rsid w:val="00D135B6"/>
  </w:style>
  <w:style w:type="character" w:customStyle="1" w:styleId="WW8Num16z6">
    <w:name w:val="WW8Num16z6"/>
    <w:rsid w:val="00D135B6"/>
  </w:style>
  <w:style w:type="character" w:customStyle="1" w:styleId="WW8Num16z7">
    <w:name w:val="WW8Num16z7"/>
    <w:rsid w:val="00D135B6"/>
  </w:style>
  <w:style w:type="character" w:customStyle="1" w:styleId="WW8Num16z8">
    <w:name w:val="WW8Num16z8"/>
    <w:rsid w:val="00D135B6"/>
  </w:style>
  <w:style w:type="character" w:customStyle="1" w:styleId="WW8Num17z0">
    <w:name w:val="WW8Num17z0"/>
    <w:rsid w:val="00D135B6"/>
    <w:rPr>
      <w:rFonts w:ascii="Times New Roman" w:hAnsi="Times New Roman" w:cs="Times New Roman"/>
      <w:b w:val="0"/>
      <w:i w:val="0"/>
      <w:sz w:val="24"/>
      <w:szCs w:val="24"/>
    </w:rPr>
  </w:style>
  <w:style w:type="character" w:customStyle="1" w:styleId="WW8Num17z2">
    <w:name w:val="WW8Num17z2"/>
    <w:rsid w:val="00D135B6"/>
  </w:style>
  <w:style w:type="character" w:customStyle="1" w:styleId="WW8Num17z3">
    <w:name w:val="WW8Num17z3"/>
    <w:rsid w:val="00D135B6"/>
  </w:style>
  <w:style w:type="character" w:customStyle="1" w:styleId="WW8Num17z4">
    <w:name w:val="WW8Num17z4"/>
    <w:rsid w:val="00D135B6"/>
  </w:style>
  <w:style w:type="character" w:customStyle="1" w:styleId="WW8Num17z5">
    <w:name w:val="WW8Num17z5"/>
    <w:rsid w:val="00D135B6"/>
  </w:style>
  <w:style w:type="character" w:customStyle="1" w:styleId="WW8Num17z6">
    <w:name w:val="WW8Num17z6"/>
    <w:rsid w:val="00D135B6"/>
  </w:style>
  <w:style w:type="character" w:customStyle="1" w:styleId="WW8Num17z7">
    <w:name w:val="WW8Num17z7"/>
    <w:rsid w:val="00D135B6"/>
  </w:style>
  <w:style w:type="character" w:customStyle="1" w:styleId="WW8Num17z8">
    <w:name w:val="WW8Num17z8"/>
    <w:rsid w:val="00D135B6"/>
  </w:style>
  <w:style w:type="character" w:customStyle="1" w:styleId="WW8Num18z1">
    <w:name w:val="WW8Num18z1"/>
    <w:rsid w:val="00D135B6"/>
  </w:style>
  <w:style w:type="character" w:customStyle="1" w:styleId="WW8Num18z2">
    <w:name w:val="WW8Num18z2"/>
    <w:rsid w:val="00D135B6"/>
  </w:style>
  <w:style w:type="character" w:customStyle="1" w:styleId="WW8Num18z3">
    <w:name w:val="WW8Num18z3"/>
    <w:rsid w:val="00D135B6"/>
  </w:style>
  <w:style w:type="character" w:customStyle="1" w:styleId="WW8Num18z4">
    <w:name w:val="WW8Num18z4"/>
    <w:rsid w:val="00D135B6"/>
  </w:style>
  <w:style w:type="character" w:customStyle="1" w:styleId="WW8Num18z5">
    <w:name w:val="WW8Num18z5"/>
    <w:rsid w:val="00D135B6"/>
  </w:style>
  <w:style w:type="character" w:customStyle="1" w:styleId="WW8Num18z6">
    <w:name w:val="WW8Num18z6"/>
    <w:rsid w:val="00D135B6"/>
  </w:style>
  <w:style w:type="character" w:customStyle="1" w:styleId="WW8Num18z7">
    <w:name w:val="WW8Num18z7"/>
    <w:rsid w:val="00D135B6"/>
  </w:style>
  <w:style w:type="character" w:customStyle="1" w:styleId="WW8Num18z8">
    <w:name w:val="WW8Num18z8"/>
    <w:rsid w:val="00D135B6"/>
  </w:style>
  <w:style w:type="character" w:customStyle="1" w:styleId="WW8Num19z0">
    <w:name w:val="WW8Num19z0"/>
    <w:rsid w:val="00D135B6"/>
  </w:style>
  <w:style w:type="character" w:customStyle="1" w:styleId="WW8Num19z1">
    <w:name w:val="WW8Num19z1"/>
    <w:rsid w:val="00D135B6"/>
  </w:style>
  <w:style w:type="character" w:customStyle="1" w:styleId="WW8Num19z2">
    <w:name w:val="WW8Num19z2"/>
    <w:rsid w:val="00D135B6"/>
  </w:style>
  <w:style w:type="character" w:customStyle="1" w:styleId="WW8Num19z3">
    <w:name w:val="WW8Num19z3"/>
    <w:rsid w:val="00D135B6"/>
  </w:style>
  <w:style w:type="character" w:customStyle="1" w:styleId="WW8Num19z4">
    <w:name w:val="WW8Num19z4"/>
    <w:rsid w:val="00D135B6"/>
  </w:style>
  <w:style w:type="character" w:customStyle="1" w:styleId="WW8Num19z5">
    <w:name w:val="WW8Num19z5"/>
    <w:rsid w:val="00D135B6"/>
  </w:style>
  <w:style w:type="character" w:customStyle="1" w:styleId="WW8Num19z6">
    <w:name w:val="WW8Num19z6"/>
    <w:rsid w:val="00D135B6"/>
  </w:style>
  <w:style w:type="character" w:customStyle="1" w:styleId="WW8Num19z7">
    <w:name w:val="WW8Num19z7"/>
    <w:rsid w:val="00D135B6"/>
  </w:style>
  <w:style w:type="character" w:customStyle="1" w:styleId="WW8Num19z8">
    <w:name w:val="WW8Num19z8"/>
    <w:rsid w:val="00D135B6"/>
  </w:style>
  <w:style w:type="character" w:customStyle="1" w:styleId="WW8Num20z0">
    <w:name w:val="WW8Num20z0"/>
    <w:rsid w:val="00D135B6"/>
  </w:style>
  <w:style w:type="character" w:customStyle="1" w:styleId="WW8Num21z0">
    <w:name w:val="WW8Num21z0"/>
    <w:rsid w:val="00D135B6"/>
  </w:style>
  <w:style w:type="character" w:customStyle="1" w:styleId="WW8Num21z1">
    <w:name w:val="WW8Num21z1"/>
    <w:rsid w:val="00D135B6"/>
  </w:style>
  <w:style w:type="character" w:customStyle="1" w:styleId="WW8Num21z2">
    <w:name w:val="WW8Num21z2"/>
    <w:rsid w:val="00D135B6"/>
  </w:style>
  <w:style w:type="character" w:customStyle="1" w:styleId="WW8Num21z3">
    <w:name w:val="WW8Num21z3"/>
    <w:rsid w:val="00D135B6"/>
  </w:style>
  <w:style w:type="character" w:customStyle="1" w:styleId="WW8Num21z4">
    <w:name w:val="WW8Num21z4"/>
    <w:rsid w:val="00D135B6"/>
  </w:style>
  <w:style w:type="character" w:customStyle="1" w:styleId="WW8Num21z5">
    <w:name w:val="WW8Num21z5"/>
    <w:rsid w:val="00D135B6"/>
  </w:style>
  <w:style w:type="character" w:customStyle="1" w:styleId="WW8Num21z6">
    <w:name w:val="WW8Num21z6"/>
    <w:rsid w:val="00D135B6"/>
  </w:style>
  <w:style w:type="character" w:customStyle="1" w:styleId="WW8Num21z7">
    <w:name w:val="WW8Num21z7"/>
    <w:rsid w:val="00D135B6"/>
  </w:style>
  <w:style w:type="character" w:customStyle="1" w:styleId="WW8Num21z8">
    <w:name w:val="WW8Num21z8"/>
    <w:rsid w:val="00D135B6"/>
  </w:style>
  <w:style w:type="character" w:customStyle="1" w:styleId="WW8Num22z0">
    <w:name w:val="WW8Num22z0"/>
    <w:rsid w:val="00D135B6"/>
    <w:rPr>
      <w:rFonts w:ascii="Symbol" w:hAnsi="Symbol" w:cs="Symbol"/>
    </w:rPr>
  </w:style>
  <w:style w:type="character" w:customStyle="1" w:styleId="WW8Num22z1">
    <w:name w:val="WW8Num22z1"/>
    <w:rsid w:val="00D135B6"/>
    <w:rPr>
      <w:rFonts w:ascii="Courier New" w:hAnsi="Courier New" w:cs="Courier New"/>
    </w:rPr>
  </w:style>
  <w:style w:type="character" w:customStyle="1" w:styleId="WW8Num22z2">
    <w:name w:val="WW8Num22z2"/>
    <w:rsid w:val="00D135B6"/>
    <w:rPr>
      <w:rFonts w:ascii="Wingdings" w:hAnsi="Wingdings" w:cs="Wingdings"/>
    </w:rPr>
  </w:style>
  <w:style w:type="character" w:customStyle="1" w:styleId="WW8Num23z0">
    <w:name w:val="WW8Num23z0"/>
    <w:rsid w:val="00D135B6"/>
    <w:rPr>
      <w:b w:val="0"/>
      <w:bCs/>
    </w:rPr>
  </w:style>
  <w:style w:type="character" w:customStyle="1" w:styleId="WW8Num23z1">
    <w:name w:val="WW8Num23z1"/>
    <w:rsid w:val="00D135B6"/>
  </w:style>
  <w:style w:type="character" w:customStyle="1" w:styleId="WW8Num23z2">
    <w:name w:val="WW8Num23z2"/>
    <w:rsid w:val="00D135B6"/>
  </w:style>
  <w:style w:type="character" w:customStyle="1" w:styleId="WW8Num23z3">
    <w:name w:val="WW8Num23z3"/>
    <w:rsid w:val="00D135B6"/>
  </w:style>
  <w:style w:type="character" w:customStyle="1" w:styleId="WW8Num23z4">
    <w:name w:val="WW8Num23z4"/>
    <w:rsid w:val="00D135B6"/>
  </w:style>
  <w:style w:type="character" w:customStyle="1" w:styleId="WW8Num23z5">
    <w:name w:val="WW8Num23z5"/>
    <w:rsid w:val="00D135B6"/>
  </w:style>
  <w:style w:type="character" w:customStyle="1" w:styleId="WW8Num23z6">
    <w:name w:val="WW8Num23z6"/>
    <w:rsid w:val="00D135B6"/>
  </w:style>
  <w:style w:type="character" w:customStyle="1" w:styleId="WW8Num23z7">
    <w:name w:val="WW8Num23z7"/>
    <w:rsid w:val="00D135B6"/>
  </w:style>
  <w:style w:type="character" w:customStyle="1" w:styleId="WW8Num23z8">
    <w:name w:val="WW8Num23z8"/>
    <w:rsid w:val="00D135B6"/>
  </w:style>
  <w:style w:type="character" w:customStyle="1" w:styleId="WW8Num24z0">
    <w:name w:val="WW8Num24z0"/>
    <w:rsid w:val="00D135B6"/>
    <w:rPr>
      <w:rFonts w:ascii="Symbol" w:hAnsi="Symbol" w:cs="Symbol"/>
      <w:sz w:val="24"/>
      <w:szCs w:val="24"/>
    </w:rPr>
  </w:style>
  <w:style w:type="character" w:customStyle="1" w:styleId="WW8Num24z1">
    <w:name w:val="WW8Num24z1"/>
    <w:rsid w:val="00D135B6"/>
    <w:rPr>
      <w:rFonts w:ascii="Courier New" w:hAnsi="Courier New" w:cs="Courier New"/>
    </w:rPr>
  </w:style>
  <w:style w:type="character" w:customStyle="1" w:styleId="WW8Num24z2">
    <w:name w:val="WW8Num24z2"/>
    <w:rsid w:val="00D135B6"/>
    <w:rPr>
      <w:rFonts w:ascii="Wingdings" w:hAnsi="Wingdings" w:cs="Wingdings"/>
    </w:rPr>
  </w:style>
  <w:style w:type="character" w:customStyle="1" w:styleId="WW8Num24z3">
    <w:name w:val="WW8Num24z3"/>
    <w:rsid w:val="00D135B6"/>
    <w:rPr>
      <w:rFonts w:ascii="Symbol" w:hAnsi="Symbol" w:cs="Symbol"/>
    </w:rPr>
  </w:style>
  <w:style w:type="character" w:customStyle="1" w:styleId="WW8Num25z0">
    <w:name w:val="WW8Num25z0"/>
    <w:rsid w:val="00D135B6"/>
    <w:rPr>
      <w:rFonts w:ascii="Symbol" w:hAnsi="Symbol" w:cs="Symbol"/>
      <w:color w:val="auto"/>
    </w:rPr>
  </w:style>
  <w:style w:type="character" w:customStyle="1" w:styleId="WW8Num25z1">
    <w:name w:val="WW8Num25z1"/>
    <w:rsid w:val="00D135B6"/>
    <w:rPr>
      <w:rFonts w:ascii="Courier New" w:hAnsi="Courier New" w:cs="Courier New"/>
    </w:rPr>
  </w:style>
  <w:style w:type="character" w:customStyle="1" w:styleId="WW8Num25z2">
    <w:name w:val="WW8Num25z2"/>
    <w:rsid w:val="00D135B6"/>
    <w:rPr>
      <w:rFonts w:ascii="Wingdings" w:hAnsi="Wingdings" w:cs="Wingdings"/>
    </w:rPr>
  </w:style>
  <w:style w:type="character" w:customStyle="1" w:styleId="WW8Num25z3">
    <w:name w:val="WW8Num25z3"/>
    <w:rsid w:val="00D135B6"/>
    <w:rPr>
      <w:rFonts w:ascii="Symbol" w:hAnsi="Symbol" w:cs="Symbol"/>
    </w:rPr>
  </w:style>
  <w:style w:type="character" w:customStyle="1" w:styleId="WW8Num26z0">
    <w:name w:val="WW8Num26z0"/>
    <w:rsid w:val="00D135B6"/>
    <w:rPr>
      <w:rFonts w:ascii="Symbol" w:hAnsi="Symbol" w:cs="Symbol"/>
    </w:rPr>
  </w:style>
  <w:style w:type="character" w:customStyle="1" w:styleId="WW8Num26z1">
    <w:name w:val="WW8Num26z1"/>
    <w:rsid w:val="00D135B6"/>
    <w:rPr>
      <w:rFonts w:ascii="Courier New" w:hAnsi="Courier New" w:cs="Courier New"/>
    </w:rPr>
  </w:style>
  <w:style w:type="character" w:customStyle="1" w:styleId="WW8Num26z2">
    <w:name w:val="WW8Num26z2"/>
    <w:rsid w:val="00D135B6"/>
    <w:rPr>
      <w:rFonts w:ascii="Wingdings" w:hAnsi="Wingdings" w:cs="Wingdings"/>
    </w:rPr>
  </w:style>
  <w:style w:type="character" w:customStyle="1" w:styleId="WW8Num27z0">
    <w:name w:val="WW8Num27z0"/>
    <w:rsid w:val="00D135B6"/>
  </w:style>
  <w:style w:type="character" w:customStyle="1" w:styleId="WW8Num27z1">
    <w:name w:val="WW8Num27z1"/>
    <w:rsid w:val="00D135B6"/>
  </w:style>
  <w:style w:type="character" w:customStyle="1" w:styleId="WW8Num27z2">
    <w:name w:val="WW8Num27z2"/>
    <w:rsid w:val="00D135B6"/>
  </w:style>
  <w:style w:type="character" w:customStyle="1" w:styleId="WW8Num27z3">
    <w:name w:val="WW8Num27z3"/>
    <w:rsid w:val="00D135B6"/>
  </w:style>
  <w:style w:type="character" w:customStyle="1" w:styleId="WW8Num27z4">
    <w:name w:val="WW8Num27z4"/>
    <w:rsid w:val="00D135B6"/>
  </w:style>
  <w:style w:type="character" w:customStyle="1" w:styleId="WW8Num27z5">
    <w:name w:val="WW8Num27z5"/>
    <w:rsid w:val="00D135B6"/>
  </w:style>
  <w:style w:type="character" w:customStyle="1" w:styleId="WW8Num27z6">
    <w:name w:val="WW8Num27z6"/>
    <w:rsid w:val="00D135B6"/>
  </w:style>
  <w:style w:type="character" w:customStyle="1" w:styleId="WW8Num27z7">
    <w:name w:val="WW8Num27z7"/>
    <w:rsid w:val="00D135B6"/>
  </w:style>
  <w:style w:type="character" w:customStyle="1" w:styleId="WW8Num27z8">
    <w:name w:val="WW8Num27z8"/>
    <w:rsid w:val="00D135B6"/>
  </w:style>
  <w:style w:type="character" w:customStyle="1" w:styleId="WW8Num28z0">
    <w:name w:val="WW8Num28z0"/>
    <w:rsid w:val="00D135B6"/>
  </w:style>
  <w:style w:type="character" w:customStyle="1" w:styleId="WW8Num28z1">
    <w:name w:val="WW8Num28z1"/>
    <w:rsid w:val="00D135B6"/>
    <w:rPr>
      <w:rFonts w:ascii="Symbol" w:hAnsi="Symbol" w:cs="Symbol"/>
      <w:sz w:val="24"/>
      <w:szCs w:val="24"/>
    </w:rPr>
  </w:style>
  <w:style w:type="character" w:customStyle="1" w:styleId="WW8Num28z2">
    <w:name w:val="WW8Num28z2"/>
    <w:rsid w:val="00D135B6"/>
  </w:style>
  <w:style w:type="character" w:customStyle="1" w:styleId="WW8Num28z3">
    <w:name w:val="WW8Num28z3"/>
    <w:rsid w:val="00D135B6"/>
  </w:style>
  <w:style w:type="character" w:customStyle="1" w:styleId="WW8Num28z4">
    <w:name w:val="WW8Num28z4"/>
    <w:rsid w:val="00D135B6"/>
  </w:style>
  <w:style w:type="character" w:customStyle="1" w:styleId="WW8Num28z5">
    <w:name w:val="WW8Num28z5"/>
    <w:rsid w:val="00D135B6"/>
  </w:style>
  <w:style w:type="character" w:customStyle="1" w:styleId="WW8Num28z6">
    <w:name w:val="WW8Num28z6"/>
    <w:rsid w:val="00D135B6"/>
  </w:style>
  <w:style w:type="character" w:customStyle="1" w:styleId="WW8Num28z7">
    <w:name w:val="WW8Num28z7"/>
    <w:rsid w:val="00D135B6"/>
  </w:style>
  <w:style w:type="character" w:customStyle="1" w:styleId="WW8Num28z8">
    <w:name w:val="WW8Num28z8"/>
    <w:rsid w:val="00D135B6"/>
  </w:style>
  <w:style w:type="character" w:customStyle="1" w:styleId="WW8Num29z0">
    <w:name w:val="WW8Num29z0"/>
    <w:rsid w:val="00D135B6"/>
  </w:style>
  <w:style w:type="character" w:customStyle="1" w:styleId="WW8Num29z1">
    <w:name w:val="WW8Num29z1"/>
    <w:rsid w:val="00D135B6"/>
  </w:style>
  <w:style w:type="character" w:customStyle="1" w:styleId="WW8Num29z2">
    <w:name w:val="WW8Num29z2"/>
    <w:rsid w:val="00D135B6"/>
  </w:style>
  <w:style w:type="character" w:customStyle="1" w:styleId="WW8Num29z3">
    <w:name w:val="WW8Num29z3"/>
    <w:rsid w:val="00D135B6"/>
  </w:style>
  <w:style w:type="character" w:customStyle="1" w:styleId="WW8Num29z4">
    <w:name w:val="WW8Num29z4"/>
    <w:rsid w:val="00D135B6"/>
  </w:style>
  <w:style w:type="character" w:customStyle="1" w:styleId="WW8Num29z5">
    <w:name w:val="WW8Num29z5"/>
    <w:rsid w:val="00D135B6"/>
  </w:style>
  <w:style w:type="character" w:customStyle="1" w:styleId="WW8Num29z6">
    <w:name w:val="WW8Num29z6"/>
    <w:rsid w:val="00D135B6"/>
  </w:style>
  <w:style w:type="character" w:customStyle="1" w:styleId="WW8Num29z7">
    <w:name w:val="WW8Num29z7"/>
    <w:rsid w:val="00D135B6"/>
  </w:style>
  <w:style w:type="character" w:customStyle="1" w:styleId="WW8Num29z8">
    <w:name w:val="WW8Num29z8"/>
    <w:rsid w:val="00D135B6"/>
  </w:style>
  <w:style w:type="character" w:customStyle="1" w:styleId="WW8Num30z0">
    <w:name w:val="WW8Num30z0"/>
    <w:rsid w:val="00D135B6"/>
    <w:rPr>
      <w:rFonts w:ascii="Wingdings" w:hAnsi="Wingdings" w:cs="Wingdings"/>
    </w:rPr>
  </w:style>
  <w:style w:type="character" w:customStyle="1" w:styleId="WW8Num30z1">
    <w:name w:val="WW8Num30z1"/>
    <w:rsid w:val="00D135B6"/>
    <w:rPr>
      <w:rFonts w:ascii="Courier New" w:hAnsi="Courier New" w:cs="Courier New"/>
    </w:rPr>
  </w:style>
  <w:style w:type="character" w:customStyle="1" w:styleId="WW8Num30z3">
    <w:name w:val="WW8Num30z3"/>
    <w:rsid w:val="00D135B6"/>
    <w:rPr>
      <w:rFonts w:ascii="Symbol" w:hAnsi="Symbol" w:cs="Symbol"/>
    </w:rPr>
  </w:style>
  <w:style w:type="character" w:customStyle="1" w:styleId="WW8Num31z0">
    <w:name w:val="WW8Num31z0"/>
    <w:rsid w:val="00D135B6"/>
    <w:rPr>
      <w:rFonts w:ascii="Wingdings" w:hAnsi="Wingdings" w:cs="Wingdings"/>
    </w:rPr>
  </w:style>
  <w:style w:type="character" w:customStyle="1" w:styleId="WW8Num31z1">
    <w:name w:val="WW8Num31z1"/>
    <w:rsid w:val="00D135B6"/>
    <w:rPr>
      <w:rFonts w:ascii="Courier New" w:hAnsi="Courier New" w:cs="Courier New"/>
    </w:rPr>
  </w:style>
  <w:style w:type="character" w:customStyle="1" w:styleId="WW8Num31z3">
    <w:name w:val="WW8Num31z3"/>
    <w:rsid w:val="00D135B6"/>
    <w:rPr>
      <w:rFonts w:ascii="Symbol" w:hAnsi="Symbol" w:cs="Symbol"/>
    </w:rPr>
  </w:style>
  <w:style w:type="character" w:customStyle="1" w:styleId="WW8Num32z0">
    <w:name w:val="WW8Num32z0"/>
    <w:rsid w:val="00D135B6"/>
  </w:style>
  <w:style w:type="character" w:customStyle="1" w:styleId="WW8Num32z1">
    <w:name w:val="WW8Num32z1"/>
    <w:rsid w:val="00D135B6"/>
    <w:rPr>
      <w:rFonts w:ascii="Courier New" w:hAnsi="Courier New" w:cs="Courier New"/>
    </w:rPr>
  </w:style>
  <w:style w:type="character" w:customStyle="1" w:styleId="WW8Num32z2">
    <w:name w:val="WW8Num32z2"/>
    <w:rsid w:val="00D135B6"/>
    <w:rPr>
      <w:rFonts w:ascii="Wingdings" w:hAnsi="Wingdings" w:cs="Wingdings"/>
    </w:rPr>
  </w:style>
  <w:style w:type="character" w:customStyle="1" w:styleId="WW8Num32z3">
    <w:name w:val="WW8Num32z3"/>
    <w:rsid w:val="00D135B6"/>
    <w:rPr>
      <w:rFonts w:ascii="Symbol" w:hAnsi="Symbol" w:cs="Symbol"/>
    </w:rPr>
  </w:style>
  <w:style w:type="character" w:customStyle="1" w:styleId="FontStyle30">
    <w:name w:val="Font Style30"/>
    <w:rsid w:val="00D135B6"/>
    <w:rPr>
      <w:rFonts w:ascii="Times New Roman" w:hAnsi="Times New Roman" w:cs="Times New Roman"/>
      <w:sz w:val="28"/>
      <w:szCs w:val="28"/>
    </w:rPr>
  </w:style>
  <w:style w:type="paragraph" w:customStyle="1" w:styleId="318">
    <w:name w:val="Основной текст 31"/>
    <w:basedOn w:val="a3"/>
    <w:rsid w:val="00D135B6"/>
    <w:pPr>
      <w:suppressAutoHyphens/>
      <w:spacing w:after="120"/>
    </w:pPr>
    <w:rPr>
      <w:sz w:val="16"/>
      <w:szCs w:val="16"/>
      <w:lang w:eastAsia="zh-CN"/>
    </w:rPr>
  </w:style>
  <w:style w:type="paragraph" w:customStyle="1" w:styleId="219">
    <w:name w:val="Основной текст с отступом 21"/>
    <w:basedOn w:val="a3"/>
    <w:rsid w:val="00D135B6"/>
    <w:pPr>
      <w:suppressAutoHyphens/>
      <w:spacing w:after="120" w:line="480" w:lineRule="auto"/>
      <w:ind w:left="283"/>
    </w:pPr>
    <w:rPr>
      <w:lang w:eastAsia="zh-CN"/>
    </w:rPr>
  </w:style>
  <w:style w:type="paragraph" w:customStyle="1" w:styleId="afffffff2">
    <w:name w:val="Содержимое врезки"/>
    <w:basedOn w:val="a3"/>
    <w:rsid w:val="00D135B6"/>
    <w:pPr>
      <w:suppressAutoHyphens/>
    </w:pPr>
    <w:rPr>
      <w:lang w:eastAsia="zh-CN"/>
    </w:rPr>
  </w:style>
  <w:style w:type="paragraph" w:customStyle="1" w:styleId="text1">
    <w:name w:val="text1"/>
    <w:basedOn w:val="a3"/>
    <w:rsid w:val="00D135B6"/>
    <w:pPr>
      <w:spacing w:after="300"/>
    </w:pPr>
  </w:style>
  <w:style w:type="paragraph" w:styleId="afffffff3">
    <w:name w:val="TOC Heading"/>
    <w:basedOn w:val="11"/>
    <w:next w:val="a3"/>
    <w:qFormat/>
    <w:rsid w:val="00D135B6"/>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D135B6"/>
    <w:rPr>
      <w:rFonts w:ascii="Times New Roman" w:hAnsi="Times New Roman" w:cs="Times New Roman"/>
      <w:sz w:val="18"/>
      <w:szCs w:val="18"/>
    </w:rPr>
  </w:style>
  <w:style w:type="paragraph" w:customStyle="1" w:styleId="afffffff4">
    <w:name w:val="Базовый"/>
    <w:rsid w:val="00D135B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D135B6"/>
    <w:rPr>
      <w:rFonts w:cs="Times New Roman"/>
      <w:color w:val="0000FF"/>
      <w:u w:val="single"/>
    </w:rPr>
  </w:style>
  <w:style w:type="character" w:customStyle="1" w:styleId="textmaincenter">
    <w:name w:val="textmain_center"/>
    <w:rsid w:val="00D135B6"/>
  </w:style>
  <w:style w:type="character" w:customStyle="1" w:styleId="WW8Num2z3">
    <w:name w:val="WW8Num2z3"/>
    <w:rsid w:val="00D135B6"/>
  </w:style>
  <w:style w:type="character" w:customStyle="1" w:styleId="WW8Num2z4">
    <w:name w:val="WW8Num2z4"/>
    <w:rsid w:val="00D135B6"/>
  </w:style>
  <w:style w:type="character" w:customStyle="1" w:styleId="WW8Num2z5">
    <w:name w:val="WW8Num2z5"/>
    <w:rsid w:val="00D135B6"/>
  </w:style>
  <w:style w:type="character" w:customStyle="1" w:styleId="WW8Num2z6">
    <w:name w:val="WW8Num2z6"/>
    <w:rsid w:val="00D135B6"/>
  </w:style>
  <w:style w:type="character" w:customStyle="1" w:styleId="WW8Num2z7">
    <w:name w:val="WW8Num2z7"/>
    <w:rsid w:val="00D135B6"/>
  </w:style>
  <w:style w:type="character" w:customStyle="1" w:styleId="WW8Num2z8">
    <w:name w:val="WW8Num2z8"/>
    <w:rsid w:val="00D135B6"/>
  </w:style>
  <w:style w:type="character" w:customStyle="1" w:styleId="WW8Num3z4">
    <w:name w:val="WW8Num3z4"/>
    <w:rsid w:val="00D135B6"/>
  </w:style>
  <w:style w:type="character" w:customStyle="1" w:styleId="WW8Num3z5">
    <w:name w:val="WW8Num3z5"/>
    <w:rsid w:val="00D135B6"/>
  </w:style>
  <w:style w:type="character" w:customStyle="1" w:styleId="WW8Num3z6">
    <w:name w:val="WW8Num3z6"/>
    <w:rsid w:val="00D135B6"/>
  </w:style>
  <w:style w:type="character" w:customStyle="1" w:styleId="WW8Num3z7">
    <w:name w:val="WW8Num3z7"/>
    <w:rsid w:val="00D135B6"/>
  </w:style>
  <w:style w:type="character" w:customStyle="1" w:styleId="WW8Num3z8">
    <w:name w:val="WW8Num3z8"/>
    <w:rsid w:val="00D135B6"/>
  </w:style>
  <w:style w:type="paragraph" w:customStyle="1" w:styleId="LO-Normal">
    <w:name w:val="LO-Normal"/>
    <w:rsid w:val="00D135B6"/>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D135B6"/>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D135B6"/>
  </w:style>
  <w:style w:type="character" w:customStyle="1" w:styleId="afffffff6">
    <w:name w:val="Стиль Обычный"/>
    <w:rsid w:val="00D135B6"/>
    <w:rPr>
      <w:rFonts w:ascii="Times New Roman" w:hAnsi="Times New Roman"/>
      <w:sz w:val="24"/>
    </w:rPr>
  </w:style>
  <w:style w:type="paragraph" w:customStyle="1" w:styleId="2TimesNewRoman12">
    <w:name w:val="Стиль Заголовок 2 + Times New Roman 12 пт"/>
    <w:basedOn w:val="21"/>
    <w:rsid w:val="00D135B6"/>
    <w:rPr>
      <w:i w:val="0"/>
      <w:sz w:val="24"/>
      <w:lang w:eastAsia="ru-RU"/>
    </w:rPr>
  </w:style>
  <w:style w:type="paragraph" w:customStyle="1" w:styleId="afffffff7">
    <w:name w:val="Стиль Основной текст"/>
    <w:basedOn w:val="a3"/>
    <w:rsid w:val="00D135B6"/>
    <w:rPr>
      <w:szCs w:val="20"/>
    </w:rPr>
  </w:style>
  <w:style w:type="character" w:customStyle="1" w:styleId="1ffff2">
    <w:name w:val="Основной текст + Полужирный1"/>
    <w:rsid w:val="00D135B6"/>
    <w:rPr>
      <w:rFonts w:ascii="Times New Roman" w:hAnsi="Times New Roman" w:cs="Times New Roman"/>
      <w:b/>
      <w:bCs/>
      <w:sz w:val="20"/>
      <w:szCs w:val="20"/>
    </w:rPr>
  </w:style>
  <w:style w:type="paragraph" w:customStyle="1" w:styleId="319">
    <w:name w:val="Основной текст (3)1"/>
    <w:basedOn w:val="a3"/>
    <w:rsid w:val="00D135B6"/>
    <w:pPr>
      <w:shd w:val="clear" w:color="auto" w:fill="FFFFFF"/>
      <w:spacing w:before="300" w:after="180" w:line="240" w:lineRule="atLeast"/>
    </w:pPr>
    <w:rPr>
      <w:rFonts w:ascii="Garamond" w:hAnsi="Garamond"/>
    </w:rPr>
  </w:style>
  <w:style w:type="character" w:customStyle="1" w:styleId="48">
    <w:name w:val="Основной текст (4)"/>
    <w:link w:val="413"/>
    <w:rsid w:val="00D135B6"/>
    <w:rPr>
      <w:rFonts w:ascii="Garamond" w:hAnsi="Garamond"/>
      <w:sz w:val="24"/>
      <w:szCs w:val="24"/>
      <w:shd w:val="clear" w:color="auto" w:fill="FFFFFF"/>
    </w:rPr>
  </w:style>
  <w:style w:type="paragraph" w:customStyle="1" w:styleId="413">
    <w:name w:val="Основной текст (4)1"/>
    <w:basedOn w:val="a3"/>
    <w:link w:val="48"/>
    <w:rsid w:val="00D135B6"/>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D135B6"/>
    <w:rPr>
      <w:rFonts w:ascii="Garamond" w:hAnsi="Garamond"/>
      <w:sz w:val="24"/>
      <w:szCs w:val="24"/>
      <w:shd w:val="clear" w:color="auto" w:fill="FFFFFF"/>
    </w:rPr>
  </w:style>
  <w:style w:type="paragraph" w:customStyle="1" w:styleId="21a">
    <w:name w:val="Подпись к картинке (2)1"/>
    <w:basedOn w:val="a3"/>
    <w:link w:val="2fb"/>
    <w:rsid w:val="00D135B6"/>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D135B6"/>
    <w:rPr>
      <w:rFonts w:ascii="Garamond" w:hAnsi="Garamond"/>
      <w:b/>
      <w:bCs/>
      <w:sz w:val="18"/>
      <w:szCs w:val="18"/>
      <w:shd w:val="clear" w:color="auto" w:fill="FFFFFF"/>
    </w:rPr>
  </w:style>
  <w:style w:type="paragraph" w:customStyle="1" w:styleId="261">
    <w:name w:val="Основной текст (26)1"/>
    <w:basedOn w:val="a3"/>
    <w:link w:val="260"/>
    <w:uiPriority w:val="99"/>
    <w:rsid w:val="00D135B6"/>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D135B6"/>
    <w:rPr>
      <w:rFonts w:ascii="Century Schoolbook" w:hAnsi="Century Schoolbook"/>
      <w:shd w:val="clear" w:color="auto" w:fill="FFFFFF"/>
    </w:rPr>
  </w:style>
  <w:style w:type="paragraph" w:customStyle="1" w:styleId="5310">
    <w:name w:val="Основной текст (53)1"/>
    <w:basedOn w:val="a3"/>
    <w:link w:val="531"/>
    <w:rsid w:val="00D135B6"/>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D135B6"/>
    <w:rPr>
      <w:rFonts w:ascii="Century Schoolbook" w:hAnsi="Century Schoolbook"/>
      <w:sz w:val="26"/>
      <w:szCs w:val="26"/>
      <w:shd w:val="clear" w:color="auto" w:fill="FFFFFF"/>
    </w:rPr>
  </w:style>
  <w:style w:type="paragraph" w:customStyle="1" w:styleId="711">
    <w:name w:val="Основной текст (7)1"/>
    <w:basedOn w:val="a3"/>
    <w:link w:val="74"/>
    <w:rsid w:val="00D135B6"/>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D135B6"/>
    <w:rPr>
      <w:rFonts w:ascii="Trebuchet MS" w:hAnsi="Trebuchet MS"/>
      <w:b/>
      <w:bCs/>
      <w:sz w:val="14"/>
      <w:szCs w:val="14"/>
      <w:shd w:val="clear" w:color="auto" w:fill="FFFFFF"/>
    </w:rPr>
  </w:style>
  <w:style w:type="paragraph" w:customStyle="1" w:styleId="811">
    <w:name w:val="Основной текст (81)1"/>
    <w:basedOn w:val="a3"/>
    <w:link w:val="810"/>
    <w:rsid w:val="00D135B6"/>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D135B6"/>
    <w:rPr>
      <w:sz w:val="10"/>
      <w:szCs w:val="10"/>
      <w:shd w:val="clear" w:color="auto" w:fill="FFFFFF"/>
      <w:lang w:val="ru-RU" w:eastAsia="ru-RU"/>
    </w:rPr>
  </w:style>
  <w:style w:type="paragraph" w:customStyle="1" w:styleId="741">
    <w:name w:val="Основной текст (74)1"/>
    <w:basedOn w:val="a3"/>
    <w:link w:val="740"/>
    <w:rsid w:val="00D135B6"/>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D135B6"/>
    <w:rPr>
      <w:rFonts w:ascii="Garamond" w:hAnsi="Garamond"/>
      <w:sz w:val="10"/>
      <w:szCs w:val="10"/>
      <w:shd w:val="clear" w:color="auto" w:fill="FFFFFF"/>
      <w:lang w:val="ru-RU" w:eastAsia="ru-RU"/>
    </w:rPr>
  </w:style>
  <w:style w:type="paragraph" w:customStyle="1" w:styleId="271">
    <w:name w:val="Основной текст (27)1"/>
    <w:basedOn w:val="a3"/>
    <w:link w:val="270"/>
    <w:rsid w:val="00D135B6"/>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D135B6"/>
    <w:pPr>
      <w:ind w:firstLine="709"/>
      <w:jc w:val="both"/>
    </w:pPr>
    <w:rPr>
      <w:rFonts w:ascii="Verdana" w:hAnsi="Verdana"/>
      <w:bCs/>
      <w:sz w:val="20"/>
      <w:szCs w:val="20"/>
    </w:rPr>
  </w:style>
  <w:style w:type="character" w:customStyle="1" w:styleId="3f2">
    <w:name w:val="Основной текст3"/>
    <w:rsid w:val="00D135B6"/>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D135B6"/>
    <w:pPr>
      <w:spacing w:line="360" w:lineRule="auto"/>
    </w:pPr>
    <w:rPr>
      <w:szCs w:val="20"/>
    </w:rPr>
  </w:style>
  <w:style w:type="paragraph" w:customStyle="1" w:styleId="21b">
    <w:name w:val="Красная строка 21"/>
    <w:basedOn w:val="aff9"/>
    <w:rsid w:val="00D135B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D135B6"/>
    <w:rPr>
      <w:szCs w:val="20"/>
    </w:rPr>
  </w:style>
  <w:style w:type="paragraph" w:customStyle="1" w:styleId="Style100">
    <w:name w:val="Style10"/>
    <w:basedOn w:val="a3"/>
    <w:rsid w:val="00D135B6"/>
    <w:pPr>
      <w:widowControl w:val="0"/>
      <w:autoSpaceDE w:val="0"/>
      <w:autoSpaceDN w:val="0"/>
      <w:adjustRightInd w:val="0"/>
      <w:spacing w:line="321" w:lineRule="exact"/>
      <w:ind w:firstLine="485"/>
      <w:jc w:val="both"/>
    </w:pPr>
  </w:style>
  <w:style w:type="paragraph" w:customStyle="1" w:styleId="u">
    <w:name w:val="u"/>
    <w:basedOn w:val="a3"/>
    <w:rsid w:val="00D135B6"/>
    <w:pPr>
      <w:spacing w:before="100" w:beforeAutospacing="1" w:after="100" w:afterAutospacing="1"/>
    </w:pPr>
  </w:style>
  <w:style w:type="character" w:customStyle="1" w:styleId="FontStyle95">
    <w:name w:val="Font Style95"/>
    <w:rsid w:val="00D135B6"/>
    <w:rPr>
      <w:rFonts w:ascii="Times New Roman" w:hAnsi="Times New Roman" w:cs="Times New Roman"/>
      <w:sz w:val="22"/>
      <w:szCs w:val="22"/>
    </w:rPr>
  </w:style>
  <w:style w:type="character" w:customStyle="1" w:styleId="FontStyle94">
    <w:name w:val="Font Style94"/>
    <w:rsid w:val="00D135B6"/>
    <w:rPr>
      <w:rFonts w:ascii="Times New Roman" w:hAnsi="Times New Roman" w:cs="Times New Roman"/>
      <w:b/>
      <w:bCs/>
      <w:sz w:val="22"/>
      <w:szCs w:val="22"/>
    </w:rPr>
  </w:style>
  <w:style w:type="character" w:customStyle="1" w:styleId="FontStyle231">
    <w:name w:val="Font Style231"/>
    <w:rsid w:val="00D135B6"/>
    <w:rPr>
      <w:rFonts w:ascii="Times New Roman" w:hAnsi="Times New Roman" w:cs="Times New Roman"/>
      <w:sz w:val="26"/>
      <w:szCs w:val="26"/>
    </w:rPr>
  </w:style>
  <w:style w:type="character" w:customStyle="1" w:styleId="Heading1Char1">
    <w:name w:val="Heading 1 Char1"/>
    <w:aliases w:val="Знак Char1"/>
    <w:locked/>
    <w:rsid w:val="00D135B6"/>
    <w:rPr>
      <w:rFonts w:ascii="Times New Roman" w:hAnsi="Times New Roman" w:cs="Tahoma"/>
      <w:b/>
      <w:bCs/>
      <w:kern w:val="32"/>
      <w:sz w:val="32"/>
      <w:szCs w:val="32"/>
      <w:lang w:eastAsia="ru-RU"/>
    </w:rPr>
  </w:style>
  <w:style w:type="character" w:customStyle="1" w:styleId="news">
    <w:name w:val="news"/>
    <w:rsid w:val="00D135B6"/>
    <w:rPr>
      <w:rFonts w:ascii="Times New Roman" w:hAnsi="Times New Roman" w:cs="Times New Roman"/>
    </w:rPr>
  </w:style>
  <w:style w:type="character" w:customStyle="1" w:styleId="hl">
    <w:name w:val="hl"/>
    <w:rsid w:val="00D135B6"/>
    <w:rPr>
      <w:rFonts w:cs="Times New Roman"/>
    </w:rPr>
  </w:style>
  <w:style w:type="character" w:customStyle="1" w:styleId="DocumentMapChar">
    <w:name w:val="Document Map Char"/>
    <w:semiHidden/>
    <w:locked/>
    <w:rsid w:val="00D135B6"/>
    <w:rPr>
      <w:rFonts w:ascii="Tahoma" w:hAnsi="Tahoma" w:cs="Tahoma"/>
      <w:lang w:val="ru-RU" w:eastAsia="ru-RU" w:bidi="ar-SA"/>
    </w:rPr>
  </w:style>
  <w:style w:type="character" w:customStyle="1" w:styleId="BodyText3Char">
    <w:name w:val="Body Text 3 Char"/>
    <w:aliases w:val="Знак5 Char"/>
    <w:locked/>
    <w:rsid w:val="00D135B6"/>
    <w:rPr>
      <w:sz w:val="16"/>
      <w:szCs w:val="16"/>
      <w:lang w:val="ru-RU" w:eastAsia="ru-RU" w:bidi="ar-SA"/>
    </w:rPr>
  </w:style>
  <w:style w:type="character" w:customStyle="1" w:styleId="BalloonTextChar">
    <w:name w:val="Balloon Text Char"/>
    <w:locked/>
    <w:rsid w:val="00D135B6"/>
    <w:rPr>
      <w:rFonts w:ascii="Tahoma" w:hAnsi="Tahoma" w:cs="Tahoma"/>
      <w:sz w:val="16"/>
      <w:szCs w:val="16"/>
      <w:lang w:val="ru-RU" w:eastAsia="ru-RU" w:bidi="ar-SA"/>
    </w:rPr>
  </w:style>
  <w:style w:type="character" w:customStyle="1" w:styleId="FontStyle145">
    <w:name w:val="Font Style145"/>
    <w:rsid w:val="00D135B6"/>
    <w:rPr>
      <w:rFonts w:ascii="Times New Roman" w:hAnsi="Times New Roman" w:cs="Times New Roman"/>
      <w:color w:val="000000"/>
      <w:sz w:val="18"/>
      <w:szCs w:val="18"/>
    </w:rPr>
  </w:style>
  <w:style w:type="character" w:customStyle="1" w:styleId="FontStyle215">
    <w:name w:val="Font Style215"/>
    <w:rsid w:val="00D135B6"/>
    <w:rPr>
      <w:rFonts w:ascii="Times New Roman" w:hAnsi="Times New Roman" w:cs="Times New Roman"/>
      <w:b/>
      <w:bCs/>
      <w:color w:val="000000"/>
      <w:sz w:val="18"/>
      <w:szCs w:val="18"/>
    </w:rPr>
  </w:style>
  <w:style w:type="character" w:customStyle="1" w:styleId="FontStyle153">
    <w:name w:val="Font Style153"/>
    <w:rsid w:val="00D135B6"/>
    <w:rPr>
      <w:rFonts w:ascii="Times New Roman" w:hAnsi="Times New Roman" w:cs="Times New Roman"/>
      <w:i/>
      <w:iCs/>
      <w:color w:val="000000"/>
      <w:sz w:val="18"/>
      <w:szCs w:val="18"/>
    </w:rPr>
  </w:style>
  <w:style w:type="paragraph" w:customStyle="1" w:styleId="Style101">
    <w:name w:val="Style101"/>
    <w:basedOn w:val="a3"/>
    <w:rsid w:val="00D135B6"/>
    <w:pPr>
      <w:widowControl w:val="0"/>
      <w:suppressAutoHyphens/>
      <w:autoSpaceDE w:val="0"/>
      <w:spacing w:line="240" w:lineRule="atLeast"/>
    </w:pPr>
    <w:rPr>
      <w:sz w:val="20"/>
      <w:szCs w:val="20"/>
      <w:lang w:eastAsia="ar-SA"/>
    </w:rPr>
  </w:style>
  <w:style w:type="character" w:customStyle="1" w:styleId="FontStyle173">
    <w:name w:val="Font Style173"/>
    <w:rsid w:val="00D135B6"/>
    <w:rPr>
      <w:rFonts w:ascii="Times New Roman" w:hAnsi="Times New Roman" w:cs="Times New Roman"/>
      <w:i/>
      <w:iCs/>
      <w:color w:val="000000"/>
      <w:spacing w:val="20"/>
      <w:sz w:val="18"/>
      <w:szCs w:val="18"/>
    </w:rPr>
  </w:style>
  <w:style w:type="paragraph" w:customStyle="1" w:styleId="Style92">
    <w:name w:val="Style92"/>
    <w:basedOn w:val="a3"/>
    <w:rsid w:val="00D135B6"/>
    <w:pPr>
      <w:widowControl w:val="0"/>
      <w:suppressAutoHyphens/>
      <w:autoSpaceDE w:val="0"/>
      <w:spacing w:line="240" w:lineRule="atLeast"/>
    </w:pPr>
    <w:rPr>
      <w:sz w:val="20"/>
      <w:szCs w:val="20"/>
      <w:lang w:eastAsia="ar-SA"/>
    </w:rPr>
  </w:style>
  <w:style w:type="paragraph" w:customStyle="1" w:styleId="Style87">
    <w:name w:val="Style87"/>
    <w:basedOn w:val="a3"/>
    <w:rsid w:val="00D135B6"/>
    <w:pPr>
      <w:widowControl w:val="0"/>
      <w:suppressAutoHyphens/>
      <w:autoSpaceDE w:val="0"/>
      <w:spacing w:line="240" w:lineRule="atLeast"/>
    </w:pPr>
    <w:rPr>
      <w:sz w:val="20"/>
      <w:szCs w:val="20"/>
      <w:lang w:eastAsia="ar-SA"/>
    </w:rPr>
  </w:style>
  <w:style w:type="paragraph" w:customStyle="1" w:styleId="Style44">
    <w:name w:val="Style44"/>
    <w:basedOn w:val="a3"/>
    <w:rsid w:val="00D135B6"/>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D135B6"/>
    <w:rPr>
      <w:rFonts w:ascii="Arial" w:hAnsi="Arial" w:cs="Arial"/>
      <w:b/>
      <w:bCs/>
      <w:sz w:val="18"/>
      <w:szCs w:val="18"/>
    </w:rPr>
  </w:style>
  <w:style w:type="character" w:customStyle="1" w:styleId="FontStyle255">
    <w:name w:val="Font Style255"/>
    <w:rsid w:val="00D135B6"/>
    <w:rPr>
      <w:rFonts w:ascii="Times New Roman" w:hAnsi="Times New Roman" w:cs="Times New Roman"/>
      <w:b/>
      <w:bCs/>
      <w:i/>
      <w:iCs/>
      <w:sz w:val="20"/>
      <w:szCs w:val="20"/>
    </w:rPr>
  </w:style>
  <w:style w:type="character" w:customStyle="1" w:styleId="FontStyle256">
    <w:name w:val="Font Style256"/>
    <w:rsid w:val="00D135B6"/>
    <w:rPr>
      <w:rFonts w:ascii="Times New Roman" w:hAnsi="Times New Roman" w:cs="Times New Roman"/>
      <w:b/>
      <w:bCs/>
      <w:sz w:val="20"/>
      <w:szCs w:val="20"/>
    </w:rPr>
  </w:style>
  <w:style w:type="character" w:customStyle="1" w:styleId="FontStyle240">
    <w:name w:val="Font Style240"/>
    <w:rsid w:val="00D135B6"/>
    <w:rPr>
      <w:rFonts w:ascii="Times New Roman" w:hAnsi="Times New Roman" w:cs="Times New Roman"/>
      <w:sz w:val="18"/>
      <w:szCs w:val="18"/>
    </w:rPr>
  </w:style>
  <w:style w:type="character" w:customStyle="1" w:styleId="FontStyle253">
    <w:name w:val="Font Style253"/>
    <w:rsid w:val="00D135B6"/>
    <w:rPr>
      <w:rFonts w:ascii="Times New Roman" w:hAnsi="Times New Roman" w:cs="Times New Roman"/>
      <w:i/>
      <w:iCs/>
      <w:sz w:val="18"/>
      <w:szCs w:val="18"/>
    </w:rPr>
  </w:style>
  <w:style w:type="character" w:customStyle="1" w:styleId="FontStyle234">
    <w:name w:val="Font Style234"/>
    <w:rsid w:val="00D135B6"/>
    <w:rPr>
      <w:rFonts w:ascii="Arial" w:hAnsi="Arial" w:cs="Arial"/>
      <w:b/>
      <w:bCs/>
      <w:sz w:val="16"/>
      <w:szCs w:val="16"/>
    </w:rPr>
  </w:style>
  <w:style w:type="paragraph" w:customStyle="1" w:styleId="Style55">
    <w:name w:val="Style55"/>
    <w:basedOn w:val="a3"/>
    <w:rsid w:val="00D135B6"/>
    <w:pPr>
      <w:widowControl w:val="0"/>
      <w:autoSpaceDE w:val="0"/>
      <w:autoSpaceDN w:val="0"/>
      <w:adjustRightInd w:val="0"/>
    </w:pPr>
    <w:rPr>
      <w:rFonts w:ascii="Segoe UI" w:hAnsi="Segoe UI" w:cs="Segoe UI"/>
    </w:rPr>
  </w:style>
  <w:style w:type="paragraph" w:customStyle="1" w:styleId="Style69">
    <w:name w:val="Style69"/>
    <w:basedOn w:val="a3"/>
    <w:rsid w:val="00D135B6"/>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D135B6"/>
    <w:pPr>
      <w:widowControl w:val="0"/>
      <w:autoSpaceDE w:val="0"/>
      <w:autoSpaceDN w:val="0"/>
      <w:adjustRightInd w:val="0"/>
    </w:pPr>
    <w:rPr>
      <w:rFonts w:ascii="Segoe UI" w:hAnsi="Segoe UI" w:cs="Segoe UI"/>
    </w:rPr>
  </w:style>
  <w:style w:type="character" w:customStyle="1" w:styleId="FontStyle271">
    <w:name w:val="Font Style271"/>
    <w:rsid w:val="00D135B6"/>
    <w:rPr>
      <w:rFonts w:ascii="Arial" w:hAnsi="Arial" w:cs="Arial"/>
      <w:b/>
      <w:bCs/>
      <w:spacing w:val="-10"/>
      <w:sz w:val="18"/>
      <w:szCs w:val="18"/>
    </w:rPr>
  </w:style>
  <w:style w:type="character" w:customStyle="1" w:styleId="FontStyle38">
    <w:name w:val="Font Style38"/>
    <w:rsid w:val="00D135B6"/>
    <w:rPr>
      <w:rFonts w:ascii="Times New Roman" w:hAnsi="Times New Roman" w:cs="Times New Roman"/>
      <w:sz w:val="28"/>
      <w:szCs w:val="28"/>
    </w:rPr>
  </w:style>
  <w:style w:type="character" w:customStyle="1" w:styleId="FontStyle35">
    <w:name w:val="Font Style35"/>
    <w:rsid w:val="00D135B6"/>
    <w:rPr>
      <w:rFonts w:ascii="Times New Roman" w:hAnsi="Times New Roman" w:cs="Times New Roman"/>
      <w:sz w:val="26"/>
      <w:szCs w:val="26"/>
    </w:rPr>
  </w:style>
  <w:style w:type="paragraph" w:customStyle="1" w:styleId="Style15">
    <w:name w:val="Style15"/>
    <w:basedOn w:val="a3"/>
    <w:rsid w:val="00D135B6"/>
    <w:pPr>
      <w:widowControl w:val="0"/>
      <w:autoSpaceDE w:val="0"/>
      <w:autoSpaceDN w:val="0"/>
      <w:adjustRightInd w:val="0"/>
      <w:spacing w:line="482" w:lineRule="exact"/>
      <w:ind w:firstLine="701"/>
      <w:jc w:val="both"/>
    </w:pPr>
  </w:style>
  <w:style w:type="paragraph" w:customStyle="1" w:styleId="Style22">
    <w:name w:val="Style22"/>
    <w:basedOn w:val="a3"/>
    <w:rsid w:val="00D135B6"/>
    <w:pPr>
      <w:widowControl w:val="0"/>
      <w:autoSpaceDE w:val="0"/>
      <w:autoSpaceDN w:val="0"/>
      <w:adjustRightInd w:val="0"/>
      <w:spacing w:line="274" w:lineRule="exact"/>
    </w:pPr>
  </w:style>
  <w:style w:type="character" w:customStyle="1" w:styleId="citation">
    <w:name w:val="citation"/>
    <w:rsid w:val="00D135B6"/>
  </w:style>
  <w:style w:type="character" w:customStyle="1" w:styleId="xmlemitalic10">
    <w:name w:val="xmlemitalic1"/>
    <w:rsid w:val="00D135B6"/>
  </w:style>
  <w:style w:type="paragraph" w:customStyle="1" w:styleId="nospacing">
    <w:name w:val="nospacing"/>
    <w:basedOn w:val="a3"/>
    <w:rsid w:val="00D135B6"/>
    <w:pPr>
      <w:spacing w:before="100" w:beforeAutospacing="1" w:after="100" w:afterAutospacing="1"/>
    </w:pPr>
  </w:style>
  <w:style w:type="paragraph" w:customStyle="1" w:styleId="afffffff9">
    <w:name w:val="...... . ......."/>
    <w:basedOn w:val="Default"/>
    <w:next w:val="Default"/>
    <w:rsid w:val="00D135B6"/>
    <w:rPr>
      <w:color w:val="auto"/>
    </w:rPr>
  </w:style>
  <w:style w:type="paragraph" w:customStyle="1" w:styleId="PrilogRazd">
    <w:name w:val="Prilog Razd"/>
    <w:rsid w:val="00D135B6"/>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D135B6"/>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D135B6"/>
    <w:rPr>
      <w:rFonts w:ascii="Calibri" w:hAnsi="Calibri"/>
      <w:i/>
      <w:iCs/>
      <w:sz w:val="24"/>
      <w:szCs w:val="24"/>
      <w:lang w:val="ru-RU" w:eastAsia="en-US" w:bidi="ar-SA"/>
    </w:rPr>
  </w:style>
  <w:style w:type="character" w:customStyle="1" w:styleId="640">
    <w:name w:val="Знак Знак64"/>
    <w:locked/>
    <w:rsid w:val="00D135B6"/>
    <w:rPr>
      <w:b/>
      <w:bCs/>
      <w:sz w:val="28"/>
      <w:szCs w:val="28"/>
      <w:lang w:val="ru-RU" w:eastAsia="ru-RU" w:bidi="ar-SA"/>
    </w:rPr>
  </w:style>
  <w:style w:type="character" w:customStyle="1" w:styleId="FontStyle133">
    <w:name w:val="Font Style133"/>
    <w:rsid w:val="00D135B6"/>
    <w:rPr>
      <w:rFonts w:ascii="Times New Roman" w:hAnsi="Times New Roman" w:cs="Times New Roman"/>
      <w:i/>
      <w:iCs/>
      <w:sz w:val="18"/>
      <w:szCs w:val="18"/>
    </w:rPr>
  </w:style>
  <w:style w:type="character" w:customStyle="1" w:styleId="blk3">
    <w:name w:val="blk3"/>
    <w:rsid w:val="00D135B6"/>
    <w:rPr>
      <w:vanish w:val="0"/>
    </w:rPr>
  </w:style>
  <w:style w:type="paragraph" w:customStyle="1" w:styleId="afffffffa">
    <w:name w:val="Словарная статья"/>
    <w:basedOn w:val="a3"/>
    <w:next w:val="a3"/>
    <w:rsid w:val="00D135B6"/>
    <w:pPr>
      <w:autoSpaceDE w:val="0"/>
      <w:autoSpaceDN w:val="0"/>
      <w:adjustRightInd w:val="0"/>
      <w:ind w:left="170" w:right="118"/>
      <w:jc w:val="both"/>
    </w:pPr>
    <w:rPr>
      <w:rFonts w:ascii="Arial" w:hAnsi="Arial"/>
      <w:sz w:val="20"/>
      <w:szCs w:val="20"/>
    </w:rPr>
  </w:style>
  <w:style w:type="character" w:customStyle="1" w:styleId="FontStyle214">
    <w:name w:val="Font Style214"/>
    <w:rsid w:val="00D135B6"/>
    <w:rPr>
      <w:rFonts w:ascii="Trebuchet MS" w:hAnsi="Trebuchet MS" w:cs="Trebuchet MS"/>
      <w:b/>
      <w:bCs/>
      <w:color w:val="000000"/>
      <w:sz w:val="22"/>
      <w:szCs w:val="22"/>
    </w:rPr>
  </w:style>
  <w:style w:type="character" w:customStyle="1" w:styleId="afffffffb">
    <w:name w:val="Цветовое выделение"/>
    <w:rsid w:val="00D135B6"/>
    <w:rPr>
      <w:b/>
      <w:bCs/>
      <w:color w:val="000080"/>
      <w:sz w:val="22"/>
      <w:szCs w:val="22"/>
    </w:rPr>
  </w:style>
  <w:style w:type="character" w:customStyle="1" w:styleId="afffffffc">
    <w:name w:val="Гипертекстовая ссылка"/>
    <w:rsid w:val="00D135B6"/>
    <w:rPr>
      <w:b/>
      <w:bCs/>
      <w:color w:val="008000"/>
      <w:sz w:val="22"/>
      <w:szCs w:val="22"/>
      <w:u w:val="single"/>
    </w:rPr>
  </w:style>
  <w:style w:type="paragraph" w:customStyle="1" w:styleId="Tst1">
    <w:name w:val="Tst1"/>
    <w:basedOn w:val="a3"/>
    <w:rsid w:val="00D135B6"/>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D135B6"/>
    <w:rPr>
      <w:sz w:val="24"/>
      <w:lang w:val="ru-RU" w:eastAsia="ru-RU" w:bidi="ar-SA"/>
    </w:rPr>
  </w:style>
  <w:style w:type="character" w:customStyle="1" w:styleId="FontStyle816">
    <w:name w:val="Font Style816"/>
    <w:rsid w:val="00D135B6"/>
    <w:rPr>
      <w:rFonts w:ascii="Times New Roman" w:hAnsi="Times New Roman" w:cs="Times New Roman"/>
      <w:sz w:val="20"/>
      <w:szCs w:val="20"/>
    </w:rPr>
  </w:style>
  <w:style w:type="paragraph" w:customStyle="1" w:styleId="opredelenie">
    <w:name w:val="opredelenie"/>
    <w:basedOn w:val="a3"/>
    <w:rsid w:val="00D135B6"/>
    <w:pPr>
      <w:spacing w:before="100" w:beforeAutospacing="1" w:after="100" w:afterAutospacing="1"/>
    </w:pPr>
  </w:style>
  <w:style w:type="paragraph" w:customStyle="1" w:styleId="afffffffd">
    <w:name w:val="НУМ"/>
    <w:basedOn w:val="afff3"/>
    <w:next w:val="afff3"/>
    <w:rsid w:val="00D135B6"/>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D135B6"/>
    <w:rPr>
      <w:rFonts w:ascii="Cambria" w:eastAsia="Times New Roman" w:hAnsi="Cambria" w:cs="Times New Roman" w:hint="default"/>
      <w:b/>
      <w:bCs/>
      <w:color w:val="4F81BD"/>
      <w:sz w:val="26"/>
      <w:szCs w:val="26"/>
    </w:rPr>
  </w:style>
  <w:style w:type="character" w:customStyle="1" w:styleId="280">
    <w:name w:val="Знак Знак28"/>
    <w:locked/>
    <w:rsid w:val="00D135B6"/>
    <w:rPr>
      <w:b/>
      <w:bCs/>
      <w:lang w:val="ru-RU" w:eastAsia="ru-RU" w:bidi="ar-SA"/>
    </w:rPr>
  </w:style>
  <w:style w:type="paragraph" w:customStyle="1" w:styleId="afffffffe">
    <w:name w:val="ТЕМА"/>
    <w:basedOn w:val="a3"/>
    <w:rsid w:val="00D135B6"/>
    <w:pPr>
      <w:spacing w:after="60" w:line="264" w:lineRule="auto"/>
      <w:jc w:val="both"/>
    </w:pPr>
    <w:rPr>
      <w:rFonts w:ascii="Arial" w:hAnsi="Arial"/>
      <w:b/>
      <w:sz w:val="30"/>
    </w:rPr>
  </w:style>
  <w:style w:type="character" w:customStyle="1" w:styleId="3f3">
    <w:name w:val="Гиперссылка3"/>
    <w:rsid w:val="00D135B6"/>
    <w:rPr>
      <w:strike w:val="0"/>
      <w:dstrike w:val="0"/>
      <w:color w:val="2C437A"/>
      <w:u w:val="none"/>
    </w:rPr>
  </w:style>
  <w:style w:type="paragraph" w:customStyle="1" w:styleId="affffffff">
    <w:name w:val="Список М"/>
    <w:basedOn w:val="afff3"/>
    <w:rsid w:val="00D135B6"/>
    <w:pPr>
      <w:spacing w:before="0" w:beforeAutospacing="0" w:after="0" w:afterAutospacing="0" w:line="288" w:lineRule="auto"/>
      <w:jc w:val="both"/>
    </w:pPr>
    <w:rPr>
      <w:sz w:val="30"/>
      <w:szCs w:val="30"/>
      <w:lang w:bidi="ar-SA"/>
    </w:rPr>
  </w:style>
  <w:style w:type="character" w:customStyle="1" w:styleId="FontStyle31">
    <w:name w:val="Font Style31"/>
    <w:rsid w:val="00D135B6"/>
    <w:rPr>
      <w:rFonts w:ascii="Times New Roman" w:hAnsi="Times New Roman" w:cs="Times New Roman"/>
      <w:b/>
      <w:bCs/>
      <w:sz w:val="28"/>
      <w:szCs w:val="28"/>
    </w:rPr>
  </w:style>
  <w:style w:type="character" w:customStyle="1" w:styleId="480">
    <w:name w:val="Знак Знак48"/>
    <w:locked/>
    <w:rsid w:val="00D135B6"/>
    <w:rPr>
      <w:b/>
      <w:bCs/>
      <w:sz w:val="27"/>
      <w:szCs w:val="27"/>
      <w:lang w:val="ru-RU" w:eastAsia="ru-RU" w:bidi="ar-SA"/>
    </w:rPr>
  </w:style>
  <w:style w:type="character" w:customStyle="1" w:styleId="511">
    <w:name w:val="Знак5 Знак Знак1"/>
    <w:locked/>
    <w:rsid w:val="00D135B6"/>
    <w:rPr>
      <w:sz w:val="16"/>
      <w:szCs w:val="16"/>
      <w:lang w:val="ru-RU" w:eastAsia="ru-RU" w:bidi="ar-SA"/>
    </w:rPr>
  </w:style>
  <w:style w:type="table" w:customStyle="1" w:styleId="1ffff3">
    <w:name w:val="Сетка таблицы1"/>
    <w:basedOn w:val="a5"/>
    <w:rsid w:val="00D135B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D135B6"/>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D135B6"/>
    <w:rPr>
      <w:b/>
      <w:bCs/>
      <w:sz w:val="28"/>
      <w:szCs w:val="28"/>
      <w:lang w:val="ru-RU" w:eastAsia="ru-RU" w:bidi="ar-SA"/>
    </w:rPr>
  </w:style>
  <w:style w:type="character" w:customStyle="1" w:styleId="hl1">
    <w:name w:val="hl1"/>
    <w:rsid w:val="00D135B6"/>
    <w:rPr>
      <w:color w:val="4682B4"/>
    </w:rPr>
  </w:style>
  <w:style w:type="character" w:customStyle="1" w:styleId="font23">
    <w:name w:val="font23"/>
    <w:rsid w:val="00D135B6"/>
  </w:style>
  <w:style w:type="character" w:customStyle="1" w:styleId="texttext1">
    <w:name w:val="texttext1"/>
    <w:rsid w:val="00D135B6"/>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D135B6"/>
    <w:rPr>
      <w:rFonts w:ascii="Times New Roman" w:hAnsi="Times New Roman" w:cs="Times New Roman" w:hint="default"/>
      <w:b/>
      <w:bCs/>
      <w:sz w:val="24"/>
      <w:szCs w:val="24"/>
    </w:rPr>
  </w:style>
  <w:style w:type="character" w:customStyle="1" w:styleId="authorabout1">
    <w:name w:val="authorabout1"/>
    <w:rsid w:val="00D135B6"/>
    <w:rPr>
      <w:vanish w:val="0"/>
      <w:sz w:val="26"/>
      <w:szCs w:val="26"/>
    </w:rPr>
  </w:style>
  <w:style w:type="character" w:customStyle="1" w:styleId="authorabout">
    <w:name w:val="authorabout"/>
    <w:rsid w:val="00D135B6"/>
    <w:rPr>
      <w:rFonts w:ascii="Times New Roman" w:hAnsi="Times New Roman" w:cs="Times New Roman" w:hint="default"/>
    </w:rPr>
  </w:style>
  <w:style w:type="character" w:customStyle="1" w:styleId="textbf">
    <w:name w:val="textbf"/>
    <w:rsid w:val="00D135B6"/>
    <w:rPr>
      <w:rFonts w:cs="Times New Roman"/>
    </w:rPr>
  </w:style>
  <w:style w:type="character" w:customStyle="1" w:styleId="textit">
    <w:name w:val="textit"/>
    <w:rsid w:val="00D135B6"/>
    <w:rPr>
      <w:rFonts w:cs="Times New Roman"/>
    </w:rPr>
  </w:style>
  <w:style w:type="character" w:customStyle="1" w:styleId="textdoc1">
    <w:name w:val="textdoc1"/>
    <w:rsid w:val="00D135B6"/>
    <w:rPr>
      <w:rFonts w:cs="Times New Roman"/>
    </w:rPr>
  </w:style>
  <w:style w:type="paragraph" w:customStyle="1" w:styleId="textdoc">
    <w:name w:val="textdoc"/>
    <w:basedOn w:val="a3"/>
    <w:rsid w:val="00D135B6"/>
    <w:pPr>
      <w:spacing w:before="100" w:beforeAutospacing="1" w:after="100" w:afterAutospacing="1"/>
    </w:pPr>
  </w:style>
  <w:style w:type="paragraph" w:customStyle="1" w:styleId="msonormalcxsplast">
    <w:name w:val="msonormalcxsplast"/>
    <w:basedOn w:val="a3"/>
    <w:rsid w:val="00D135B6"/>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D135B6"/>
    <w:pPr>
      <w:spacing w:before="100" w:beforeAutospacing="1" w:after="100" w:afterAutospacing="1"/>
    </w:pPr>
    <w:rPr>
      <w:rFonts w:ascii="Arial" w:hAnsi="Arial" w:cs="Arial"/>
      <w:color w:val="000000"/>
      <w:sz w:val="20"/>
      <w:szCs w:val="20"/>
    </w:rPr>
  </w:style>
  <w:style w:type="character" w:customStyle="1" w:styleId="FontStyle52">
    <w:name w:val="Font Style52"/>
    <w:rsid w:val="00D135B6"/>
    <w:rPr>
      <w:rFonts w:ascii="Times New Roman" w:hAnsi="Times New Roman" w:cs="Times New Roman"/>
      <w:sz w:val="20"/>
      <w:szCs w:val="20"/>
    </w:rPr>
  </w:style>
  <w:style w:type="character" w:customStyle="1" w:styleId="t9">
    <w:name w:val="t9"/>
    <w:rsid w:val="00D135B6"/>
  </w:style>
  <w:style w:type="character" w:customStyle="1" w:styleId="t10">
    <w:name w:val="t10"/>
    <w:rsid w:val="00D135B6"/>
  </w:style>
  <w:style w:type="character" w:customStyle="1" w:styleId="snsep">
    <w:name w:val="snsep"/>
    <w:rsid w:val="00D135B6"/>
  </w:style>
  <w:style w:type="character" w:customStyle="1" w:styleId="FontStyle56">
    <w:name w:val="Font Style56"/>
    <w:rsid w:val="00D135B6"/>
    <w:rPr>
      <w:rFonts w:ascii="Times New Roman" w:hAnsi="Times New Roman" w:cs="Times New Roman"/>
      <w:sz w:val="22"/>
      <w:szCs w:val="22"/>
    </w:rPr>
  </w:style>
  <w:style w:type="paragraph" w:customStyle="1" w:styleId="normalrus">
    <w:name w:val="normalrus"/>
    <w:basedOn w:val="a3"/>
    <w:rsid w:val="00D135B6"/>
    <w:pPr>
      <w:spacing w:before="100" w:beforeAutospacing="1" w:after="100" w:afterAutospacing="1"/>
    </w:pPr>
  </w:style>
  <w:style w:type="paragraph" w:customStyle="1" w:styleId="listnum">
    <w:name w:val="listnum"/>
    <w:basedOn w:val="a3"/>
    <w:rsid w:val="00D135B6"/>
    <w:pPr>
      <w:spacing w:before="100" w:beforeAutospacing="1" w:after="100" w:afterAutospacing="1"/>
    </w:pPr>
  </w:style>
  <w:style w:type="character" w:customStyle="1" w:styleId="bold">
    <w:name w:val="bold"/>
    <w:rsid w:val="00D135B6"/>
    <w:rPr>
      <w:rFonts w:cs="Times New Roman"/>
    </w:rPr>
  </w:style>
  <w:style w:type="character" w:customStyle="1" w:styleId="133">
    <w:name w:val="табл_заголовок_13 Знак"/>
    <w:link w:val="134"/>
    <w:locked/>
    <w:rsid w:val="00D135B6"/>
    <w:rPr>
      <w:b/>
      <w:bCs/>
      <w:sz w:val="26"/>
      <w:lang w:eastAsia="ru-RU"/>
    </w:rPr>
  </w:style>
  <w:style w:type="paragraph" w:customStyle="1" w:styleId="134">
    <w:name w:val="табл_заголовок_13"/>
    <w:basedOn w:val="a3"/>
    <w:link w:val="133"/>
    <w:rsid w:val="00D135B6"/>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D135B6"/>
    <w:rPr>
      <w:rFonts w:ascii="Courier New" w:eastAsia="Calibri" w:hAnsi="Courier New"/>
      <w:sz w:val="20"/>
      <w:szCs w:val="20"/>
    </w:rPr>
  </w:style>
  <w:style w:type="paragraph" w:customStyle="1" w:styleId="a0cxspmiddle">
    <w:name w:val="a0cxspmiddle"/>
    <w:basedOn w:val="a3"/>
    <w:rsid w:val="00D135B6"/>
    <w:pPr>
      <w:spacing w:before="100" w:beforeAutospacing="1" w:after="100" w:afterAutospacing="1"/>
    </w:pPr>
  </w:style>
  <w:style w:type="character" w:customStyle="1" w:styleId="wrc131">
    <w:name w:val="wrc131"/>
    <w:rsid w:val="00D135B6"/>
    <w:rPr>
      <w:vanish/>
    </w:rPr>
  </w:style>
  <w:style w:type="character" w:customStyle="1" w:styleId="mw-editsection">
    <w:name w:val="mw-editsection"/>
    <w:rsid w:val="00D135B6"/>
  </w:style>
  <w:style w:type="character" w:customStyle="1" w:styleId="num0">
    <w:name w:val="num0"/>
    <w:rsid w:val="00D135B6"/>
  </w:style>
  <w:style w:type="paragraph" w:customStyle="1" w:styleId="c3">
    <w:name w:val="c3"/>
    <w:basedOn w:val="a3"/>
    <w:rsid w:val="00D135B6"/>
    <w:pPr>
      <w:spacing w:before="100" w:beforeAutospacing="1" w:after="100" w:afterAutospacing="1"/>
    </w:pPr>
  </w:style>
  <w:style w:type="character" w:customStyle="1" w:styleId="c4">
    <w:name w:val="c4"/>
    <w:rsid w:val="00D135B6"/>
  </w:style>
  <w:style w:type="paragraph" w:customStyle="1" w:styleId="HTML12">
    <w:name w:val="Стандартный HTML1"/>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D135B6"/>
    <w:rPr>
      <w:rFonts w:cs="Times New Roman"/>
    </w:rPr>
  </w:style>
  <w:style w:type="character" w:customStyle="1" w:styleId="BalloonTextChar1">
    <w:name w:val="Balloon Text Char1"/>
    <w:locked/>
    <w:rsid w:val="00D135B6"/>
    <w:rPr>
      <w:rFonts w:cs="Times New Roman"/>
      <w:sz w:val="2"/>
    </w:rPr>
  </w:style>
  <w:style w:type="character" w:customStyle="1" w:styleId="highlight">
    <w:name w:val="highlight"/>
    <w:rsid w:val="00D135B6"/>
    <w:rPr>
      <w:rFonts w:cs="Times New Roman"/>
    </w:rPr>
  </w:style>
  <w:style w:type="character" w:customStyle="1" w:styleId="style80">
    <w:name w:val="style8"/>
    <w:rsid w:val="00D135B6"/>
    <w:rPr>
      <w:rFonts w:cs="Times New Roman"/>
    </w:rPr>
  </w:style>
  <w:style w:type="character" w:customStyle="1" w:styleId="b-serp-itemtextpassage">
    <w:name w:val="b-serp-item__text_passage"/>
    <w:rsid w:val="00D135B6"/>
    <w:rPr>
      <w:rFonts w:cs="Times New Roman"/>
    </w:rPr>
  </w:style>
  <w:style w:type="character" w:customStyle="1" w:styleId="postbody">
    <w:name w:val="postbody"/>
    <w:rsid w:val="00D135B6"/>
    <w:rPr>
      <w:rFonts w:cs="Times New Roman"/>
    </w:rPr>
  </w:style>
  <w:style w:type="paragraph" w:customStyle="1" w:styleId="ptx2">
    <w:name w:val="ptx2"/>
    <w:basedOn w:val="a3"/>
    <w:rsid w:val="00D135B6"/>
    <w:pPr>
      <w:spacing w:before="100" w:beforeAutospacing="1" w:after="100" w:afterAutospacing="1"/>
    </w:pPr>
  </w:style>
  <w:style w:type="character" w:customStyle="1" w:styleId="512">
    <w:name w:val="Заголовок 5 Знак1"/>
    <w:locked/>
    <w:rsid w:val="00D135B6"/>
    <w:rPr>
      <w:b/>
      <w:bCs/>
      <w:i/>
      <w:iCs/>
      <w:sz w:val="26"/>
      <w:szCs w:val="26"/>
    </w:rPr>
  </w:style>
  <w:style w:type="character" w:customStyle="1" w:styleId="affffffff0">
    <w:name w:val="Выделение жирным"/>
    <w:rsid w:val="00D135B6"/>
    <w:rPr>
      <w:b/>
    </w:rPr>
  </w:style>
  <w:style w:type="character" w:customStyle="1" w:styleId="ListLabel1">
    <w:name w:val="ListLabel 1"/>
    <w:rsid w:val="00D135B6"/>
    <w:rPr>
      <w:color w:val="000000"/>
      <w:spacing w:val="0"/>
      <w:position w:val="0"/>
      <w:sz w:val="20"/>
      <w:u w:val="none"/>
      <w:vertAlign w:val="baseline"/>
    </w:rPr>
  </w:style>
  <w:style w:type="character" w:customStyle="1" w:styleId="ListLabel2">
    <w:name w:val="ListLabel 2"/>
    <w:rsid w:val="00D135B6"/>
  </w:style>
  <w:style w:type="character" w:customStyle="1" w:styleId="ListLabel3">
    <w:name w:val="ListLabel 3"/>
    <w:rsid w:val="00D135B6"/>
    <w:rPr>
      <w:b/>
    </w:rPr>
  </w:style>
  <w:style w:type="character" w:customStyle="1" w:styleId="ListLabel4">
    <w:name w:val="ListLabel 4"/>
    <w:rsid w:val="00D135B6"/>
  </w:style>
  <w:style w:type="character" w:customStyle="1" w:styleId="ListLabel5">
    <w:name w:val="ListLabel 5"/>
    <w:rsid w:val="00D135B6"/>
    <w:rPr>
      <w:color w:val="00000A"/>
    </w:rPr>
  </w:style>
  <w:style w:type="character" w:customStyle="1" w:styleId="ListLabel6">
    <w:name w:val="ListLabel 6"/>
    <w:rsid w:val="00D135B6"/>
    <w:rPr>
      <w:sz w:val="20"/>
    </w:rPr>
  </w:style>
  <w:style w:type="character" w:customStyle="1" w:styleId="2fe">
    <w:name w:val="Название Знак2"/>
    <w:locked/>
    <w:rsid w:val="00D135B6"/>
    <w:rPr>
      <w:rFonts w:cs="Mangal"/>
      <w:i/>
      <w:iCs/>
      <w:color w:val="00000A"/>
      <w:sz w:val="24"/>
      <w:szCs w:val="24"/>
    </w:rPr>
  </w:style>
  <w:style w:type="character" w:customStyle="1" w:styleId="2ff">
    <w:name w:val="Схема документа Знак2"/>
    <w:locked/>
    <w:rsid w:val="00D135B6"/>
    <w:rPr>
      <w:rFonts w:ascii="Tahoma" w:hAnsi="Tahoma" w:cs="Tahoma"/>
      <w:color w:val="00000A"/>
      <w:shd w:val="clear" w:color="auto" w:fill="000080"/>
    </w:rPr>
  </w:style>
  <w:style w:type="character" w:customStyle="1" w:styleId="322">
    <w:name w:val="Основной текст с отступом 3 Знак2"/>
    <w:semiHidden/>
    <w:locked/>
    <w:rsid w:val="00D135B6"/>
    <w:rPr>
      <w:color w:val="00000A"/>
      <w:sz w:val="16"/>
      <w:szCs w:val="16"/>
      <w:lang w:val="ru-RU" w:eastAsia="ru-RU" w:bidi="ar-SA"/>
    </w:rPr>
  </w:style>
  <w:style w:type="character" w:customStyle="1" w:styleId="2ff0">
    <w:name w:val="Нижний колонтитул Знак2"/>
    <w:locked/>
    <w:rsid w:val="00D135B6"/>
    <w:rPr>
      <w:sz w:val="24"/>
      <w:szCs w:val="24"/>
    </w:rPr>
  </w:style>
  <w:style w:type="character" w:customStyle="1" w:styleId="2ff1">
    <w:name w:val="Текст выноски Знак2"/>
    <w:locked/>
    <w:rsid w:val="00D135B6"/>
    <w:rPr>
      <w:rFonts w:ascii="Tahoma" w:hAnsi="Tahoma"/>
      <w:color w:val="00000A"/>
      <w:sz w:val="16"/>
      <w:szCs w:val="16"/>
    </w:rPr>
  </w:style>
  <w:style w:type="character" w:customStyle="1" w:styleId="HTML20">
    <w:name w:val="Стандартный HTML Знак2"/>
    <w:locked/>
    <w:rsid w:val="00D135B6"/>
    <w:rPr>
      <w:rFonts w:ascii="Courier New" w:hAnsi="Courier New" w:cs="Courier New"/>
      <w:color w:val="00000A"/>
    </w:rPr>
  </w:style>
  <w:style w:type="character" w:customStyle="1" w:styleId="226">
    <w:name w:val="Основной текст 2 Знак2"/>
    <w:locked/>
    <w:rsid w:val="00D135B6"/>
    <w:rPr>
      <w:sz w:val="24"/>
      <w:szCs w:val="24"/>
    </w:rPr>
  </w:style>
  <w:style w:type="paragraph" w:customStyle="1" w:styleId="affffffff1">
    <w:name w:val="Заглавие"/>
    <w:basedOn w:val="afffffff4"/>
    <w:rsid w:val="00D135B6"/>
    <w:pPr>
      <w:jc w:val="center"/>
    </w:pPr>
    <w:rPr>
      <w:sz w:val="20"/>
      <w:szCs w:val="20"/>
    </w:rPr>
  </w:style>
  <w:style w:type="table" w:customStyle="1" w:styleId="119">
    <w:name w:val="Сетка таблицы11"/>
    <w:basedOn w:val="a5"/>
    <w:rsid w:val="00D135B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D135B6"/>
    <w:rPr>
      <w:b/>
      <w:bCs/>
      <w:sz w:val="22"/>
      <w:szCs w:val="22"/>
      <w:lang w:val="ru-RU" w:eastAsia="ru-RU" w:bidi="ar-SA"/>
    </w:rPr>
  </w:style>
  <w:style w:type="character" w:customStyle="1" w:styleId="420">
    <w:name w:val="Знак Знак42"/>
    <w:rsid w:val="00D135B6"/>
    <w:rPr>
      <w:sz w:val="24"/>
      <w:szCs w:val="24"/>
      <w:lang w:val="ru-RU" w:eastAsia="ru-RU" w:bidi="ar-SA"/>
    </w:rPr>
  </w:style>
  <w:style w:type="character" w:customStyle="1" w:styleId="ft1834">
    <w:name w:val="ft1834"/>
    <w:rsid w:val="00D135B6"/>
  </w:style>
  <w:style w:type="character" w:customStyle="1" w:styleId="ft1846">
    <w:name w:val="ft1846"/>
    <w:rsid w:val="00D135B6"/>
  </w:style>
  <w:style w:type="character" w:customStyle="1" w:styleId="ft1850">
    <w:name w:val="ft1850"/>
    <w:rsid w:val="00D135B6"/>
  </w:style>
  <w:style w:type="character" w:customStyle="1" w:styleId="ft1994">
    <w:name w:val="ft1994"/>
    <w:rsid w:val="00D135B6"/>
  </w:style>
  <w:style w:type="character" w:customStyle="1" w:styleId="ft2006">
    <w:name w:val="ft2006"/>
    <w:rsid w:val="00D135B6"/>
  </w:style>
  <w:style w:type="character" w:customStyle="1" w:styleId="ft2181">
    <w:name w:val="ft2181"/>
    <w:rsid w:val="00D135B6"/>
  </w:style>
  <w:style w:type="character" w:customStyle="1" w:styleId="ft2193">
    <w:name w:val="ft2193"/>
    <w:rsid w:val="00D135B6"/>
  </w:style>
  <w:style w:type="character" w:customStyle="1" w:styleId="ft2205">
    <w:name w:val="ft2205"/>
    <w:rsid w:val="00D135B6"/>
  </w:style>
  <w:style w:type="character" w:customStyle="1" w:styleId="ft2213">
    <w:name w:val="ft2213"/>
    <w:rsid w:val="00D135B6"/>
  </w:style>
  <w:style w:type="paragraph" w:customStyle="1" w:styleId="-10-11">
    <w:name w:val="А-10-11"/>
    <w:basedOn w:val="a3"/>
    <w:rsid w:val="00D135B6"/>
    <w:pPr>
      <w:spacing w:line="233" w:lineRule="exact"/>
      <w:ind w:firstLine="397"/>
      <w:jc w:val="both"/>
    </w:pPr>
    <w:rPr>
      <w:sz w:val="20"/>
      <w:szCs w:val="20"/>
    </w:rPr>
  </w:style>
  <w:style w:type="paragraph" w:customStyle="1" w:styleId="Lang">
    <w:name w:val="Lang"/>
    <w:basedOn w:val="a3"/>
    <w:rsid w:val="00D135B6"/>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D135B6"/>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D135B6"/>
    <w:pPr>
      <w:suppressAutoHyphens/>
      <w:jc w:val="center"/>
    </w:pPr>
    <w:rPr>
      <w:sz w:val="26"/>
      <w:lang w:eastAsia="ar-SA"/>
    </w:rPr>
  </w:style>
  <w:style w:type="paragraph" w:customStyle="1" w:styleId="2ff2">
    <w:name w:val="Заголовок_2"/>
    <w:basedOn w:val="a3"/>
    <w:rsid w:val="00D135B6"/>
    <w:pPr>
      <w:spacing w:line="360" w:lineRule="auto"/>
      <w:jc w:val="both"/>
    </w:pPr>
    <w:rPr>
      <w:rFonts w:ascii="Arial" w:hAnsi="Arial"/>
      <w:b/>
      <w:i/>
      <w:sz w:val="28"/>
      <w:szCs w:val="20"/>
    </w:rPr>
  </w:style>
  <w:style w:type="paragraph" w:customStyle="1" w:styleId="affffffff2">
    <w:name w:val="Абзац_СУБД"/>
    <w:basedOn w:val="a3"/>
    <w:rsid w:val="00D135B6"/>
    <w:pPr>
      <w:spacing w:line="360" w:lineRule="auto"/>
      <w:ind w:firstLine="720"/>
      <w:jc w:val="both"/>
    </w:pPr>
    <w:rPr>
      <w:rFonts w:ascii="Arial" w:hAnsi="Arial"/>
      <w:sz w:val="28"/>
      <w:szCs w:val="20"/>
    </w:rPr>
  </w:style>
  <w:style w:type="character" w:customStyle="1" w:styleId="f1">
    <w:name w:val="f1"/>
    <w:rsid w:val="00D135B6"/>
    <w:rPr>
      <w:rFonts w:cs="Times New Roman"/>
    </w:rPr>
  </w:style>
  <w:style w:type="paragraph" w:customStyle="1" w:styleId="075">
    <w:name w:val="Стиль Нумерованный список + сверху: (одинарная Авто  075 пт лини..."/>
    <w:basedOn w:val="a2"/>
    <w:rsid w:val="00D135B6"/>
    <w:pPr>
      <w:numPr>
        <w:numId w:val="0"/>
      </w:numPr>
      <w:tabs>
        <w:tab w:val="left" w:pos="720"/>
        <w:tab w:val="left" w:pos="1354"/>
      </w:tabs>
      <w:ind w:left="360" w:hanging="360"/>
    </w:pPr>
    <w:rPr>
      <w:sz w:val="24"/>
      <w:lang w:eastAsia="ru-RU"/>
    </w:rPr>
  </w:style>
  <w:style w:type="paragraph" w:customStyle="1" w:styleId="4a">
    <w:name w:val="Обычный4"/>
    <w:rsid w:val="00D135B6"/>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D135B6"/>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D135B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D135B6"/>
  </w:style>
  <w:style w:type="character" w:customStyle="1" w:styleId="ft776">
    <w:name w:val="ft776"/>
    <w:rsid w:val="00D135B6"/>
  </w:style>
  <w:style w:type="character" w:customStyle="1" w:styleId="ft431">
    <w:name w:val="ft431"/>
    <w:rsid w:val="00D135B6"/>
  </w:style>
  <w:style w:type="character" w:customStyle="1" w:styleId="ft793">
    <w:name w:val="ft793"/>
    <w:rsid w:val="00D135B6"/>
  </w:style>
  <w:style w:type="character" w:customStyle="1" w:styleId="ft802">
    <w:name w:val="ft802"/>
    <w:rsid w:val="00D135B6"/>
  </w:style>
  <w:style w:type="character" w:customStyle="1" w:styleId="ft890">
    <w:name w:val="ft890"/>
    <w:rsid w:val="00D135B6"/>
  </w:style>
  <w:style w:type="character" w:customStyle="1" w:styleId="ft904">
    <w:name w:val="ft904"/>
    <w:rsid w:val="00D135B6"/>
  </w:style>
  <w:style w:type="character" w:customStyle="1" w:styleId="ft914">
    <w:name w:val="ft914"/>
    <w:rsid w:val="00D135B6"/>
  </w:style>
  <w:style w:type="character" w:customStyle="1" w:styleId="HTMLPreformattedChar">
    <w:name w:val="HTML Preformatted Char"/>
    <w:locked/>
    <w:rsid w:val="00D135B6"/>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D135B6"/>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D135B6"/>
    <w:pPr>
      <w:keepNext/>
      <w:outlineLvl w:val="2"/>
    </w:pPr>
    <w:rPr>
      <w:rFonts w:eastAsia="Calibri"/>
      <w:szCs w:val="20"/>
    </w:rPr>
  </w:style>
  <w:style w:type="character" w:customStyle="1" w:styleId="review-h52">
    <w:name w:val="review-h52"/>
    <w:rsid w:val="00D135B6"/>
    <w:rPr>
      <w:rFonts w:cs="Times New Roman"/>
      <w:b/>
      <w:bCs/>
      <w:color w:val="004080"/>
      <w:sz w:val="18"/>
      <w:szCs w:val="18"/>
      <w:u w:val="none"/>
    </w:rPr>
  </w:style>
  <w:style w:type="character" w:customStyle="1" w:styleId="BodyText2Char">
    <w:name w:val="Body Text 2 Char"/>
    <w:locked/>
    <w:rsid w:val="00D135B6"/>
    <w:rPr>
      <w:rFonts w:ascii="Calibri" w:hAnsi="Calibri"/>
      <w:sz w:val="22"/>
      <w:szCs w:val="22"/>
      <w:lang w:val="ru-RU" w:eastAsia="ru-RU" w:bidi="ar-SA"/>
    </w:rPr>
  </w:style>
  <w:style w:type="paragraph" w:customStyle="1" w:styleId="1TimesNewRoman12">
    <w:name w:val="Стиль Загол. 1 ур. + Times New Roman 12 пт"/>
    <w:basedOn w:val="a3"/>
    <w:rsid w:val="00D135B6"/>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D135B6"/>
    <w:rPr>
      <w:sz w:val="24"/>
      <w:szCs w:val="24"/>
      <w:lang w:val="ru-RU" w:eastAsia="ru-RU" w:bidi="ar-SA"/>
    </w:rPr>
  </w:style>
  <w:style w:type="character" w:customStyle="1" w:styleId="BodyText2Char1">
    <w:name w:val="Body Text 2 Char1"/>
    <w:semiHidden/>
    <w:locked/>
    <w:rsid w:val="00D135B6"/>
    <w:rPr>
      <w:rFonts w:ascii="Calibri" w:hAnsi="Calibri"/>
      <w:lang w:val="ru-RU" w:eastAsia="ru-RU" w:bidi="ar-SA"/>
    </w:rPr>
  </w:style>
  <w:style w:type="paragraph" w:customStyle="1" w:styleId="affffffff3">
    <w:name w:val="НаКурсач"/>
    <w:basedOn w:val="a3"/>
    <w:rsid w:val="00D135B6"/>
    <w:pPr>
      <w:spacing w:line="312" w:lineRule="auto"/>
      <w:jc w:val="both"/>
    </w:pPr>
    <w:rPr>
      <w:sz w:val="28"/>
    </w:rPr>
  </w:style>
  <w:style w:type="character" w:customStyle="1" w:styleId="Heading8Char">
    <w:name w:val="Heading 8 Char"/>
    <w:semiHidden/>
    <w:locked/>
    <w:rsid w:val="00D135B6"/>
    <w:rPr>
      <w:rFonts w:ascii="Cambria" w:hAnsi="Cambria"/>
      <w:color w:val="404040"/>
      <w:lang w:val="ru-RU" w:eastAsia="ru-RU" w:bidi="ar-SA"/>
    </w:rPr>
  </w:style>
  <w:style w:type="character" w:customStyle="1" w:styleId="a10">
    <w:name w:val="a1"/>
    <w:rsid w:val="00D135B6"/>
    <w:rPr>
      <w:rFonts w:cs="Times New Roman"/>
    </w:rPr>
  </w:style>
  <w:style w:type="character" w:customStyle="1" w:styleId="94">
    <w:name w:val="Знак Знак9"/>
    <w:locked/>
    <w:rsid w:val="00D135B6"/>
    <w:rPr>
      <w:sz w:val="16"/>
      <w:szCs w:val="16"/>
      <w:lang w:val="ru-RU" w:eastAsia="ar-SA" w:bidi="ar-SA"/>
    </w:rPr>
  </w:style>
  <w:style w:type="character" w:customStyle="1" w:styleId="136">
    <w:name w:val="Знак Знак13"/>
    <w:locked/>
    <w:rsid w:val="00D135B6"/>
    <w:rPr>
      <w:b/>
      <w:bCs/>
      <w:sz w:val="27"/>
      <w:szCs w:val="27"/>
      <w:lang w:val="ru-RU" w:eastAsia="ru-RU" w:bidi="ar-SA"/>
    </w:rPr>
  </w:style>
  <w:style w:type="character" w:customStyle="1" w:styleId="1ffff5">
    <w:name w:val="Сильное выделение1"/>
    <w:rsid w:val="00D135B6"/>
    <w:rPr>
      <w:b/>
    </w:rPr>
  </w:style>
  <w:style w:type="paragraph" w:customStyle="1" w:styleId="HTML13">
    <w:name w:val="Стандартный HTML1"/>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D135B6"/>
    <w:rPr>
      <w:rFonts w:ascii="Arial" w:hAnsi="Arial" w:cs="Arial"/>
      <w:b/>
      <w:bCs/>
      <w:kern w:val="32"/>
      <w:sz w:val="32"/>
      <w:szCs w:val="32"/>
    </w:rPr>
  </w:style>
  <w:style w:type="character" w:customStyle="1" w:styleId="31a">
    <w:name w:val="Знак Знак31"/>
    <w:rsid w:val="00D135B6"/>
    <w:rPr>
      <w:rFonts w:ascii="Arial" w:hAnsi="Arial" w:cs="Arial"/>
      <w:b/>
      <w:bCs/>
      <w:sz w:val="26"/>
      <w:szCs w:val="26"/>
    </w:rPr>
  </w:style>
  <w:style w:type="character" w:customStyle="1" w:styleId="227">
    <w:name w:val="Знак Знак22"/>
    <w:rsid w:val="00D135B6"/>
    <w:rPr>
      <w:sz w:val="24"/>
      <w:szCs w:val="24"/>
    </w:rPr>
  </w:style>
  <w:style w:type="character" w:customStyle="1" w:styleId="300">
    <w:name w:val="Знак Знак30"/>
    <w:rsid w:val="00D135B6"/>
    <w:rPr>
      <w:b/>
      <w:bCs/>
      <w:sz w:val="28"/>
      <w:szCs w:val="28"/>
    </w:rPr>
  </w:style>
  <w:style w:type="character" w:customStyle="1" w:styleId="262">
    <w:name w:val="Знак Знак26"/>
    <w:rsid w:val="00D135B6"/>
    <w:rPr>
      <w:rFonts w:ascii="Calibri" w:hAnsi="Calibri"/>
      <w:i/>
      <w:iCs/>
      <w:sz w:val="24"/>
      <w:szCs w:val="24"/>
      <w:lang w:eastAsia="en-US"/>
    </w:rPr>
  </w:style>
  <w:style w:type="character" w:customStyle="1" w:styleId="200">
    <w:name w:val="Знак Знак20"/>
    <w:rsid w:val="00D135B6"/>
    <w:rPr>
      <w:sz w:val="16"/>
      <w:szCs w:val="16"/>
    </w:rPr>
  </w:style>
  <w:style w:type="character" w:customStyle="1" w:styleId="190">
    <w:name w:val="Знак Знак19"/>
    <w:rsid w:val="00D135B6"/>
    <w:rPr>
      <w:sz w:val="16"/>
      <w:szCs w:val="16"/>
    </w:rPr>
  </w:style>
  <w:style w:type="character" w:customStyle="1" w:styleId="250">
    <w:name w:val="Знак Знак25"/>
    <w:rsid w:val="00D135B6"/>
    <w:rPr>
      <w:sz w:val="24"/>
    </w:rPr>
  </w:style>
  <w:style w:type="paragraph" w:customStyle="1" w:styleId="324">
    <w:name w:val="Основной текст 32"/>
    <w:basedOn w:val="a3"/>
    <w:rsid w:val="00D135B6"/>
    <w:pPr>
      <w:overflowPunct w:val="0"/>
      <w:autoSpaceDE w:val="0"/>
      <w:autoSpaceDN w:val="0"/>
      <w:adjustRightInd w:val="0"/>
      <w:jc w:val="center"/>
      <w:textAlignment w:val="baseline"/>
    </w:pPr>
    <w:rPr>
      <w:b/>
      <w:sz w:val="32"/>
      <w:szCs w:val="20"/>
    </w:rPr>
  </w:style>
  <w:style w:type="character" w:customStyle="1" w:styleId="82">
    <w:name w:val="Знак Знак8"/>
    <w:rsid w:val="00D135B6"/>
    <w:rPr>
      <w:rFonts w:ascii="Arial" w:hAnsi="Arial" w:cs="Arial"/>
      <w:b/>
      <w:bCs/>
      <w:i/>
      <w:iCs/>
      <w:sz w:val="28"/>
      <w:szCs w:val="28"/>
      <w:lang w:val="ru-RU" w:eastAsia="en-US" w:bidi="ar-SA"/>
    </w:rPr>
  </w:style>
  <w:style w:type="character" w:customStyle="1" w:styleId="field-content">
    <w:name w:val="field-content"/>
    <w:rsid w:val="00D135B6"/>
  </w:style>
  <w:style w:type="character" w:customStyle="1" w:styleId="reference-text">
    <w:name w:val="reference-text"/>
    <w:rsid w:val="00D135B6"/>
  </w:style>
  <w:style w:type="paragraph" w:customStyle="1" w:styleId="snip1">
    <w:name w:val="snip1"/>
    <w:basedOn w:val="a3"/>
    <w:rsid w:val="00D135B6"/>
    <w:pPr>
      <w:spacing w:before="49" w:line="300" w:lineRule="atLeast"/>
    </w:pPr>
    <w:rPr>
      <w:color w:val="000000"/>
    </w:rPr>
  </w:style>
  <w:style w:type="paragraph" w:customStyle="1" w:styleId="Style74">
    <w:name w:val="Style74"/>
    <w:basedOn w:val="a3"/>
    <w:rsid w:val="00D135B6"/>
    <w:pPr>
      <w:widowControl w:val="0"/>
      <w:autoSpaceDE w:val="0"/>
      <w:autoSpaceDN w:val="0"/>
      <w:adjustRightInd w:val="0"/>
      <w:spacing w:line="274" w:lineRule="exact"/>
      <w:ind w:firstLine="293"/>
      <w:jc w:val="both"/>
    </w:pPr>
  </w:style>
  <w:style w:type="character" w:customStyle="1" w:styleId="513">
    <w:name w:val="Знак Знак51"/>
    <w:locked/>
    <w:rsid w:val="00D135B6"/>
    <w:rPr>
      <w:b/>
      <w:caps/>
      <w:sz w:val="24"/>
      <w:szCs w:val="24"/>
      <w:lang w:val="ru-RU" w:eastAsia="ru-RU" w:bidi="ar-SA"/>
    </w:rPr>
  </w:style>
  <w:style w:type="paragraph" w:customStyle="1" w:styleId="affffffff4">
    <w:name w:val="Основной текст с отступо"/>
    <w:basedOn w:val="a3"/>
    <w:rsid w:val="00D135B6"/>
    <w:pPr>
      <w:ind w:left="-340" w:firstLine="720"/>
    </w:pPr>
    <w:rPr>
      <w:sz w:val="36"/>
      <w:szCs w:val="20"/>
    </w:rPr>
  </w:style>
  <w:style w:type="paragraph" w:customStyle="1" w:styleId="Standard">
    <w:name w:val="Standard"/>
    <w:rsid w:val="00D135B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D135B6"/>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D135B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D135B6"/>
    <w:rPr>
      <w:rFonts w:ascii="Sylfaen" w:hAnsi="Sylfaen" w:cs="Sylfaen"/>
      <w:sz w:val="19"/>
      <w:szCs w:val="19"/>
      <w:u w:val="none"/>
    </w:rPr>
  </w:style>
  <w:style w:type="character" w:customStyle="1" w:styleId="520">
    <w:name w:val="Знак Знак52"/>
    <w:rsid w:val="00D135B6"/>
    <w:rPr>
      <w:rFonts w:ascii="Arial" w:eastAsia="Times New Roman" w:hAnsi="Arial" w:cs="Arial"/>
      <w:b/>
      <w:bCs/>
      <w:i/>
      <w:iCs/>
      <w:sz w:val="28"/>
      <w:szCs w:val="28"/>
    </w:rPr>
  </w:style>
  <w:style w:type="paragraph" w:customStyle="1" w:styleId="a3cxspmiddle">
    <w:name w:val="a3cxspmiddle"/>
    <w:basedOn w:val="a3"/>
    <w:rsid w:val="00D135B6"/>
    <w:pPr>
      <w:spacing w:before="100" w:beforeAutospacing="1" w:after="100" w:afterAutospacing="1"/>
    </w:pPr>
    <w:rPr>
      <w:color w:val="000000"/>
    </w:rPr>
  </w:style>
  <w:style w:type="paragraph" w:customStyle="1" w:styleId="a3cxsplast">
    <w:name w:val="a3cxsplast"/>
    <w:basedOn w:val="a3"/>
    <w:rsid w:val="00D135B6"/>
    <w:pPr>
      <w:spacing w:before="100" w:beforeAutospacing="1" w:after="100" w:afterAutospacing="1"/>
    </w:pPr>
    <w:rPr>
      <w:color w:val="000000"/>
    </w:rPr>
  </w:style>
  <w:style w:type="character" w:customStyle="1" w:styleId="ft1786">
    <w:name w:val="ft1786"/>
    <w:uiPriority w:val="99"/>
    <w:rsid w:val="00D135B6"/>
  </w:style>
  <w:style w:type="character" w:customStyle="1" w:styleId="c16">
    <w:name w:val="c16"/>
    <w:rsid w:val="00D135B6"/>
  </w:style>
  <w:style w:type="character" w:customStyle="1" w:styleId="BodyTextChar1">
    <w:name w:val="Body Text Char1"/>
    <w:aliases w:val="Знак1 Char"/>
    <w:locked/>
    <w:rsid w:val="00D135B6"/>
    <w:rPr>
      <w:sz w:val="24"/>
      <w:lang w:val="ru-RU" w:eastAsia="ru-RU"/>
    </w:rPr>
  </w:style>
  <w:style w:type="character" w:customStyle="1" w:styleId="font7">
    <w:name w:val="font7"/>
    <w:rsid w:val="00D135B6"/>
  </w:style>
  <w:style w:type="paragraph" w:customStyle="1" w:styleId="affffffff5">
    <w:name w:val="Знак Знак Знак Знак Знак Знак Знак Знак Знак Знак"/>
    <w:basedOn w:val="a3"/>
    <w:rsid w:val="00D135B6"/>
    <w:pPr>
      <w:spacing w:after="160" w:line="240" w:lineRule="exact"/>
    </w:pPr>
    <w:rPr>
      <w:rFonts w:ascii="Verdana" w:hAnsi="Verdana" w:cs="Verdana"/>
      <w:sz w:val="20"/>
      <w:szCs w:val="20"/>
      <w:lang w:val="en-US" w:eastAsia="en-US"/>
    </w:rPr>
  </w:style>
  <w:style w:type="character" w:customStyle="1" w:styleId="FontStyle79">
    <w:name w:val="Font Style79"/>
    <w:rsid w:val="00D135B6"/>
    <w:rPr>
      <w:rFonts w:ascii="Times New Roman" w:hAnsi="Times New Roman" w:cs="Times New Roman"/>
      <w:sz w:val="16"/>
      <w:szCs w:val="16"/>
    </w:rPr>
  </w:style>
  <w:style w:type="character" w:customStyle="1" w:styleId="FontStyle57">
    <w:name w:val="Font Style57"/>
    <w:rsid w:val="00D135B6"/>
    <w:rPr>
      <w:rFonts w:ascii="Times New Roman" w:hAnsi="Times New Roman" w:cs="Times New Roman"/>
      <w:b/>
      <w:bCs/>
      <w:sz w:val="16"/>
      <w:szCs w:val="16"/>
    </w:rPr>
  </w:style>
  <w:style w:type="character" w:customStyle="1" w:styleId="FontStyle32">
    <w:name w:val="Font Style32"/>
    <w:rsid w:val="00D135B6"/>
    <w:rPr>
      <w:rFonts w:ascii="Times New Roman" w:hAnsi="Times New Roman" w:cs="Times New Roman"/>
      <w:i/>
      <w:iCs/>
      <w:sz w:val="26"/>
      <w:szCs w:val="26"/>
    </w:rPr>
  </w:style>
  <w:style w:type="paragraph" w:customStyle="1" w:styleId="iditems">
    <w:name w:val="iditems"/>
    <w:basedOn w:val="a3"/>
    <w:rsid w:val="00D135B6"/>
    <w:pPr>
      <w:spacing w:before="75" w:after="150"/>
    </w:pPr>
  </w:style>
  <w:style w:type="character" w:customStyle="1" w:styleId="pseudo-href5">
    <w:name w:val="pseudo-href5"/>
    <w:rsid w:val="00D135B6"/>
  </w:style>
  <w:style w:type="character" w:customStyle="1" w:styleId="title1">
    <w:name w:val="title1"/>
    <w:rsid w:val="00D135B6"/>
    <w:rPr>
      <w:rFonts w:ascii="Verdana" w:hAnsi="Verdana" w:hint="default"/>
      <w:color w:val="301007"/>
      <w:sz w:val="30"/>
      <w:szCs w:val="30"/>
    </w:rPr>
  </w:style>
  <w:style w:type="paragraph" w:customStyle="1" w:styleId="325">
    <w:name w:val="Заголовок 32"/>
    <w:basedOn w:val="a3"/>
    <w:next w:val="a3"/>
    <w:rsid w:val="00D135B6"/>
    <w:pPr>
      <w:keepNext/>
      <w:snapToGrid w:val="0"/>
      <w:spacing w:before="240" w:after="60"/>
    </w:pPr>
    <w:rPr>
      <w:rFonts w:ascii="Arial" w:hAnsi="Arial"/>
      <w:szCs w:val="20"/>
    </w:rPr>
  </w:style>
  <w:style w:type="character" w:customStyle="1" w:styleId="2ff3">
    <w:name w:val="Заголовок 2 Знак Знак Знак"/>
    <w:rsid w:val="00D135B6"/>
    <w:rPr>
      <w:rFonts w:ascii="Arial" w:hAnsi="Arial" w:cs="Arial"/>
      <w:b/>
      <w:bCs/>
      <w:i/>
      <w:iCs/>
      <w:sz w:val="28"/>
      <w:szCs w:val="28"/>
      <w:lang w:val="en-US" w:eastAsia="en-US" w:bidi="ar-SA"/>
    </w:rPr>
  </w:style>
  <w:style w:type="character" w:customStyle="1" w:styleId="ft21391">
    <w:name w:val="ft21391"/>
    <w:rsid w:val="00D135B6"/>
    <w:rPr>
      <w:rFonts w:ascii="Times" w:hAnsi="Times" w:hint="default"/>
      <w:color w:val="000000"/>
      <w:spacing w:val="13"/>
      <w:sz w:val="24"/>
      <w:szCs w:val="24"/>
    </w:rPr>
  </w:style>
  <w:style w:type="character" w:customStyle="1" w:styleId="ft21791">
    <w:name w:val="ft21791"/>
    <w:rsid w:val="00D135B6"/>
    <w:rPr>
      <w:rFonts w:ascii="Times" w:hAnsi="Times" w:hint="default"/>
      <w:color w:val="000000"/>
      <w:spacing w:val="13"/>
      <w:sz w:val="24"/>
      <w:szCs w:val="24"/>
    </w:rPr>
  </w:style>
  <w:style w:type="character" w:customStyle="1" w:styleId="ft23581">
    <w:name w:val="ft23581"/>
    <w:rsid w:val="00D135B6"/>
    <w:rPr>
      <w:rFonts w:ascii="Times" w:hAnsi="Times" w:hint="default"/>
      <w:color w:val="000000"/>
      <w:spacing w:val="13"/>
      <w:sz w:val="24"/>
      <w:szCs w:val="24"/>
    </w:rPr>
  </w:style>
  <w:style w:type="character" w:customStyle="1" w:styleId="ft22941">
    <w:name w:val="ft22941"/>
    <w:rsid w:val="00D135B6"/>
    <w:rPr>
      <w:rFonts w:ascii="Times" w:hAnsi="Times" w:hint="default"/>
      <w:color w:val="000000"/>
      <w:spacing w:val="13"/>
      <w:sz w:val="24"/>
      <w:szCs w:val="24"/>
    </w:rPr>
  </w:style>
  <w:style w:type="character" w:customStyle="1" w:styleId="garantcommenttitle1">
    <w:name w:val="garantcommenttitle1"/>
    <w:rsid w:val="00D135B6"/>
    <w:rPr>
      <w:sz w:val="22"/>
      <w:szCs w:val="22"/>
    </w:rPr>
  </w:style>
  <w:style w:type="paragraph" w:customStyle="1" w:styleId="affffffff6">
    <w:name w:val="Текст диссертации"/>
    <w:basedOn w:val="a3"/>
    <w:rsid w:val="00D135B6"/>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D135B6"/>
    <w:rPr>
      <w:rFonts w:ascii="Times New Roman" w:hAnsi="Times New Roman"/>
      <w:b/>
      <w:i/>
      <w:spacing w:val="0"/>
      <w:sz w:val="23"/>
    </w:rPr>
  </w:style>
  <w:style w:type="paragraph" w:customStyle="1" w:styleId="src">
    <w:name w:val="src"/>
    <w:basedOn w:val="a3"/>
    <w:rsid w:val="00D135B6"/>
    <w:pPr>
      <w:spacing w:after="225"/>
    </w:pPr>
    <w:rPr>
      <w:i/>
      <w:iCs/>
      <w:color w:val="939756"/>
      <w:sz w:val="17"/>
      <w:szCs w:val="17"/>
    </w:rPr>
  </w:style>
  <w:style w:type="paragraph" w:customStyle="1" w:styleId="3f4">
    <w:name w:val="Обычный3"/>
    <w:rsid w:val="00D135B6"/>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D135B6"/>
    <w:pPr>
      <w:widowControl w:val="0"/>
      <w:autoSpaceDE w:val="0"/>
      <w:autoSpaceDN w:val="0"/>
      <w:adjustRightInd w:val="0"/>
      <w:spacing w:line="317" w:lineRule="exact"/>
      <w:ind w:firstLine="355"/>
      <w:jc w:val="both"/>
    </w:pPr>
  </w:style>
  <w:style w:type="character" w:customStyle="1" w:styleId="FontStyle924">
    <w:name w:val="Font Style924"/>
    <w:rsid w:val="00D135B6"/>
    <w:rPr>
      <w:rFonts w:ascii="Times New Roman" w:hAnsi="Times New Roman" w:cs="Times New Roman"/>
      <w:b/>
      <w:bCs/>
      <w:i/>
      <w:iCs/>
      <w:sz w:val="12"/>
      <w:szCs w:val="12"/>
    </w:rPr>
  </w:style>
  <w:style w:type="paragraph" w:customStyle="1" w:styleId="Style451">
    <w:name w:val="Style451"/>
    <w:basedOn w:val="a3"/>
    <w:rsid w:val="00D135B6"/>
    <w:pPr>
      <w:widowControl w:val="0"/>
      <w:autoSpaceDE w:val="0"/>
      <w:autoSpaceDN w:val="0"/>
      <w:adjustRightInd w:val="0"/>
    </w:pPr>
  </w:style>
  <w:style w:type="character" w:customStyle="1" w:styleId="FontStyle818">
    <w:name w:val="Font Style818"/>
    <w:rsid w:val="00D135B6"/>
    <w:rPr>
      <w:rFonts w:ascii="Times New Roman" w:hAnsi="Times New Roman" w:cs="Times New Roman"/>
      <w:b/>
      <w:bCs/>
      <w:sz w:val="16"/>
      <w:szCs w:val="16"/>
    </w:rPr>
  </w:style>
  <w:style w:type="character" w:customStyle="1" w:styleId="FontStyle998">
    <w:name w:val="Font Style998"/>
    <w:rsid w:val="00D135B6"/>
    <w:rPr>
      <w:rFonts w:ascii="Times New Roman" w:hAnsi="Times New Roman" w:cs="Times New Roman"/>
      <w:b/>
      <w:bCs/>
      <w:spacing w:val="-10"/>
      <w:sz w:val="22"/>
      <w:szCs w:val="22"/>
    </w:rPr>
  </w:style>
  <w:style w:type="paragraph" w:customStyle="1" w:styleId="Style411">
    <w:name w:val="Style411"/>
    <w:basedOn w:val="a3"/>
    <w:rsid w:val="00D135B6"/>
    <w:pPr>
      <w:widowControl w:val="0"/>
      <w:autoSpaceDE w:val="0"/>
      <w:autoSpaceDN w:val="0"/>
      <w:adjustRightInd w:val="0"/>
    </w:pPr>
  </w:style>
  <w:style w:type="character" w:customStyle="1" w:styleId="FontStyle812">
    <w:name w:val="Font Style812"/>
    <w:rsid w:val="00D135B6"/>
    <w:rPr>
      <w:rFonts w:ascii="Times New Roman" w:hAnsi="Times New Roman" w:cs="Times New Roman"/>
      <w:b/>
      <w:bCs/>
      <w:spacing w:val="-10"/>
      <w:sz w:val="30"/>
      <w:szCs w:val="30"/>
    </w:rPr>
  </w:style>
  <w:style w:type="character" w:customStyle="1" w:styleId="FontStyle947">
    <w:name w:val="Font Style947"/>
    <w:rsid w:val="00D135B6"/>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D135B6"/>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D135B6"/>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D135B6"/>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D135B6"/>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D135B6"/>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D135B6"/>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D135B6"/>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D135B6"/>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D135B6"/>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D135B6"/>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D135B6"/>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D135B6"/>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D135B6"/>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D135B6"/>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D135B6"/>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D135B6"/>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D135B6"/>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D135B6"/>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D135B6"/>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D135B6"/>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D135B6"/>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D135B6"/>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D135B6"/>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D135B6"/>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D135B6"/>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D135B6"/>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D135B6"/>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D135B6"/>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D135B6"/>
    <w:rPr>
      <w:rFonts w:ascii="Times New Roman" w:hAnsi="Times New Roman"/>
      <w:bCs w:val="0"/>
      <w:i w:val="0"/>
      <w:sz w:val="24"/>
      <w:lang w:eastAsia="ru-RU"/>
    </w:rPr>
  </w:style>
  <w:style w:type="paragraph" w:customStyle="1" w:styleId="FR5">
    <w:name w:val="FR5"/>
    <w:rsid w:val="00D135B6"/>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D135B6"/>
    <w:pPr>
      <w:spacing w:before="100" w:beforeAutospacing="1" w:after="100" w:afterAutospacing="1"/>
    </w:pPr>
  </w:style>
  <w:style w:type="paragraph" w:customStyle="1" w:styleId="unip">
    <w:name w:val="unip"/>
    <w:basedOn w:val="a3"/>
    <w:rsid w:val="00D135B6"/>
    <w:pPr>
      <w:spacing w:before="100" w:beforeAutospacing="1" w:after="100" w:afterAutospacing="1"/>
    </w:pPr>
  </w:style>
  <w:style w:type="character" w:customStyle="1" w:styleId="modinfo">
    <w:name w:val="modinfo"/>
    <w:rsid w:val="00D135B6"/>
  </w:style>
  <w:style w:type="character" w:customStyle="1" w:styleId="style81">
    <w:name w:val="style81"/>
    <w:rsid w:val="00D135B6"/>
    <w:rPr>
      <w:b/>
      <w:bCs/>
      <w:color w:val="333333"/>
      <w:sz w:val="31"/>
      <w:szCs w:val="31"/>
    </w:rPr>
  </w:style>
  <w:style w:type="character" w:customStyle="1" w:styleId="affffffff7">
    <w:name w:val="Разрядка"/>
    <w:rsid w:val="00D135B6"/>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D135B6"/>
    <w:rPr>
      <w:sz w:val="24"/>
      <w:szCs w:val="24"/>
      <w:lang w:val="ru-RU" w:eastAsia="ru-RU" w:bidi="hi-IN"/>
    </w:rPr>
  </w:style>
  <w:style w:type="character" w:customStyle="1" w:styleId="401">
    <w:name w:val="Знак Знак40"/>
    <w:locked/>
    <w:rsid w:val="00D135B6"/>
    <w:rPr>
      <w:rFonts w:ascii="Arial" w:hAnsi="Arial"/>
      <w:b/>
      <w:sz w:val="26"/>
    </w:rPr>
  </w:style>
  <w:style w:type="character" w:customStyle="1" w:styleId="290">
    <w:name w:val="Знак Знак29"/>
    <w:locked/>
    <w:rsid w:val="00D135B6"/>
    <w:rPr>
      <w:sz w:val="24"/>
    </w:rPr>
  </w:style>
  <w:style w:type="character" w:customStyle="1" w:styleId="21c">
    <w:name w:val="Красная строка 2 Знак1"/>
    <w:rsid w:val="00D135B6"/>
    <w:rPr>
      <w:sz w:val="24"/>
      <w:lang w:val="ru-RU" w:eastAsia="ru-RU"/>
    </w:rPr>
  </w:style>
  <w:style w:type="character" w:customStyle="1" w:styleId="3231Heading121">
    <w:name w:val="Знак Знак3;Текст Знак2;Знак3 Знак1;Heading 12 Знак1 Знак Знак"/>
    <w:locked/>
    <w:rsid w:val="00D135B6"/>
    <w:rPr>
      <w:sz w:val="24"/>
      <w:lang w:val="ru-RU" w:eastAsia="ru-RU"/>
    </w:rPr>
  </w:style>
  <w:style w:type="character" w:customStyle="1" w:styleId="391">
    <w:name w:val="Знак Знак39"/>
    <w:locked/>
    <w:rsid w:val="00D135B6"/>
    <w:rPr>
      <w:b/>
      <w:sz w:val="28"/>
    </w:rPr>
  </w:style>
  <w:style w:type="character" w:customStyle="1" w:styleId="381">
    <w:name w:val="Знак Знак38"/>
    <w:locked/>
    <w:rsid w:val="00D135B6"/>
    <w:rPr>
      <w:b/>
      <w:i/>
      <w:sz w:val="26"/>
    </w:rPr>
  </w:style>
  <w:style w:type="character" w:customStyle="1" w:styleId="371">
    <w:name w:val="Знак Знак37"/>
    <w:locked/>
    <w:rsid w:val="00D135B6"/>
    <w:rPr>
      <w:b/>
      <w:sz w:val="22"/>
      <w:lang w:val="ru-RU" w:eastAsia="ru-RU"/>
    </w:rPr>
  </w:style>
  <w:style w:type="character" w:customStyle="1" w:styleId="361">
    <w:name w:val="Знак Знак36"/>
    <w:locked/>
    <w:rsid w:val="00D135B6"/>
    <w:rPr>
      <w:sz w:val="24"/>
      <w:lang w:val="ru-RU" w:eastAsia="ru-RU"/>
    </w:rPr>
  </w:style>
  <w:style w:type="character" w:customStyle="1" w:styleId="351">
    <w:name w:val="Знак Знак35"/>
    <w:uiPriority w:val="99"/>
    <w:locked/>
    <w:rsid w:val="00D135B6"/>
    <w:rPr>
      <w:rFonts w:ascii="Calibri" w:hAnsi="Calibri"/>
      <w:i/>
      <w:sz w:val="24"/>
      <w:lang w:eastAsia="en-US"/>
    </w:rPr>
  </w:style>
  <w:style w:type="character" w:customStyle="1" w:styleId="342">
    <w:name w:val="Знак Знак34"/>
    <w:locked/>
    <w:rsid w:val="00D135B6"/>
    <w:rPr>
      <w:rFonts w:ascii="Arial" w:hAnsi="Arial"/>
      <w:sz w:val="22"/>
      <w:lang w:val="ru-RU" w:eastAsia="ru-RU"/>
    </w:rPr>
  </w:style>
  <w:style w:type="character" w:customStyle="1" w:styleId="301">
    <w:name w:val="Знак Знак301"/>
    <w:locked/>
    <w:rsid w:val="00D135B6"/>
    <w:rPr>
      <w:sz w:val="24"/>
    </w:rPr>
  </w:style>
  <w:style w:type="character" w:customStyle="1" w:styleId="272">
    <w:name w:val="Знак Знак27"/>
    <w:locked/>
    <w:rsid w:val="00D135B6"/>
    <w:rPr>
      <w:sz w:val="24"/>
    </w:rPr>
  </w:style>
  <w:style w:type="paragraph" w:customStyle="1" w:styleId="affffffff8">
    <w:name w:val="Об"/>
    <w:rsid w:val="00D135B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D135B6"/>
    <w:rPr>
      <w:sz w:val="24"/>
      <w:lang w:val="en-US"/>
    </w:rPr>
  </w:style>
  <w:style w:type="paragraph" w:customStyle="1" w:styleId="stepanov">
    <w:name w:val="stepanov"/>
    <w:basedOn w:val="af3"/>
    <w:rsid w:val="00D135B6"/>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D135B6"/>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D135B6"/>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D135B6"/>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D135B6"/>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D135B6"/>
    <w:rPr>
      <w:iCs/>
    </w:rPr>
  </w:style>
  <w:style w:type="character" w:customStyle="1" w:styleId="720">
    <w:name w:val="Знак Знак72"/>
    <w:rsid w:val="00D135B6"/>
    <w:rPr>
      <w:sz w:val="16"/>
      <w:lang w:val="ru-RU" w:eastAsia="ru-RU"/>
    </w:rPr>
  </w:style>
  <w:style w:type="paragraph" w:customStyle="1" w:styleId="08">
    <w:name w:val="Стиль По ширине Первая строка:  08 см"/>
    <w:basedOn w:val="a3"/>
    <w:rsid w:val="00D135B6"/>
    <w:pPr>
      <w:ind w:firstLine="454"/>
      <w:jc w:val="both"/>
    </w:pPr>
  </w:style>
  <w:style w:type="character" w:customStyle="1" w:styleId="orange">
    <w:name w:val="orange"/>
    <w:rsid w:val="00D135B6"/>
  </w:style>
  <w:style w:type="character" w:customStyle="1" w:styleId="gray">
    <w:name w:val="gray"/>
    <w:rsid w:val="00D135B6"/>
  </w:style>
  <w:style w:type="paragraph" w:customStyle="1" w:styleId="affffffff9">
    <w:name w:val="Основной тект"/>
    <w:basedOn w:val="a3"/>
    <w:link w:val="affffffffa"/>
    <w:rsid w:val="00D135B6"/>
    <w:pPr>
      <w:ind w:firstLine="454"/>
      <w:jc w:val="both"/>
    </w:pPr>
  </w:style>
  <w:style w:type="character" w:customStyle="1" w:styleId="affffffffa">
    <w:name w:val="Основной тект Знак"/>
    <w:link w:val="affffffff9"/>
    <w:locked/>
    <w:rsid w:val="00D135B6"/>
    <w:rPr>
      <w:rFonts w:ascii="Times New Roman" w:eastAsia="Times New Roman" w:hAnsi="Times New Roman" w:cs="Times New Roman"/>
      <w:sz w:val="24"/>
      <w:szCs w:val="24"/>
      <w:lang w:eastAsia="ru-RU"/>
    </w:rPr>
  </w:style>
  <w:style w:type="paragraph" w:customStyle="1" w:styleId="affffffffb">
    <w:name w:val="Примечание"/>
    <w:basedOn w:val="a3"/>
    <w:rsid w:val="00D135B6"/>
    <w:pPr>
      <w:ind w:firstLine="454"/>
      <w:jc w:val="both"/>
    </w:pPr>
    <w:rPr>
      <w:i/>
    </w:rPr>
  </w:style>
  <w:style w:type="character" w:customStyle="1" w:styleId="nameautor3">
    <w:name w:val="name_autor3"/>
    <w:rsid w:val="00D135B6"/>
    <w:rPr>
      <w:rFonts w:cs="Times New Roman"/>
    </w:rPr>
  </w:style>
  <w:style w:type="paragraph" w:customStyle="1" w:styleId="affffffffc">
    <w:name w:val="Прижатый влево"/>
    <w:basedOn w:val="a3"/>
    <w:next w:val="a3"/>
    <w:rsid w:val="00D135B6"/>
    <w:pPr>
      <w:autoSpaceDE w:val="0"/>
      <w:autoSpaceDN w:val="0"/>
      <w:adjustRightInd w:val="0"/>
    </w:pPr>
    <w:rPr>
      <w:rFonts w:ascii="Arial" w:hAnsi="Arial"/>
      <w:sz w:val="20"/>
      <w:szCs w:val="20"/>
    </w:rPr>
  </w:style>
  <w:style w:type="paragraph" w:customStyle="1" w:styleId="11a">
    <w:name w:val="Обычный11"/>
    <w:rsid w:val="00D135B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D135B6"/>
    <w:pPr>
      <w:spacing w:before="100" w:beforeAutospacing="1" w:after="100" w:afterAutospacing="1"/>
    </w:pPr>
  </w:style>
  <w:style w:type="paragraph" w:customStyle="1" w:styleId="affffffffd">
    <w:name w:val="Нормальный (таблица)"/>
    <w:basedOn w:val="a3"/>
    <w:next w:val="a3"/>
    <w:rsid w:val="00D135B6"/>
    <w:pPr>
      <w:widowControl w:val="0"/>
      <w:autoSpaceDE w:val="0"/>
      <w:autoSpaceDN w:val="0"/>
      <w:adjustRightInd w:val="0"/>
      <w:jc w:val="both"/>
    </w:pPr>
    <w:rPr>
      <w:rFonts w:ascii="Arial" w:hAnsi="Arial" w:cs="Arial"/>
    </w:rPr>
  </w:style>
  <w:style w:type="character" w:customStyle="1" w:styleId="ft523">
    <w:name w:val="ft523"/>
    <w:rsid w:val="00D135B6"/>
    <w:rPr>
      <w:rFonts w:cs="Times New Roman"/>
    </w:rPr>
  </w:style>
  <w:style w:type="character" w:customStyle="1" w:styleId="ft553">
    <w:name w:val="ft553"/>
    <w:rsid w:val="00D135B6"/>
    <w:rPr>
      <w:rFonts w:cs="Times New Roman"/>
    </w:rPr>
  </w:style>
  <w:style w:type="character" w:customStyle="1" w:styleId="ft672">
    <w:name w:val="ft672"/>
    <w:rsid w:val="00D135B6"/>
    <w:rPr>
      <w:rFonts w:cs="Times New Roman"/>
    </w:rPr>
  </w:style>
  <w:style w:type="character" w:customStyle="1" w:styleId="formlabels1">
    <w:name w:val="form_labels1"/>
    <w:rsid w:val="00D135B6"/>
    <w:rPr>
      <w:rFonts w:ascii="Verdana" w:hAnsi="Verdana"/>
      <w:sz w:val="16"/>
    </w:rPr>
  </w:style>
  <w:style w:type="paragraph" w:customStyle="1" w:styleId="2ff4">
    <w:name w:val="Знак Знак2 Знак Знак Знак Знак Знак Знак Знак Знак Знак Знак"/>
    <w:basedOn w:val="a3"/>
    <w:rsid w:val="00D135B6"/>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D135B6"/>
    <w:rPr>
      <w:rFonts w:ascii="Verdana" w:hAnsi="Verdana"/>
      <w:b/>
      <w:color w:val="7C9DC0"/>
      <w:sz w:val="22"/>
      <w:shd w:val="clear" w:color="auto" w:fill="FAF0E6"/>
    </w:rPr>
  </w:style>
  <w:style w:type="paragraph" w:customStyle="1" w:styleId="cjk">
    <w:name w:val="cjk"/>
    <w:basedOn w:val="a3"/>
    <w:rsid w:val="00D135B6"/>
    <w:pPr>
      <w:spacing w:before="100" w:beforeAutospacing="1" w:after="115"/>
    </w:pPr>
    <w:rPr>
      <w:color w:val="000000"/>
      <w:sz w:val="20"/>
      <w:szCs w:val="20"/>
    </w:rPr>
  </w:style>
  <w:style w:type="paragraph" w:customStyle="1" w:styleId="ctl">
    <w:name w:val="ctl"/>
    <w:basedOn w:val="a3"/>
    <w:rsid w:val="00D135B6"/>
    <w:pPr>
      <w:spacing w:before="100" w:beforeAutospacing="1" w:after="115"/>
    </w:pPr>
    <w:rPr>
      <w:rFonts w:ascii="Calibri" w:hAnsi="Calibri"/>
      <w:color w:val="000000"/>
      <w:sz w:val="20"/>
      <w:szCs w:val="20"/>
    </w:rPr>
  </w:style>
  <w:style w:type="character" w:customStyle="1" w:styleId="ft1100">
    <w:name w:val="ft1100"/>
    <w:rsid w:val="00D135B6"/>
    <w:rPr>
      <w:rFonts w:cs="Times New Roman"/>
    </w:rPr>
  </w:style>
  <w:style w:type="character" w:customStyle="1" w:styleId="ft1168">
    <w:name w:val="ft1168"/>
    <w:rsid w:val="00D135B6"/>
    <w:rPr>
      <w:rFonts w:cs="Times New Roman"/>
    </w:rPr>
  </w:style>
  <w:style w:type="character" w:customStyle="1" w:styleId="ft1237">
    <w:name w:val="ft1237"/>
    <w:rsid w:val="00D135B6"/>
    <w:rPr>
      <w:rFonts w:cs="Times New Roman"/>
    </w:rPr>
  </w:style>
  <w:style w:type="character" w:customStyle="1" w:styleId="ft1245">
    <w:name w:val="ft1245"/>
    <w:rsid w:val="00D135B6"/>
    <w:rPr>
      <w:rFonts w:cs="Times New Roman"/>
    </w:rPr>
  </w:style>
  <w:style w:type="paragraph" w:customStyle="1" w:styleId="2ff5">
    <w:name w:val="[О] Загол. 2 ур."/>
    <w:rsid w:val="00D135B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D135B6"/>
    <w:rPr>
      <w:b/>
      <w:caps/>
      <w:sz w:val="24"/>
      <w:lang w:val="ru-RU" w:eastAsia="ru-RU"/>
    </w:rPr>
  </w:style>
  <w:style w:type="character" w:customStyle="1" w:styleId="162">
    <w:name w:val="Знак Знак162"/>
    <w:rsid w:val="00D135B6"/>
    <w:rPr>
      <w:rFonts w:ascii="Cambria" w:eastAsia="Times New Roman" w:hAnsi="Cambria"/>
      <w:b/>
      <w:kern w:val="32"/>
      <w:sz w:val="32"/>
    </w:rPr>
  </w:style>
  <w:style w:type="paragraph" w:customStyle="1" w:styleId="BodyText22">
    <w:name w:val="Body Text 22"/>
    <w:basedOn w:val="a3"/>
    <w:rsid w:val="00D135B6"/>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D135B6"/>
    <w:pPr>
      <w:ind w:left="600" w:hanging="600"/>
      <w:jc w:val="both"/>
    </w:pPr>
    <w:rPr>
      <w:rFonts w:eastAsia="MS Mincho"/>
      <w:sz w:val="28"/>
      <w:szCs w:val="28"/>
      <w:lang w:eastAsia="ja-JP"/>
    </w:rPr>
  </w:style>
  <w:style w:type="paragraph" w:customStyle="1" w:styleId="affffffffe">
    <w:name w:val="Îñíîâíîé"/>
    <w:basedOn w:val="a3"/>
    <w:rsid w:val="00D135B6"/>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D135B6"/>
    <w:pPr>
      <w:overflowPunct w:val="0"/>
      <w:autoSpaceDE w:val="0"/>
      <w:autoSpaceDN w:val="0"/>
      <w:adjustRightInd w:val="0"/>
      <w:jc w:val="center"/>
      <w:textAlignment w:val="baseline"/>
    </w:pPr>
    <w:rPr>
      <w:sz w:val="28"/>
      <w:szCs w:val="20"/>
    </w:rPr>
  </w:style>
  <w:style w:type="character" w:customStyle="1" w:styleId="name">
    <w:name w:val="name"/>
    <w:rsid w:val="00D135B6"/>
    <w:rPr>
      <w:rFonts w:cs="Times New Roman"/>
    </w:rPr>
  </w:style>
  <w:style w:type="paragraph" w:customStyle="1" w:styleId="acaae">
    <w:name w:val="?acaae"/>
    <w:basedOn w:val="a3"/>
    <w:rsid w:val="00D135B6"/>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D135B6"/>
    <w:pPr>
      <w:widowControl w:val="0"/>
      <w:ind w:left="720" w:firstLine="400"/>
      <w:jc w:val="both"/>
    </w:pPr>
  </w:style>
  <w:style w:type="paragraph" w:customStyle="1" w:styleId="326">
    <w:name w:val="Основной текст с отступом 32"/>
    <w:basedOn w:val="a3"/>
    <w:rsid w:val="00D135B6"/>
    <w:pPr>
      <w:overflowPunct w:val="0"/>
      <w:autoSpaceDE w:val="0"/>
      <w:autoSpaceDN w:val="0"/>
      <w:adjustRightInd w:val="0"/>
      <w:spacing w:after="120"/>
      <w:ind w:left="283"/>
      <w:textAlignment w:val="baseline"/>
    </w:pPr>
    <w:rPr>
      <w:sz w:val="16"/>
      <w:szCs w:val="20"/>
    </w:rPr>
  </w:style>
  <w:style w:type="character" w:customStyle="1" w:styleId="ft3087">
    <w:name w:val="ft3087"/>
    <w:rsid w:val="00D135B6"/>
    <w:rPr>
      <w:rFonts w:cs="Times New Roman"/>
    </w:rPr>
  </w:style>
  <w:style w:type="character" w:customStyle="1" w:styleId="ft3162">
    <w:name w:val="ft3162"/>
    <w:rsid w:val="00D135B6"/>
    <w:rPr>
      <w:rFonts w:cs="Times New Roman"/>
    </w:rPr>
  </w:style>
  <w:style w:type="character" w:customStyle="1" w:styleId="ft1373">
    <w:name w:val="ft1373"/>
    <w:rsid w:val="00D135B6"/>
    <w:rPr>
      <w:rFonts w:cs="Times New Roman"/>
    </w:rPr>
  </w:style>
  <w:style w:type="character" w:customStyle="1" w:styleId="ft32">
    <w:name w:val="ft32"/>
    <w:rsid w:val="00D135B6"/>
    <w:rPr>
      <w:rFonts w:cs="Times New Roman"/>
    </w:rPr>
  </w:style>
  <w:style w:type="character" w:customStyle="1" w:styleId="ft1433">
    <w:name w:val="ft1433"/>
    <w:rsid w:val="00D135B6"/>
    <w:rPr>
      <w:rFonts w:cs="Times New Roman"/>
    </w:rPr>
  </w:style>
  <w:style w:type="character" w:customStyle="1" w:styleId="ft1481">
    <w:name w:val="ft1481"/>
    <w:rsid w:val="00D135B6"/>
    <w:rPr>
      <w:rFonts w:cs="Times New Roman"/>
    </w:rPr>
  </w:style>
  <w:style w:type="character" w:customStyle="1" w:styleId="ft1536">
    <w:name w:val="ft1536"/>
    <w:rsid w:val="00D135B6"/>
    <w:rPr>
      <w:rFonts w:cs="Times New Roman"/>
    </w:rPr>
  </w:style>
  <w:style w:type="character" w:customStyle="1" w:styleId="ft1543">
    <w:name w:val="ft1543"/>
    <w:rsid w:val="00D135B6"/>
    <w:rPr>
      <w:rFonts w:cs="Times New Roman"/>
    </w:rPr>
  </w:style>
  <w:style w:type="character" w:customStyle="1" w:styleId="ft1">
    <w:name w:val="ft1"/>
    <w:rsid w:val="00D135B6"/>
    <w:rPr>
      <w:rFonts w:cs="Times New Roman"/>
    </w:rPr>
  </w:style>
  <w:style w:type="character" w:customStyle="1" w:styleId="ft1546">
    <w:name w:val="ft1546"/>
    <w:rsid w:val="00D135B6"/>
    <w:rPr>
      <w:rFonts w:cs="Times New Roman"/>
    </w:rPr>
  </w:style>
  <w:style w:type="character" w:customStyle="1" w:styleId="ft1550">
    <w:name w:val="ft1550"/>
    <w:rsid w:val="00D135B6"/>
    <w:rPr>
      <w:rFonts w:cs="Times New Roman"/>
    </w:rPr>
  </w:style>
  <w:style w:type="character" w:customStyle="1" w:styleId="ft1571">
    <w:name w:val="ft1571"/>
    <w:rsid w:val="00D135B6"/>
    <w:rPr>
      <w:rFonts w:cs="Times New Roman"/>
    </w:rPr>
  </w:style>
  <w:style w:type="character" w:customStyle="1" w:styleId="ft1577">
    <w:name w:val="ft1577"/>
    <w:rsid w:val="00D135B6"/>
    <w:rPr>
      <w:rFonts w:cs="Times New Roman"/>
    </w:rPr>
  </w:style>
  <w:style w:type="character" w:customStyle="1" w:styleId="ft1583">
    <w:name w:val="ft1583"/>
    <w:rsid w:val="00D135B6"/>
    <w:rPr>
      <w:rFonts w:cs="Times New Roman"/>
    </w:rPr>
  </w:style>
  <w:style w:type="character" w:customStyle="1" w:styleId="ft1593">
    <w:name w:val="ft1593"/>
    <w:rsid w:val="00D135B6"/>
    <w:rPr>
      <w:rFonts w:cs="Times New Roman"/>
    </w:rPr>
  </w:style>
  <w:style w:type="character" w:customStyle="1" w:styleId="ft1641">
    <w:name w:val="ft1641"/>
    <w:rsid w:val="00D135B6"/>
    <w:rPr>
      <w:rFonts w:cs="Times New Roman"/>
    </w:rPr>
  </w:style>
  <w:style w:type="character" w:customStyle="1" w:styleId="ft1671">
    <w:name w:val="ft1671"/>
    <w:rsid w:val="00D135B6"/>
    <w:rPr>
      <w:rFonts w:cs="Times New Roman"/>
    </w:rPr>
  </w:style>
  <w:style w:type="character" w:customStyle="1" w:styleId="ft1723">
    <w:name w:val="ft1723"/>
    <w:rsid w:val="00D135B6"/>
    <w:rPr>
      <w:rFonts w:cs="Times New Roman"/>
    </w:rPr>
  </w:style>
  <w:style w:type="character" w:customStyle="1" w:styleId="ft1809">
    <w:name w:val="ft1809"/>
    <w:rsid w:val="00D135B6"/>
    <w:rPr>
      <w:rFonts w:cs="Times New Roman"/>
    </w:rPr>
  </w:style>
  <w:style w:type="character" w:customStyle="1" w:styleId="ft1814">
    <w:name w:val="ft1814"/>
    <w:rsid w:val="00D135B6"/>
    <w:rPr>
      <w:rFonts w:cs="Times New Roman"/>
    </w:rPr>
  </w:style>
  <w:style w:type="character" w:customStyle="1" w:styleId="ft1827">
    <w:name w:val="ft1827"/>
    <w:rsid w:val="00D135B6"/>
    <w:rPr>
      <w:rFonts w:cs="Times New Roman"/>
    </w:rPr>
  </w:style>
  <w:style w:type="character" w:customStyle="1" w:styleId="ft1831">
    <w:name w:val="ft1831"/>
    <w:rsid w:val="00D135B6"/>
    <w:rPr>
      <w:rFonts w:cs="Times New Roman"/>
    </w:rPr>
  </w:style>
  <w:style w:type="character" w:customStyle="1" w:styleId="ft1837">
    <w:name w:val="ft1837"/>
    <w:rsid w:val="00D135B6"/>
    <w:rPr>
      <w:rFonts w:cs="Times New Roman"/>
    </w:rPr>
  </w:style>
  <w:style w:type="character" w:customStyle="1" w:styleId="ft1857">
    <w:name w:val="ft1857"/>
    <w:rsid w:val="00D135B6"/>
    <w:rPr>
      <w:rFonts w:cs="Times New Roman"/>
    </w:rPr>
  </w:style>
  <w:style w:type="character" w:customStyle="1" w:styleId="ft1873">
    <w:name w:val="ft1873"/>
    <w:rsid w:val="00D135B6"/>
    <w:rPr>
      <w:rFonts w:cs="Times New Roman"/>
    </w:rPr>
  </w:style>
  <w:style w:type="character" w:customStyle="1" w:styleId="ft1932">
    <w:name w:val="ft1932"/>
    <w:rsid w:val="00D135B6"/>
    <w:rPr>
      <w:rFonts w:cs="Times New Roman"/>
    </w:rPr>
  </w:style>
  <w:style w:type="character" w:customStyle="1" w:styleId="ft1995">
    <w:name w:val="ft1995"/>
    <w:rsid w:val="00D135B6"/>
    <w:rPr>
      <w:rFonts w:cs="Times New Roman"/>
    </w:rPr>
  </w:style>
  <w:style w:type="character" w:customStyle="1" w:styleId="ft2033">
    <w:name w:val="ft2033"/>
    <w:rsid w:val="00D135B6"/>
    <w:rPr>
      <w:rFonts w:cs="Times New Roman"/>
    </w:rPr>
  </w:style>
  <w:style w:type="character" w:customStyle="1" w:styleId="ft11943">
    <w:name w:val="ft11943"/>
    <w:rsid w:val="00D135B6"/>
    <w:rPr>
      <w:rFonts w:cs="Times New Roman"/>
    </w:rPr>
  </w:style>
  <w:style w:type="character" w:customStyle="1" w:styleId="ft12010">
    <w:name w:val="ft12010"/>
    <w:rsid w:val="00D135B6"/>
    <w:rPr>
      <w:rFonts w:cs="Times New Roman"/>
    </w:rPr>
  </w:style>
  <w:style w:type="character" w:customStyle="1" w:styleId="ft12050">
    <w:name w:val="ft12050"/>
    <w:rsid w:val="00D135B6"/>
    <w:rPr>
      <w:rFonts w:cs="Times New Roman"/>
    </w:rPr>
  </w:style>
  <w:style w:type="character" w:customStyle="1" w:styleId="ft12104">
    <w:name w:val="ft12104"/>
    <w:rsid w:val="00D135B6"/>
    <w:rPr>
      <w:rFonts w:cs="Times New Roman"/>
    </w:rPr>
  </w:style>
  <w:style w:type="character" w:customStyle="1" w:styleId="ft12139">
    <w:name w:val="ft12139"/>
    <w:rsid w:val="00D135B6"/>
    <w:rPr>
      <w:rFonts w:cs="Times New Roman"/>
    </w:rPr>
  </w:style>
  <w:style w:type="character" w:customStyle="1" w:styleId="ft12166">
    <w:name w:val="ft12166"/>
    <w:rsid w:val="00D135B6"/>
    <w:rPr>
      <w:rFonts w:cs="Times New Roman"/>
    </w:rPr>
  </w:style>
  <w:style w:type="character" w:customStyle="1" w:styleId="ft12184">
    <w:name w:val="ft12184"/>
    <w:rsid w:val="00D135B6"/>
    <w:rPr>
      <w:rFonts w:cs="Times New Roman"/>
    </w:rPr>
  </w:style>
  <w:style w:type="character" w:customStyle="1" w:styleId="ft12250">
    <w:name w:val="ft12250"/>
    <w:rsid w:val="00D135B6"/>
    <w:rPr>
      <w:rFonts w:cs="Times New Roman"/>
    </w:rPr>
  </w:style>
  <w:style w:type="character" w:customStyle="1" w:styleId="ft12278">
    <w:name w:val="ft12278"/>
    <w:rsid w:val="00D135B6"/>
    <w:rPr>
      <w:rFonts w:cs="Times New Roman"/>
    </w:rPr>
  </w:style>
  <w:style w:type="character" w:customStyle="1" w:styleId="ft12329">
    <w:name w:val="ft12329"/>
    <w:rsid w:val="00D135B6"/>
    <w:rPr>
      <w:rFonts w:cs="Times New Roman"/>
    </w:rPr>
  </w:style>
  <w:style w:type="character" w:customStyle="1" w:styleId="ft12373">
    <w:name w:val="ft12373"/>
    <w:rsid w:val="00D135B6"/>
    <w:rPr>
      <w:rFonts w:cs="Times New Roman"/>
    </w:rPr>
  </w:style>
  <w:style w:type="character" w:customStyle="1" w:styleId="ft12374">
    <w:name w:val="ft12374"/>
    <w:rsid w:val="00D135B6"/>
    <w:rPr>
      <w:rFonts w:cs="Times New Roman"/>
    </w:rPr>
  </w:style>
  <w:style w:type="character" w:customStyle="1" w:styleId="ft12429">
    <w:name w:val="ft12429"/>
    <w:rsid w:val="00D135B6"/>
    <w:rPr>
      <w:rFonts w:cs="Times New Roman"/>
    </w:rPr>
  </w:style>
  <w:style w:type="character" w:customStyle="1" w:styleId="ft12471">
    <w:name w:val="ft12471"/>
    <w:rsid w:val="00D135B6"/>
    <w:rPr>
      <w:rFonts w:cs="Times New Roman"/>
    </w:rPr>
  </w:style>
  <w:style w:type="character" w:customStyle="1" w:styleId="ft12500">
    <w:name w:val="ft12500"/>
    <w:rsid w:val="00D135B6"/>
    <w:rPr>
      <w:rFonts w:cs="Times New Roman"/>
    </w:rPr>
  </w:style>
  <w:style w:type="character" w:customStyle="1" w:styleId="ft12501">
    <w:name w:val="ft12501"/>
    <w:rsid w:val="00D135B6"/>
    <w:rPr>
      <w:rFonts w:cs="Times New Roman"/>
    </w:rPr>
  </w:style>
  <w:style w:type="character" w:customStyle="1" w:styleId="ft12561">
    <w:name w:val="ft12561"/>
    <w:rsid w:val="00D135B6"/>
    <w:rPr>
      <w:rFonts w:cs="Times New Roman"/>
    </w:rPr>
  </w:style>
  <w:style w:type="character" w:customStyle="1" w:styleId="ft12562">
    <w:name w:val="ft12562"/>
    <w:rsid w:val="00D135B6"/>
    <w:rPr>
      <w:rFonts w:cs="Times New Roman"/>
    </w:rPr>
  </w:style>
  <w:style w:type="character" w:customStyle="1" w:styleId="ft12589">
    <w:name w:val="ft12589"/>
    <w:rsid w:val="00D135B6"/>
    <w:rPr>
      <w:rFonts w:cs="Times New Roman"/>
    </w:rPr>
  </w:style>
  <w:style w:type="character" w:customStyle="1" w:styleId="ft12609">
    <w:name w:val="ft12609"/>
    <w:rsid w:val="00D135B6"/>
    <w:rPr>
      <w:rFonts w:cs="Times New Roman"/>
    </w:rPr>
  </w:style>
  <w:style w:type="character" w:customStyle="1" w:styleId="ft12670">
    <w:name w:val="ft12670"/>
    <w:rsid w:val="00D135B6"/>
    <w:rPr>
      <w:rFonts w:cs="Times New Roman"/>
    </w:rPr>
  </w:style>
  <w:style w:type="character" w:customStyle="1" w:styleId="ft12676">
    <w:name w:val="ft12676"/>
    <w:rsid w:val="00D135B6"/>
    <w:rPr>
      <w:rFonts w:cs="Times New Roman"/>
    </w:rPr>
  </w:style>
  <w:style w:type="character" w:customStyle="1" w:styleId="ft12686">
    <w:name w:val="ft12686"/>
    <w:rsid w:val="00D135B6"/>
    <w:rPr>
      <w:rFonts w:cs="Times New Roman"/>
    </w:rPr>
  </w:style>
  <w:style w:type="character" w:customStyle="1" w:styleId="ft12696">
    <w:name w:val="ft12696"/>
    <w:rsid w:val="00D135B6"/>
    <w:rPr>
      <w:rFonts w:cs="Times New Roman"/>
    </w:rPr>
  </w:style>
  <w:style w:type="character" w:customStyle="1" w:styleId="ft12701">
    <w:name w:val="ft12701"/>
    <w:rsid w:val="00D135B6"/>
    <w:rPr>
      <w:rFonts w:cs="Times New Roman"/>
    </w:rPr>
  </w:style>
  <w:style w:type="character" w:customStyle="1" w:styleId="ft12708">
    <w:name w:val="ft12708"/>
    <w:rsid w:val="00D135B6"/>
    <w:rPr>
      <w:rFonts w:cs="Times New Roman"/>
    </w:rPr>
  </w:style>
  <w:style w:type="character" w:customStyle="1" w:styleId="ft12715">
    <w:name w:val="ft12715"/>
    <w:rsid w:val="00D135B6"/>
    <w:rPr>
      <w:rFonts w:cs="Times New Roman"/>
    </w:rPr>
  </w:style>
  <w:style w:type="character" w:customStyle="1" w:styleId="ft12722">
    <w:name w:val="ft12722"/>
    <w:rsid w:val="00D135B6"/>
    <w:rPr>
      <w:rFonts w:cs="Times New Roman"/>
    </w:rPr>
  </w:style>
  <w:style w:type="character" w:customStyle="1" w:styleId="ft12787">
    <w:name w:val="ft12787"/>
    <w:rsid w:val="00D135B6"/>
    <w:rPr>
      <w:rFonts w:cs="Times New Roman"/>
    </w:rPr>
  </w:style>
  <w:style w:type="character" w:customStyle="1" w:styleId="ft12790">
    <w:name w:val="ft12790"/>
    <w:rsid w:val="00D135B6"/>
    <w:rPr>
      <w:rFonts w:cs="Times New Roman"/>
    </w:rPr>
  </w:style>
  <w:style w:type="character" w:customStyle="1" w:styleId="ft12850">
    <w:name w:val="ft12850"/>
    <w:rsid w:val="00D135B6"/>
    <w:rPr>
      <w:rFonts w:cs="Times New Roman"/>
    </w:rPr>
  </w:style>
  <w:style w:type="character" w:customStyle="1" w:styleId="ft12896">
    <w:name w:val="ft12896"/>
    <w:rsid w:val="00D135B6"/>
    <w:rPr>
      <w:rFonts w:cs="Times New Roman"/>
    </w:rPr>
  </w:style>
  <w:style w:type="character" w:customStyle="1" w:styleId="ft12942">
    <w:name w:val="ft12942"/>
    <w:rsid w:val="00D135B6"/>
    <w:rPr>
      <w:rFonts w:cs="Times New Roman"/>
    </w:rPr>
  </w:style>
  <w:style w:type="character" w:customStyle="1" w:styleId="ft12991">
    <w:name w:val="ft12991"/>
    <w:rsid w:val="00D135B6"/>
    <w:rPr>
      <w:rFonts w:cs="Times New Roman"/>
    </w:rPr>
  </w:style>
  <w:style w:type="character" w:customStyle="1" w:styleId="ft13046">
    <w:name w:val="ft13046"/>
    <w:rsid w:val="00D135B6"/>
    <w:rPr>
      <w:rFonts w:cs="Times New Roman"/>
    </w:rPr>
  </w:style>
  <w:style w:type="character" w:customStyle="1" w:styleId="ft13079">
    <w:name w:val="ft13079"/>
    <w:rsid w:val="00D135B6"/>
    <w:rPr>
      <w:rFonts w:cs="Times New Roman"/>
    </w:rPr>
  </w:style>
  <w:style w:type="character" w:customStyle="1" w:styleId="ft13129">
    <w:name w:val="ft13129"/>
    <w:rsid w:val="00D135B6"/>
    <w:rPr>
      <w:rFonts w:cs="Times New Roman"/>
    </w:rPr>
  </w:style>
  <w:style w:type="character" w:customStyle="1" w:styleId="ft13186">
    <w:name w:val="ft13186"/>
    <w:rsid w:val="00D135B6"/>
    <w:rPr>
      <w:rFonts w:cs="Times New Roman"/>
    </w:rPr>
  </w:style>
  <w:style w:type="character" w:customStyle="1" w:styleId="ft13226">
    <w:name w:val="ft13226"/>
    <w:rsid w:val="00D135B6"/>
    <w:rPr>
      <w:rFonts w:cs="Times New Roman"/>
    </w:rPr>
  </w:style>
  <w:style w:type="character" w:customStyle="1" w:styleId="ft13271">
    <w:name w:val="ft13271"/>
    <w:rsid w:val="00D135B6"/>
    <w:rPr>
      <w:rFonts w:cs="Times New Roman"/>
    </w:rPr>
  </w:style>
  <w:style w:type="character" w:customStyle="1" w:styleId="ft13309">
    <w:name w:val="ft13309"/>
    <w:rsid w:val="00D135B6"/>
    <w:rPr>
      <w:rFonts w:cs="Times New Roman"/>
    </w:rPr>
  </w:style>
  <w:style w:type="character" w:customStyle="1" w:styleId="ft13366">
    <w:name w:val="ft13366"/>
    <w:rsid w:val="00D135B6"/>
    <w:rPr>
      <w:rFonts w:cs="Times New Roman"/>
    </w:rPr>
  </w:style>
  <w:style w:type="character" w:customStyle="1" w:styleId="ft13418">
    <w:name w:val="ft13418"/>
    <w:rsid w:val="00D135B6"/>
    <w:rPr>
      <w:rFonts w:cs="Times New Roman"/>
    </w:rPr>
  </w:style>
  <w:style w:type="character" w:customStyle="1" w:styleId="ft13441">
    <w:name w:val="ft13441"/>
    <w:rsid w:val="00D135B6"/>
    <w:rPr>
      <w:rFonts w:cs="Times New Roman"/>
    </w:rPr>
  </w:style>
  <w:style w:type="character" w:customStyle="1" w:styleId="ft13487">
    <w:name w:val="ft13487"/>
    <w:rsid w:val="00D135B6"/>
    <w:rPr>
      <w:rFonts w:cs="Times New Roman"/>
    </w:rPr>
  </w:style>
  <w:style w:type="character" w:customStyle="1" w:styleId="ft13488">
    <w:name w:val="ft13488"/>
    <w:rsid w:val="00D135B6"/>
    <w:rPr>
      <w:rFonts w:cs="Times New Roman"/>
    </w:rPr>
  </w:style>
  <w:style w:type="character" w:customStyle="1" w:styleId="ft13494">
    <w:name w:val="ft13494"/>
    <w:rsid w:val="00D135B6"/>
    <w:rPr>
      <w:rFonts w:cs="Times New Roman"/>
    </w:rPr>
  </w:style>
  <w:style w:type="character" w:customStyle="1" w:styleId="ft13500">
    <w:name w:val="ft13500"/>
    <w:rsid w:val="00D135B6"/>
    <w:rPr>
      <w:rFonts w:cs="Times New Roman"/>
    </w:rPr>
  </w:style>
  <w:style w:type="character" w:customStyle="1" w:styleId="ft13505">
    <w:name w:val="ft13505"/>
    <w:rsid w:val="00D135B6"/>
    <w:rPr>
      <w:rFonts w:cs="Times New Roman"/>
    </w:rPr>
  </w:style>
  <w:style w:type="character" w:customStyle="1" w:styleId="ft13518">
    <w:name w:val="ft13518"/>
    <w:rsid w:val="00D135B6"/>
    <w:rPr>
      <w:rFonts w:cs="Times New Roman"/>
    </w:rPr>
  </w:style>
  <w:style w:type="character" w:customStyle="1" w:styleId="ft13525">
    <w:name w:val="ft13525"/>
    <w:rsid w:val="00D135B6"/>
    <w:rPr>
      <w:rFonts w:cs="Times New Roman"/>
    </w:rPr>
  </w:style>
  <w:style w:type="character" w:customStyle="1" w:styleId="ft13537">
    <w:name w:val="ft13537"/>
    <w:rsid w:val="00D135B6"/>
    <w:rPr>
      <w:rFonts w:cs="Times New Roman"/>
    </w:rPr>
  </w:style>
  <w:style w:type="character" w:customStyle="1" w:styleId="ft13542">
    <w:name w:val="ft13542"/>
    <w:rsid w:val="00D135B6"/>
    <w:rPr>
      <w:rFonts w:cs="Times New Roman"/>
    </w:rPr>
  </w:style>
  <w:style w:type="character" w:customStyle="1" w:styleId="ft13555">
    <w:name w:val="ft13555"/>
    <w:rsid w:val="00D135B6"/>
    <w:rPr>
      <w:rFonts w:cs="Times New Roman"/>
    </w:rPr>
  </w:style>
  <w:style w:type="character" w:customStyle="1" w:styleId="ft13563">
    <w:name w:val="ft13563"/>
    <w:rsid w:val="00D135B6"/>
    <w:rPr>
      <w:rFonts w:cs="Times New Roman"/>
    </w:rPr>
  </w:style>
  <w:style w:type="character" w:customStyle="1" w:styleId="ft13566">
    <w:name w:val="ft13566"/>
    <w:rsid w:val="00D135B6"/>
    <w:rPr>
      <w:rFonts w:cs="Times New Roman"/>
    </w:rPr>
  </w:style>
  <w:style w:type="character" w:customStyle="1" w:styleId="ft13578">
    <w:name w:val="ft13578"/>
    <w:rsid w:val="00D135B6"/>
    <w:rPr>
      <w:rFonts w:cs="Times New Roman"/>
    </w:rPr>
  </w:style>
  <w:style w:type="character" w:customStyle="1" w:styleId="ft13580">
    <w:name w:val="ft13580"/>
    <w:rsid w:val="00D135B6"/>
    <w:rPr>
      <w:rFonts w:cs="Times New Roman"/>
    </w:rPr>
  </w:style>
  <w:style w:type="character" w:customStyle="1" w:styleId="ft13588">
    <w:name w:val="ft13588"/>
    <w:rsid w:val="00D135B6"/>
    <w:rPr>
      <w:rFonts w:cs="Times New Roman"/>
    </w:rPr>
  </w:style>
  <w:style w:type="character" w:customStyle="1" w:styleId="ft13644">
    <w:name w:val="ft13644"/>
    <w:rsid w:val="00D135B6"/>
    <w:rPr>
      <w:rFonts w:cs="Times New Roman"/>
    </w:rPr>
  </w:style>
  <w:style w:type="character" w:customStyle="1" w:styleId="ft13668">
    <w:name w:val="ft13668"/>
    <w:rsid w:val="00D135B6"/>
    <w:rPr>
      <w:rFonts w:cs="Times New Roman"/>
    </w:rPr>
  </w:style>
  <w:style w:type="character" w:customStyle="1" w:styleId="ft13712">
    <w:name w:val="ft13712"/>
    <w:rsid w:val="00D135B6"/>
    <w:rPr>
      <w:rFonts w:cs="Times New Roman"/>
    </w:rPr>
  </w:style>
  <w:style w:type="character" w:customStyle="1" w:styleId="ft13768">
    <w:name w:val="ft13768"/>
    <w:rsid w:val="00D135B6"/>
    <w:rPr>
      <w:rFonts w:cs="Times New Roman"/>
    </w:rPr>
  </w:style>
  <w:style w:type="character" w:customStyle="1" w:styleId="ft13810">
    <w:name w:val="ft13810"/>
    <w:rsid w:val="00D135B6"/>
    <w:rPr>
      <w:rFonts w:cs="Times New Roman"/>
    </w:rPr>
  </w:style>
  <w:style w:type="character" w:customStyle="1" w:styleId="ft13834">
    <w:name w:val="ft13834"/>
    <w:rsid w:val="00D135B6"/>
    <w:rPr>
      <w:rFonts w:cs="Times New Roman"/>
    </w:rPr>
  </w:style>
  <w:style w:type="character" w:customStyle="1" w:styleId="ft13885">
    <w:name w:val="ft13885"/>
    <w:rsid w:val="00D135B6"/>
    <w:rPr>
      <w:rFonts w:cs="Times New Roman"/>
    </w:rPr>
  </w:style>
  <w:style w:type="paragraph" w:customStyle="1" w:styleId="TimesNewRoman">
    <w:name w:val="Стиль Основной текст + Times New Roman по ширине Первая строка:  ..."/>
    <w:basedOn w:val="aff2"/>
    <w:rsid w:val="00D135B6"/>
    <w:pPr>
      <w:spacing w:after="0"/>
      <w:ind w:firstLine="720"/>
      <w:jc w:val="both"/>
    </w:pPr>
    <w:rPr>
      <w:szCs w:val="20"/>
    </w:rPr>
  </w:style>
  <w:style w:type="character" w:customStyle="1" w:styleId="afffffffff">
    <w:name w:val="Оглавление"/>
    <w:rsid w:val="00D135B6"/>
    <w:rPr>
      <w:rFonts w:ascii="Times New Roman" w:hAnsi="Times New Roman"/>
      <w:b/>
      <w:i/>
      <w:sz w:val="28"/>
    </w:rPr>
  </w:style>
  <w:style w:type="character" w:customStyle="1" w:styleId="Heading5Char">
    <w:name w:val="Heading 5 Char"/>
    <w:locked/>
    <w:rsid w:val="00D135B6"/>
    <w:rPr>
      <w:sz w:val="22"/>
      <w:lang w:val="ru-RU" w:eastAsia="en-US"/>
    </w:rPr>
  </w:style>
  <w:style w:type="character" w:customStyle="1" w:styleId="Heading6Char">
    <w:name w:val="Heading 6 Char"/>
    <w:locked/>
    <w:rsid w:val="00D135B6"/>
    <w:rPr>
      <w:i/>
      <w:sz w:val="22"/>
      <w:lang w:val="ru-RU" w:eastAsia="en-US"/>
    </w:rPr>
  </w:style>
  <w:style w:type="paragraph" w:customStyle="1" w:styleId="1ffff8">
    <w:name w:val="Стиль Заголовок 1 + все прописные"/>
    <w:basedOn w:val="11"/>
    <w:rsid w:val="00D135B6"/>
    <w:pPr>
      <w:keepNext/>
      <w:keepLines/>
      <w:spacing w:before="240" w:after="60"/>
      <w:ind w:left="360" w:hanging="360"/>
    </w:pPr>
    <w:rPr>
      <w:rFonts w:ascii="Arial" w:hAnsi="Arial"/>
      <w:bCs/>
      <w:caps w:val="0"/>
      <w:sz w:val="32"/>
      <w:szCs w:val="32"/>
    </w:rPr>
  </w:style>
  <w:style w:type="character" w:customStyle="1" w:styleId="FontStyle75">
    <w:name w:val="Font Style75"/>
    <w:rsid w:val="00D135B6"/>
    <w:rPr>
      <w:rFonts w:ascii="Times New Roman" w:hAnsi="Times New Roman"/>
      <w:b/>
      <w:sz w:val="16"/>
    </w:rPr>
  </w:style>
  <w:style w:type="paragraph" w:customStyle="1" w:styleId="2Arial1">
    <w:name w:val="Стиль Заголовок 2 + Arial"/>
    <w:basedOn w:val="21"/>
    <w:rsid w:val="00D135B6"/>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D135B6"/>
    <w:pPr>
      <w:shd w:val="clear" w:color="auto" w:fill="FFFFFF"/>
      <w:spacing w:before="240" w:after="60"/>
    </w:pPr>
    <w:rPr>
      <w:rFonts w:ascii="Arial" w:hAnsi="Arial"/>
      <w:b/>
      <w:bCs/>
      <w:sz w:val="32"/>
      <w:szCs w:val="20"/>
    </w:rPr>
  </w:style>
  <w:style w:type="character" w:customStyle="1" w:styleId="style21">
    <w:name w:val="style21"/>
    <w:rsid w:val="00D135B6"/>
  </w:style>
  <w:style w:type="paragraph" w:customStyle="1" w:styleId="justify2">
    <w:name w:val="justify2"/>
    <w:basedOn w:val="a3"/>
    <w:rsid w:val="00D135B6"/>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D135B6"/>
    <w:pPr>
      <w:keepNext/>
      <w:snapToGrid w:val="0"/>
      <w:spacing w:before="100" w:after="100"/>
      <w:outlineLvl w:val="5"/>
    </w:pPr>
    <w:rPr>
      <w:b/>
      <w:sz w:val="20"/>
      <w:szCs w:val="20"/>
    </w:rPr>
  </w:style>
  <w:style w:type="character" w:customStyle="1" w:styleId="3f5">
    <w:name w:val="Знак Знак Знак3"/>
    <w:rsid w:val="00D135B6"/>
    <w:rPr>
      <w:rFonts w:ascii="Times New Roman" w:eastAsia="Times New Roman" w:hAnsi="Times New Roman"/>
      <w:b/>
      <w:caps/>
      <w:sz w:val="28"/>
    </w:rPr>
  </w:style>
  <w:style w:type="character" w:customStyle="1" w:styleId="FontStyle185">
    <w:name w:val="Font Style185"/>
    <w:rsid w:val="00D135B6"/>
    <w:rPr>
      <w:rFonts w:ascii="Times New Roman" w:hAnsi="Times New Roman"/>
      <w:sz w:val="18"/>
    </w:rPr>
  </w:style>
  <w:style w:type="character" w:customStyle="1" w:styleId="FontStyle179">
    <w:name w:val="Font Style179"/>
    <w:rsid w:val="00D135B6"/>
    <w:rPr>
      <w:rFonts w:ascii="Times New Roman" w:hAnsi="Times New Roman"/>
      <w:i/>
      <w:sz w:val="18"/>
    </w:rPr>
  </w:style>
  <w:style w:type="paragraph" w:customStyle="1" w:styleId="Style66">
    <w:name w:val="Style66"/>
    <w:basedOn w:val="a3"/>
    <w:rsid w:val="00D135B6"/>
    <w:pPr>
      <w:widowControl w:val="0"/>
      <w:autoSpaceDE w:val="0"/>
      <w:autoSpaceDN w:val="0"/>
      <w:adjustRightInd w:val="0"/>
    </w:pPr>
  </w:style>
  <w:style w:type="paragraph" w:customStyle="1" w:styleId="Style71">
    <w:name w:val="Style71"/>
    <w:basedOn w:val="a3"/>
    <w:rsid w:val="00D135B6"/>
    <w:pPr>
      <w:widowControl w:val="0"/>
      <w:autoSpaceDE w:val="0"/>
      <w:autoSpaceDN w:val="0"/>
      <w:adjustRightInd w:val="0"/>
      <w:spacing w:line="250" w:lineRule="exact"/>
      <w:ind w:firstLine="302"/>
      <w:jc w:val="both"/>
    </w:pPr>
  </w:style>
  <w:style w:type="character" w:customStyle="1" w:styleId="FontStyle266">
    <w:name w:val="Font Style266"/>
    <w:rsid w:val="00D135B6"/>
    <w:rPr>
      <w:rFonts w:ascii="Times New Roman" w:hAnsi="Times New Roman"/>
      <w:sz w:val="18"/>
    </w:rPr>
  </w:style>
  <w:style w:type="character" w:customStyle="1" w:styleId="FontStyle267">
    <w:name w:val="Font Style267"/>
    <w:rsid w:val="00D135B6"/>
    <w:rPr>
      <w:rFonts w:ascii="Times New Roman" w:hAnsi="Times New Roman"/>
      <w:i/>
      <w:sz w:val="18"/>
    </w:rPr>
  </w:style>
  <w:style w:type="character" w:customStyle="1" w:styleId="FontStyle202">
    <w:name w:val="Font Style202"/>
    <w:rsid w:val="00D135B6"/>
    <w:rPr>
      <w:rFonts w:ascii="Times New Roman" w:hAnsi="Times New Roman"/>
      <w:sz w:val="18"/>
    </w:rPr>
  </w:style>
  <w:style w:type="character" w:customStyle="1" w:styleId="FontStyle563">
    <w:name w:val="Font Style563"/>
    <w:rsid w:val="00D135B6"/>
    <w:rPr>
      <w:rFonts w:ascii="Times New Roman" w:hAnsi="Times New Roman"/>
      <w:b/>
      <w:sz w:val="20"/>
    </w:rPr>
  </w:style>
  <w:style w:type="paragraph" w:customStyle="1" w:styleId="Style113">
    <w:name w:val="Style113"/>
    <w:basedOn w:val="a3"/>
    <w:rsid w:val="00D135B6"/>
    <w:pPr>
      <w:widowControl w:val="0"/>
      <w:autoSpaceDE w:val="0"/>
      <w:autoSpaceDN w:val="0"/>
      <w:adjustRightInd w:val="0"/>
    </w:pPr>
  </w:style>
  <w:style w:type="character" w:customStyle="1" w:styleId="FontStyle134">
    <w:name w:val="Font Style134"/>
    <w:rsid w:val="00D135B6"/>
    <w:rPr>
      <w:rFonts w:ascii="Times New Roman" w:hAnsi="Times New Roman"/>
      <w:b/>
      <w:sz w:val="18"/>
    </w:rPr>
  </w:style>
  <w:style w:type="character" w:customStyle="1" w:styleId="textcop1">
    <w:name w:val="textcop1"/>
    <w:rsid w:val="00D135B6"/>
    <w:rPr>
      <w:rFonts w:ascii="Arial" w:hAnsi="Arial"/>
      <w:color w:val="000000"/>
      <w:sz w:val="20"/>
    </w:rPr>
  </w:style>
  <w:style w:type="character" w:customStyle="1" w:styleId="b1">
    <w:name w:val="b1"/>
    <w:rsid w:val="00D135B6"/>
    <w:rPr>
      <w:b/>
    </w:rPr>
  </w:style>
  <w:style w:type="character" w:customStyle="1" w:styleId="FontStyle201">
    <w:name w:val="Font Style201"/>
    <w:rsid w:val="00D135B6"/>
    <w:rPr>
      <w:rFonts w:ascii="Times New Roman" w:hAnsi="Times New Roman"/>
      <w:sz w:val="26"/>
    </w:rPr>
  </w:style>
  <w:style w:type="paragraph" w:customStyle="1" w:styleId="Style12">
    <w:name w:val="Style12"/>
    <w:basedOn w:val="a3"/>
    <w:rsid w:val="00D135B6"/>
    <w:pPr>
      <w:widowControl w:val="0"/>
      <w:autoSpaceDE w:val="0"/>
      <w:autoSpaceDN w:val="0"/>
      <w:adjustRightInd w:val="0"/>
    </w:pPr>
  </w:style>
  <w:style w:type="character" w:customStyle="1" w:styleId="180">
    <w:name w:val="Знак Знак18"/>
    <w:rsid w:val="00D135B6"/>
    <w:rPr>
      <w:rFonts w:ascii="Courier New" w:eastAsia="Times New Roman" w:hAnsi="Courier New"/>
    </w:rPr>
  </w:style>
  <w:style w:type="character" w:customStyle="1" w:styleId="170">
    <w:name w:val="Знак Знак17"/>
    <w:rsid w:val="00D135B6"/>
    <w:rPr>
      <w:rFonts w:ascii="Times New Roman" w:eastAsia="Times New Roman" w:hAnsi="Times New Roman"/>
      <w:sz w:val="24"/>
    </w:rPr>
  </w:style>
  <w:style w:type="character" w:customStyle="1" w:styleId="812">
    <w:name w:val="Знак Знак81"/>
    <w:locked/>
    <w:rsid w:val="00D135B6"/>
    <w:rPr>
      <w:sz w:val="24"/>
    </w:rPr>
  </w:style>
  <w:style w:type="paragraph" w:customStyle="1" w:styleId="en">
    <w:name w:val="?en"/>
    <w:basedOn w:val="a3"/>
    <w:rsid w:val="00D135B6"/>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D135B6"/>
    <w:rPr>
      <w:rFonts w:ascii="Tahoma" w:hAnsi="Tahoma"/>
      <w:sz w:val="16"/>
      <w:lang w:val="ru-RU" w:eastAsia="ru-RU"/>
    </w:rPr>
  </w:style>
  <w:style w:type="paragraph" w:customStyle="1" w:styleId="75">
    <w:name w:val="Стиль7"/>
    <w:basedOn w:val="11"/>
    <w:rsid w:val="00D135B6"/>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D135B6"/>
    <w:rPr>
      <w:rFonts w:ascii="Verdana" w:hAnsi="Verdana" w:cs="Verdana"/>
      <w:sz w:val="20"/>
      <w:szCs w:val="20"/>
      <w:lang w:val="en-US" w:eastAsia="en-US"/>
    </w:rPr>
  </w:style>
  <w:style w:type="paragraph" w:customStyle="1" w:styleId="Style38">
    <w:name w:val="Style38"/>
    <w:basedOn w:val="a3"/>
    <w:rsid w:val="00D135B6"/>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D135B6"/>
    <w:rPr>
      <w:rFonts w:ascii="Times New Roman" w:hAnsi="Times New Roman"/>
      <w:i/>
      <w:sz w:val="20"/>
    </w:rPr>
  </w:style>
  <w:style w:type="character" w:customStyle="1" w:styleId="FontStyle293">
    <w:name w:val="Font Style293"/>
    <w:rsid w:val="00D135B6"/>
    <w:rPr>
      <w:rFonts w:ascii="Times New Roman" w:hAnsi="Times New Roman"/>
      <w:sz w:val="20"/>
    </w:rPr>
  </w:style>
  <w:style w:type="character" w:customStyle="1" w:styleId="FontStyle325">
    <w:name w:val="Font Style325"/>
    <w:rsid w:val="00D135B6"/>
    <w:rPr>
      <w:rFonts w:ascii="Times New Roman" w:hAnsi="Times New Roman"/>
      <w:sz w:val="26"/>
    </w:rPr>
  </w:style>
  <w:style w:type="character" w:customStyle="1" w:styleId="FontStyle219">
    <w:name w:val="Font Style219"/>
    <w:rsid w:val="00D135B6"/>
    <w:rPr>
      <w:rFonts w:ascii="Times New Roman" w:hAnsi="Times New Roman"/>
      <w:b/>
      <w:sz w:val="18"/>
    </w:rPr>
  </w:style>
  <w:style w:type="character" w:customStyle="1" w:styleId="FontStyle207">
    <w:name w:val="Font Style207"/>
    <w:rsid w:val="00D135B6"/>
    <w:rPr>
      <w:rFonts w:ascii="Times New Roman" w:hAnsi="Times New Roman"/>
      <w:i/>
      <w:sz w:val="18"/>
    </w:rPr>
  </w:style>
  <w:style w:type="character" w:customStyle="1" w:styleId="FontStyle574">
    <w:name w:val="Font Style574"/>
    <w:rsid w:val="00D135B6"/>
    <w:rPr>
      <w:rFonts w:ascii="Times New Roman" w:hAnsi="Times New Roman"/>
      <w:b/>
      <w:i/>
      <w:sz w:val="20"/>
    </w:rPr>
  </w:style>
  <w:style w:type="character" w:customStyle="1" w:styleId="FontStyle588">
    <w:name w:val="Font Style588"/>
    <w:rsid w:val="00D135B6"/>
    <w:rPr>
      <w:rFonts w:ascii="Times New Roman" w:hAnsi="Times New Roman"/>
      <w:sz w:val="20"/>
    </w:rPr>
  </w:style>
  <w:style w:type="character" w:customStyle="1" w:styleId="402">
    <w:name w:val="Основной текст (40)"/>
    <w:link w:val="4010"/>
    <w:locked/>
    <w:rsid w:val="00D135B6"/>
    <w:rPr>
      <w:b/>
      <w:sz w:val="14"/>
      <w:shd w:val="clear" w:color="auto" w:fill="FFFFFF"/>
    </w:rPr>
  </w:style>
  <w:style w:type="paragraph" w:customStyle="1" w:styleId="4010">
    <w:name w:val="Основной текст (40)1"/>
    <w:basedOn w:val="a3"/>
    <w:link w:val="402"/>
    <w:rsid w:val="00D135B6"/>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D135B6"/>
    <w:rPr>
      <w:b/>
      <w:sz w:val="16"/>
      <w:shd w:val="clear" w:color="auto" w:fill="FFFFFF"/>
    </w:rPr>
  </w:style>
  <w:style w:type="paragraph" w:customStyle="1" w:styleId="1410">
    <w:name w:val="Основной текст (14)1"/>
    <w:basedOn w:val="a3"/>
    <w:link w:val="145"/>
    <w:rsid w:val="00D135B6"/>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D135B6"/>
    <w:pPr>
      <w:tabs>
        <w:tab w:val="left" w:pos="369"/>
        <w:tab w:val="left" w:pos="643"/>
      </w:tabs>
      <w:spacing w:after="40"/>
      <w:ind w:left="697" w:hanging="357"/>
      <w:jc w:val="both"/>
    </w:pPr>
    <w:rPr>
      <w:sz w:val="20"/>
      <w:szCs w:val="20"/>
    </w:rPr>
  </w:style>
  <w:style w:type="paragraph" w:customStyle="1" w:styleId="2ff7">
    <w:name w:val="обычный2"/>
    <w:basedOn w:val="a3"/>
    <w:rsid w:val="00D135B6"/>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D135B6"/>
    <w:pPr>
      <w:ind w:firstLine="720"/>
      <w:jc w:val="both"/>
    </w:pPr>
    <w:rPr>
      <w:szCs w:val="20"/>
    </w:rPr>
  </w:style>
  <w:style w:type="paragraph" w:customStyle="1" w:styleId="3000">
    <w:name w:val="Стиль Заголовок 3 + Перед:  0 пт После:  0 пт"/>
    <w:basedOn w:val="32"/>
    <w:rsid w:val="00D135B6"/>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D135B6"/>
    <w:pPr>
      <w:keepNext/>
      <w:spacing w:before="520" w:after="260"/>
      <w:jc w:val="center"/>
      <w:outlineLvl w:val="0"/>
    </w:pPr>
    <w:rPr>
      <w:b/>
    </w:rPr>
  </w:style>
  <w:style w:type="paragraph" w:customStyle="1" w:styleId="Heading">
    <w:name w:val="Heading"/>
    <w:rsid w:val="00D135B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D135B6"/>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D135B6"/>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D135B6"/>
    <w:pPr>
      <w:keepNext w:val="0"/>
      <w:widowControl w:val="0"/>
    </w:pPr>
    <w:rPr>
      <w:rFonts w:cs="Times New Roman"/>
      <w:bCs w:val="0"/>
      <w:i w:val="0"/>
      <w:iCs w:val="0"/>
      <w:kern w:val="32"/>
      <w:sz w:val="24"/>
      <w:szCs w:val="20"/>
    </w:rPr>
  </w:style>
  <w:style w:type="paragraph" w:customStyle="1" w:styleId="1ffffc">
    <w:name w:val="маркирован_1"/>
    <w:basedOn w:val="a3"/>
    <w:rsid w:val="00D135B6"/>
    <w:pPr>
      <w:widowControl w:val="0"/>
      <w:adjustRightInd w:val="0"/>
      <w:spacing w:line="360" w:lineRule="auto"/>
      <w:jc w:val="both"/>
      <w:textAlignment w:val="baseline"/>
    </w:pPr>
    <w:rPr>
      <w:sz w:val="28"/>
      <w:szCs w:val="28"/>
    </w:rPr>
  </w:style>
  <w:style w:type="paragraph" w:customStyle="1" w:styleId="1ffffd">
    <w:name w:val="Нумерован_1"/>
    <w:basedOn w:val="a3"/>
    <w:rsid w:val="00D135B6"/>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D135B6"/>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D135B6"/>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D135B6"/>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D135B6"/>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D135B6"/>
    <w:pPr>
      <w:spacing w:line="360" w:lineRule="auto"/>
      <w:ind w:firstLine="720"/>
    </w:pPr>
    <w:rPr>
      <w:szCs w:val="20"/>
    </w:rPr>
  </w:style>
  <w:style w:type="character" w:customStyle="1" w:styleId="331">
    <w:name w:val="Знак3 Знак Знак3"/>
    <w:rsid w:val="00D135B6"/>
    <w:rPr>
      <w:rFonts w:ascii="Times New Roman" w:eastAsia="Times New Roman" w:hAnsi="Times New Roman"/>
      <w:lang w:eastAsia="en-US"/>
    </w:rPr>
  </w:style>
  <w:style w:type="character" w:customStyle="1" w:styleId="FontStyle278">
    <w:name w:val="Font Style278"/>
    <w:rsid w:val="00D135B6"/>
    <w:rPr>
      <w:rFonts w:ascii="Times New Roman" w:hAnsi="Times New Roman"/>
      <w:color w:val="000000"/>
      <w:sz w:val="22"/>
    </w:rPr>
  </w:style>
  <w:style w:type="character" w:customStyle="1" w:styleId="2110">
    <w:name w:val="Знак Знак211"/>
    <w:locked/>
    <w:rsid w:val="00D135B6"/>
    <w:rPr>
      <w:b/>
      <w:sz w:val="28"/>
      <w:lang w:val="ru-RU" w:eastAsia="ru-RU"/>
    </w:rPr>
  </w:style>
  <w:style w:type="character" w:customStyle="1" w:styleId="414">
    <w:name w:val="Знак Знак41"/>
    <w:locked/>
    <w:rsid w:val="00D135B6"/>
    <w:rPr>
      <w:rFonts w:ascii="Arial" w:hAnsi="Arial"/>
      <w:b/>
      <w:i/>
      <w:sz w:val="28"/>
      <w:lang w:val="ru-RU" w:eastAsia="en-US"/>
    </w:rPr>
  </w:style>
  <w:style w:type="character" w:customStyle="1" w:styleId="4011">
    <w:name w:val="Знак Знак401"/>
    <w:locked/>
    <w:rsid w:val="00D135B6"/>
    <w:rPr>
      <w:b/>
      <w:sz w:val="27"/>
      <w:lang w:val="ru-RU" w:eastAsia="ru-RU"/>
    </w:rPr>
  </w:style>
  <w:style w:type="character" w:customStyle="1" w:styleId="3910">
    <w:name w:val="Знак Знак391"/>
    <w:locked/>
    <w:rsid w:val="00D135B6"/>
    <w:rPr>
      <w:b/>
      <w:sz w:val="28"/>
      <w:lang w:val="ru-RU" w:eastAsia="ru-RU"/>
    </w:rPr>
  </w:style>
  <w:style w:type="character" w:customStyle="1" w:styleId="3810">
    <w:name w:val="Знак Знак381"/>
    <w:locked/>
    <w:rsid w:val="00D135B6"/>
    <w:rPr>
      <w:b/>
      <w:i/>
      <w:sz w:val="26"/>
      <w:lang w:val="ru-RU" w:eastAsia="ru-RU"/>
    </w:rPr>
  </w:style>
  <w:style w:type="character" w:customStyle="1" w:styleId="3710">
    <w:name w:val="Знак Знак371"/>
    <w:locked/>
    <w:rsid w:val="00D135B6"/>
    <w:rPr>
      <w:sz w:val="24"/>
      <w:lang w:val="ru-RU" w:eastAsia="ru-RU"/>
    </w:rPr>
  </w:style>
  <w:style w:type="character" w:customStyle="1" w:styleId="3610">
    <w:name w:val="Знак Знак361"/>
    <w:locked/>
    <w:rsid w:val="00D135B6"/>
    <w:rPr>
      <w:sz w:val="24"/>
      <w:lang w:val="ru-RU" w:eastAsia="ru-RU"/>
    </w:rPr>
  </w:style>
  <w:style w:type="character" w:customStyle="1" w:styleId="3510">
    <w:name w:val="Знак Знак351"/>
    <w:locked/>
    <w:rsid w:val="00D135B6"/>
    <w:rPr>
      <w:i/>
      <w:sz w:val="24"/>
      <w:lang w:val="ru-RU" w:eastAsia="ru-RU"/>
    </w:rPr>
  </w:style>
  <w:style w:type="character" w:customStyle="1" w:styleId="3410">
    <w:name w:val="Знак Знак341"/>
    <w:locked/>
    <w:rsid w:val="00D135B6"/>
    <w:rPr>
      <w:rFonts w:ascii="Arial" w:hAnsi="Arial"/>
      <w:sz w:val="22"/>
      <w:lang w:val="ru-RU" w:eastAsia="ru-RU"/>
    </w:rPr>
  </w:style>
  <w:style w:type="character" w:customStyle="1" w:styleId="3310">
    <w:name w:val="Знак Знак331"/>
    <w:locked/>
    <w:rsid w:val="00D135B6"/>
    <w:rPr>
      <w:rFonts w:ascii="Courier New" w:hAnsi="Courier New"/>
      <w:lang w:val="ru-RU" w:eastAsia="ru-RU"/>
    </w:rPr>
  </w:style>
  <w:style w:type="character" w:customStyle="1" w:styleId="3210">
    <w:name w:val="Знак Знак321"/>
    <w:locked/>
    <w:rsid w:val="00D135B6"/>
    <w:rPr>
      <w:lang w:val="ru-RU" w:eastAsia="ru-RU"/>
    </w:rPr>
  </w:style>
  <w:style w:type="character" w:customStyle="1" w:styleId="3110">
    <w:name w:val="Знак Знак311"/>
    <w:locked/>
    <w:rsid w:val="00D135B6"/>
    <w:rPr>
      <w:sz w:val="24"/>
      <w:lang w:val="ru-RU" w:eastAsia="ru-RU"/>
    </w:rPr>
  </w:style>
  <w:style w:type="character" w:customStyle="1" w:styleId="1fffff">
    <w:name w:val="Знак1 Знак Знак"/>
    <w:locked/>
    <w:rsid w:val="00D135B6"/>
    <w:rPr>
      <w:sz w:val="24"/>
      <w:lang w:val="ru-RU" w:eastAsia="ru-RU"/>
    </w:rPr>
  </w:style>
  <w:style w:type="character" w:customStyle="1" w:styleId="191">
    <w:name w:val="Знак Знак191"/>
    <w:locked/>
    <w:rsid w:val="00D135B6"/>
    <w:rPr>
      <w:sz w:val="24"/>
      <w:lang w:val="en-US" w:eastAsia="ru-RU"/>
    </w:rPr>
  </w:style>
  <w:style w:type="character" w:customStyle="1" w:styleId="1411">
    <w:name w:val="Знак Знак141"/>
    <w:locked/>
    <w:rsid w:val="00D135B6"/>
    <w:rPr>
      <w:rFonts w:ascii="Cambria" w:hAnsi="Cambria"/>
      <w:i/>
      <w:color w:val="4F81BD"/>
      <w:spacing w:val="15"/>
      <w:sz w:val="24"/>
      <w:lang w:val="ru-RU" w:eastAsia="ru-RU"/>
    </w:rPr>
  </w:style>
  <w:style w:type="character" w:customStyle="1" w:styleId="1210">
    <w:name w:val="Знак Знак121"/>
    <w:locked/>
    <w:rsid w:val="00D135B6"/>
    <w:rPr>
      <w:rFonts w:ascii="PragmaticaCTT" w:hAnsi="PragmaticaCTT"/>
      <w:sz w:val="24"/>
      <w:lang w:val="ru-RU" w:eastAsia="ru-RU"/>
    </w:rPr>
  </w:style>
  <w:style w:type="character" w:customStyle="1" w:styleId="2210">
    <w:name w:val="Знак Знак221"/>
    <w:locked/>
    <w:rsid w:val="00D135B6"/>
    <w:rPr>
      <w:color w:val="000000"/>
      <w:sz w:val="24"/>
      <w:lang w:val="ru-RU" w:eastAsia="ru-RU"/>
    </w:rPr>
  </w:style>
  <w:style w:type="character" w:customStyle="1" w:styleId="291">
    <w:name w:val="Знак Знак291"/>
    <w:locked/>
    <w:rsid w:val="00D135B6"/>
    <w:rPr>
      <w:sz w:val="16"/>
      <w:lang w:val="ru-RU" w:eastAsia="ru-RU"/>
    </w:rPr>
  </w:style>
  <w:style w:type="character" w:customStyle="1" w:styleId="251">
    <w:name w:val="Знак Знак251"/>
    <w:locked/>
    <w:rsid w:val="00D135B6"/>
    <w:rPr>
      <w:sz w:val="24"/>
      <w:lang w:val="ru-RU" w:eastAsia="ru-RU"/>
    </w:rPr>
  </w:style>
  <w:style w:type="character" w:customStyle="1" w:styleId="281">
    <w:name w:val="Знак Знак281"/>
    <w:locked/>
    <w:rsid w:val="00D135B6"/>
    <w:rPr>
      <w:sz w:val="16"/>
      <w:lang w:val="ru-RU" w:eastAsia="ru-RU"/>
    </w:rPr>
  </w:style>
  <w:style w:type="character" w:customStyle="1" w:styleId="2710">
    <w:name w:val="Знак Знак271"/>
    <w:locked/>
    <w:rsid w:val="00D135B6"/>
    <w:rPr>
      <w:rFonts w:ascii="Courier New" w:hAnsi="Courier New"/>
      <w:lang w:val="ru-RU" w:eastAsia="ru-RU"/>
    </w:rPr>
  </w:style>
  <w:style w:type="character" w:customStyle="1" w:styleId="181">
    <w:name w:val="Знак Знак181"/>
    <w:locked/>
    <w:rsid w:val="00D135B6"/>
    <w:rPr>
      <w:b/>
      <w:lang w:val="ru-RU" w:eastAsia="ru-RU"/>
    </w:rPr>
  </w:style>
  <w:style w:type="character" w:customStyle="1" w:styleId="201">
    <w:name w:val="Знак Знак201"/>
    <w:locked/>
    <w:rsid w:val="00D135B6"/>
    <w:rPr>
      <w:rFonts w:ascii="Tahoma" w:hAnsi="Tahoma"/>
      <w:sz w:val="16"/>
      <w:lang w:val="ru-RU" w:eastAsia="ru-RU"/>
    </w:rPr>
  </w:style>
  <w:style w:type="paragraph" w:customStyle="1" w:styleId="2ff9">
    <w:name w:val="Знак Знак Знак Знак Знак Знак2"/>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D135B6"/>
    <w:rPr>
      <w:i/>
      <w:color w:val="000000"/>
      <w:sz w:val="24"/>
      <w:lang w:eastAsia="ru-RU"/>
    </w:rPr>
  </w:style>
  <w:style w:type="paragraph" w:styleId="2ffb">
    <w:name w:val="Quote"/>
    <w:basedOn w:val="a3"/>
    <w:next w:val="a3"/>
    <w:link w:val="2ffa"/>
    <w:qFormat/>
    <w:rsid w:val="00D135B6"/>
    <w:rPr>
      <w:rFonts w:asciiTheme="minorHAnsi" w:eastAsiaTheme="minorHAnsi" w:hAnsiTheme="minorHAnsi" w:cstheme="minorBidi"/>
      <w:i/>
      <w:color w:val="000000"/>
      <w:szCs w:val="22"/>
    </w:rPr>
  </w:style>
  <w:style w:type="character" w:customStyle="1" w:styleId="21f">
    <w:name w:val="Цитата 2 Знак1"/>
    <w:basedOn w:val="a4"/>
    <w:rsid w:val="00D135B6"/>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D135B6"/>
    <w:rPr>
      <w:rFonts w:cs="Times New Roman"/>
      <w:i w:val="0"/>
      <w:sz w:val="24"/>
      <w:szCs w:val="20"/>
      <w:lang w:eastAsia="ru-RU"/>
    </w:rPr>
  </w:style>
  <w:style w:type="paragraph" w:customStyle="1" w:styleId="msolistparagraph0">
    <w:name w:val="msolistparagraph"/>
    <w:basedOn w:val="a3"/>
    <w:rsid w:val="00D135B6"/>
    <w:pPr>
      <w:spacing w:line="312" w:lineRule="auto"/>
      <w:ind w:left="720" w:firstLine="454"/>
      <w:contextualSpacing/>
      <w:jc w:val="both"/>
    </w:pPr>
  </w:style>
  <w:style w:type="character" w:customStyle="1" w:styleId="afffffffff5">
    <w:name w:val="ВЭС отступ Знак"/>
    <w:link w:val="afffffffff6"/>
    <w:locked/>
    <w:rsid w:val="00D135B6"/>
    <w:rPr>
      <w:color w:val="000000"/>
      <w:sz w:val="24"/>
    </w:rPr>
  </w:style>
  <w:style w:type="paragraph" w:customStyle="1" w:styleId="afffffffff6">
    <w:name w:val="ВЭС отступ"/>
    <w:basedOn w:val="a3"/>
    <w:link w:val="afffffffff5"/>
    <w:rsid w:val="00D135B6"/>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D135B6"/>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D135B6"/>
    <w:pPr>
      <w:spacing w:after="160" w:line="240" w:lineRule="exact"/>
    </w:pPr>
    <w:rPr>
      <w:rFonts w:ascii="Verdana" w:hAnsi="Verdana"/>
      <w:lang w:val="en-US" w:eastAsia="en-US"/>
    </w:rPr>
  </w:style>
  <w:style w:type="paragraph" w:customStyle="1" w:styleId="Li">
    <w:name w:val="Li"/>
    <w:basedOn w:val="a3"/>
    <w:rsid w:val="00D135B6"/>
    <w:pPr>
      <w:shd w:val="clear" w:color="auto" w:fill="FFFFFF"/>
      <w:suppressAutoHyphens/>
    </w:pPr>
    <w:rPr>
      <w:lang w:eastAsia="ar-SA"/>
    </w:rPr>
  </w:style>
  <w:style w:type="paragraph" w:customStyle="1" w:styleId="afffffffff7">
    <w:name w:val="Название оглавления"/>
    <w:rsid w:val="00D135B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D135B6"/>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D135B6"/>
    <w:pPr>
      <w:jc w:val="both"/>
    </w:pPr>
    <w:rPr>
      <w:kern w:val="28"/>
      <w:szCs w:val="20"/>
    </w:rPr>
  </w:style>
  <w:style w:type="paragraph" w:customStyle="1" w:styleId="Tst-question">
    <w:name w:val="Tst-question"/>
    <w:basedOn w:val="a3"/>
    <w:rsid w:val="00D135B6"/>
    <w:pPr>
      <w:numPr>
        <w:numId w:val="18"/>
      </w:numPr>
      <w:tabs>
        <w:tab w:val="clear" w:pos="357"/>
        <w:tab w:val="left" w:pos="360"/>
      </w:tabs>
      <w:jc w:val="both"/>
    </w:pPr>
    <w:rPr>
      <w:kern w:val="28"/>
      <w:szCs w:val="20"/>
    </w:rPr>
  </w:style>
  <w:style w:type="paragraph" w:customStyle="1" w:styleId="Tst10">
    <w:name w:val="Tst_1"/>
    <w:basedOn w:val="notabstyle"/>
    <w:rsid w:val="00D135B6"/>
    <w:pPr>
      <w:tabs>
        <w:tab w:val="left" w:pos="720"/>
      </w:tabs>
      <w:ind w:left="720" w:hanging="360"/>
    </w:pPr>
  </w:style>
  <w:style w:type="paragraph" w:customStyle="1" w:styleId="afffffffff9">
    <w:name w:val="УПЛОТНЕННЫЙ"/>
    <w:basedOn w:val="a3"/>
    <w:rsid w:val="00D135B6"/>
    <w:pPr>
      <w:ind w:firstLine="720"/>
      <w:jc w:val="both"/>
    </w:pPr>
    <w:rPr>
      <w:spacing w:val="-4"/>
      <w:sz w:val="28"/>
      <w:szCs w:val="20"/>
    </w:rPr>
  </w:style>
  <w:style w:type="paragraph" w:customStyle="1" w:styleId="afffffffffa">
    <w:name w:val="ОСНОВНОЙ"/>
    <w:basedOn w:val="a3"/>
    <w:rsid w:val="00D135B6"/>
    <w:pPr>
      <w:autoSpaceDE w:val="0"/>
      <w:autoSpaceDN w:val="0"/>
      <w:adjustRightInd w:val="0"/>
      <w:ind w:firstLine="720"/>
      <w:jc w:val="both"/>
    </w:pPr>
    <w:rPr>
      <w:sz w:val="28"/>
      <w:szCs w:val="20"/>
    </w:rPr>
  </w:style>
  <w:style w:type="paragraph" w:customStyle="1" w:styleId="simple">
    <w:name w:val="simple"/>
    <w:basedOn w:val="a3"/>
    <w:rsid w:val="00D135B6"/>
    <w:pPr>
      <w:spacing w:before="100" w:beforeAutospacing="1" w:after="100" w:afterAutospacing="1"/>
    </w:pPr>
  </w:style>
  <w:style w:type="paragraph" w:customStyle="1" w:styleId="uj">
    <w:name w:val="uj"/>
    <w:basedOn w:val="a3"/>
    <w:rsid w:val="00D135B6"/>
    <w:pPr>
      <w:spacing w:before="100" w:beforeAutospacing="1" w:after="100" w:afterAutospacing="1"/>
    </w:pPr>
  </w:style>
  <w:style w:type="paragraph" w:customStyle="1" w:styleId="a4cxspmiddle">
    <w:name w:val="a4cxspmiddle"/>
    <w:basedOn w:val="a3"/>
    <w:rsid w:val="00D135B6"/>
    <w:pPr>
      <w:spacing w:before="100" w:beforeAutospacing="1" w:after="100" w:afterAutospacing="1"/>
    </w:pPr>
    <w:rPr>
      <w:color w:val="000000"/>
    </w:rPr>
  </w:style>
  <w:style w:type="paragraph" w:customStyle="1" w:styleId="Style56">
    <w:name w:val="Style56"/>
    <w:basedOn w:val="a3"/>
    <w:rsid w:val="00D135B6"/>
    <w:pPr>
      <w:widowControl w:val="0"/>
      <w:autoSpaceDE w:val="0"/>
      <w:autoSpaceDN w:val="0"/>
      <w:adjustRightInd w:val="0"/>
      <w:spacing w:line="194" w:lineRule="exact"/>
    </w:pPr>
  </w:style>
  <w:style w:type="paragraph" w:customStyle="1" w:styleId="otstup">
    <w:name w:val="otstup"/>
    <w:basedOn w:val="a3"/>
    <w:rsid w:val="00D135B6"/>
    <w:pPr>
      <w:spacing w:before="100" w:beforeAutospacing="1" w:after="100" w:afterAutospacing="1"/>
    </w:pPr>
  </w:style>
  <w:style w:type="paragraph" w:customStyle="1" w:styleId="1fffff0">
    <w:name w:val="Схема документа1"/>
    <w:basedOn w:val="a3"/>
    <w:rsid w:val="00D135B6"/>
    <w:pPr>
      <w:shd w:val="clear" w:color="auto" w:fill="000080"/>
    </w:pPr>
    <w:rPr>
      <w:rFonts w:ascii="Tahoma" w:hAnsi="Tahoma" w:cs="Tahoma"/>
      <w:sz w:val="20"/>
      <w:szCs w:val="20"/>
      <w:lang w:eastAsia="zh-CN"/>
    </w:rPr>
  </w:style>
  <w:style w:type="paragraph" w:customStyle="1" w:styleId="BodyText1">
    <w:name w:val="Body Text1"/>
    <w:basedOn w:val="Normal1"/>
    <w:rsid w:val="00D135B6"/>
    <w:pPr>
      <w:widowControl/>
      <w:spacing w:line="360" w:lineRule="auto"/>
    </w:pPr>
    <w:rPr>
      <w:sz w:val="24"/>
    </w:rPr>
  </w:style>
  <w:style w:type="paragraph" w:customStyle="1" w:styleId="BodyText211">
    <w:name w:val="Body Text 211"/>
    <w:basedOn w:val="a3"/>
    <w:rsid w:val="00D135B6"/>
    <w:pPr>
      <w:spacing w:line="360" w:lineRule="auto"/>
      <w:jc w:val="both"/>
    </w:pPr>
    <w:rPr>
      <w:szCs w:val="20"/>
    </w:rPr>
  </w:style>
  <w:style w:type="paragraph" w:customStyle="1" w:styleId="ListParagraph1">
    <w:name w:val="List Paragraph1"/>
    <w:basedOn w:val="a3"/>
    <w:link w:val="ListParagraphChar1"/>
    <w:rsid w:val="00D135B6"/>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D135B6"/>
    <w:rPr>
      <w:rFonts w:ascii="Calibri" w:eastAsia="Times New Roman" w:hAnsi="Calibri" w:cs="Times New Roman"/>
      <w:lang w:eastAsia="ru-RU"/>
    </w:rPr>
  </w:style>
  <w:style w:type="paragraph" w:customStyle="1" w:styleId="BodyText31">
    <w:name w:val="Body Text 31"/>
    <w:basedOn w:val="Normal1"/>
    <w:rsid w:val="00D135B6"/>
    <w:pPr>
      <w:widowControl/>
      <w:jc w:val="both"/>
    </w:pPr>
    <w:rPr>
      <w:i/>
      <w:sz w:val="26"/>
    </w:rPr>
  </w:style>
  <w:style w:type="character" w:customStyle="1" w:styleId="1010">
    <w:name w:val="Знак Знак101"/>
    <w:locked/>
    <w:rsid w:val="00D135B6"/>
    <w:rPr>
      <w:rFonts w:ascii="PragmaticaCTT" w:hAnsi="PragmaticaCTT"/>
      <w:sz w:val="24"/>
      <w:lang w:val="ru-RU" w:eastAsia="ru-RU"/>
    </w:rPr>
  </w:style>
  <w:style w:type="character" w:customStyle="1" w:styleId="4110">
    <w:name w:val="Знак Знак411"/>
    <w:locked/>
    <w:rsid w:val="00D135B6"/>
    <w:rPr>
      <w:rFonts w:ascii="Arial" w:hAnsi="Arial"/>
      <w:b/>
      <w:i/>
      <w:sz w:val="28"/>
      <w:lang w:val="ru-RU" w:eastAsia="en-US"/>
    </w:rPr>
  </w:style>
  <w:style w:type="character" w:customStyle="1" w:styleId="1100">
    <w:name w:val="Знак Знак110"/>
    <w:rsid w:val="00D135B6"/>
    <w:rPr>
      <w:rFonts w:ascii="Arial" w:hAnsi="Arial"/>
      <w:b/>
      <w:sz w:val="36"/>
      <w:lang w:val="ru-RU" w:eastAsia="en-US"/>
    </w:rPr>
  </w:style>
  <w:style w:type="character" w:customStyle="1" w:styleId="415">
    <w:name w:val="Заголовок 4 Знак1"/>
    <w:locked/>
    <w:rsid w:val="00D135B6"/>
    <w:rPr>
      <w:rFonts w:ascii="Times New Roman" w:eastAsia="Times New Roman" w:hAnsi="Times New Roman"/>
      <w:b/>
      <w:sz w:val="28"/>
      <w:lang w:eastAsia="ru-RU"/>
    </w:rPr>
  </w:style>
  <w:style w:type="character" w:styleId="afffffffffb">
    <w:name w:val="Intense Emphasis"/>
    <w:qFormat/>
    <w:rsid w:val="00D135B6"/>
    <w:rPr>
      <w:b/>
      <w:i/>
      <w:color w:val="4F81BD"/>
    </w:rPr>
  </w:style>
  <w:style w:type="character" w:styleId="afffffffffc">
    <w:name w:val="Subtle Reference"/>
    <w:qFormat/>
    <w:rsid w:val="00D135B6"/>
    <w:rPr>
      <w:smallCaps/>
      <w:color w:val="C0504D"/>
      <w:u w:val="single"/>
    </w:rPr>
  </w:style>
  <w:style w:type="character" w:styleId="afffffffffd">
    <w:name w:val="Intense Reference"/>
    <w:qFormat/>
    <w:rsid w:val="00D135B6"/>
    <w:rPr>
      <w:b/>
      <w:smallCaps/>
      <w:color w:val="C0504D"/>
      <w:spacing w:val="5"/>
      <w:u w:val="single"/>
    </w:rPr>
  </w:style>
  <w:style w:type="character" w:styleId="afffffffffe">
    <w:name w:val="Book Title"/>
    <w:qFormat/>
    <w:rsid w:val="00D135B6"/>
    <w:rPr>
      <w:b/>
      <w:smallCaps/>
      <w:spacing w:val="5"/>
    </w:rPr>
  </w:style>
  <w:style w:type="character" w:customStyle="1" w:styleId="612">
    <w:name w:val="Заголовок 6 Знак1"/>
    <w:rsid w:val="00D135B6"/>
    <w:rPr>
      <w:b/>
      <w:sz w:val="22"/>
      <w:lang w:val="ru-RU" w:eastAsia="ru-RU"/>
    </w:rPr>
  </w:style>
  <w:style w:type="character" w:customStyle="1" w:styleId="712">
    <w:name w:val="Заголовок 7 Знак1"/>
    <w:rsid w:val="00D135B6"/>
    <w:rPr>
      <w:sz w:val="24"/>
      <w:lang w:val="ru-RU" w:eastAsia="ru-RU"/>
    </w:rPr>
  </w:style>
  <w:style w:type="character" w:customStyle="1" w:styleId="813">
    <w:name w:val="Заголовок 8 Знак1"/>
    <w:rsid w:val="00D135B6"/>
    <w:rPr>
      <w:rFonts w:ascii="Calibri" w:hAnsi="Calibri"/>
      <w:i/>
      <w:sz w:val="24"/>
      <w:lang w:val="ru-RU" w:eastAsia="en-US"/>
    </w:rPr>
  </w:style>
  <w:style w:type="character" w:customStyle="1" w:styleId="911">
    <w:name w:val="Заголовок 9 Знак1"/>
    <w:rsid w:val="00D135B6"/>
    <w:rPr>
      <w:rFonts w:ascii="Arial" w:hAnsi="Arial"/>
      <w:sz w:val="22"/>
      <w:lang w:val="ru-RU" w:eastAsia="ru-RU"/>
    </w:rPr>
  </w:style>
  <w:style w:type="character" w:customStyle="1" w:styleId="tbb121">
    <w:name w:val="tbb121"/>
    <w:rsid w:val="00D135B6"/>
    <w:rPr>
      <w:rFonts w:ascii="Arial" w:hAnsi="Arial"/>
      <w:b/>
      <w:color w:val="000000"/>
      <w:sz w:val="18"/>
      <w:u w:val="none"/>
    </w:rPr>
  </w:style>
  <w:style w:type="character" w:customStyle="1" w:styleId="tbl121">
    <w:name w:val="tbl121"/>
    <w:rsid w:val="00D135B6"/>
    <w:rPr>
      <w:rFonts w:ascii="Tahoma" w:hAnsi="Tahoma"/>
      <w:color w:val="000000"/>
      <w:sz w:val="18"/>
      <w:u w:val="none"/>
    </w:rPr>
  </w:style>
  <w:style w:type="character" w:customStyle="1" w:styleId="em11">
    <w:name w:val="em11"/>
    <w:rsid w:val="00D135B6"/>
    <w:rPr>
      <w:b/>
      <w:sz w:val="24"/>
    </w:rPr>
  </w:style>
  <w:style w:type="character" w:customStyle="1" w:styleId="8pt">
    <w:name w:val="Основной текст + 8 pt"/>
    <w:rsid w:val="00D135B6"/>
    <w:rPr>
      <w:rFonts w:ascii="Times New Roman" w:eastAsia="Times New Roman" w:hAnsi="Times New Roman"/>
      <w:spacing w:val="0"/>
      <w:sz w:val="16"/>
    </w:rPr>
  </w:style>
  <w:style w:type="character" w:customStyle="1" w:styleId="7pt">
    <w:name w:val="Основной текст + 7 pt"/>
    <w:rsid w:val="00D135B6"/>
    <w:rPr>
      <w:rFonts w:ascii="Times New Roman" w:eastAsia="Times New Roman" w:hAnsi="Times New Roman"/>
      <w:spacing w:val="0"/>
      <w:sz w:val="14"/>
    </w:rPr>
  </w:style>
  <w:style w:type="character" w:customStyle="1" w:styleId="10pt0">
    <w:name w:val="Основной текст + 10 pt"/>
    <w:rsid w:val="00D135B6"/>
    <w:rPr>
      <w:rFonts w:ascii="Times New Roman" w:eastAsia="Times New Roman" w:hAnsi="Times New Roman"/>
      <w:b/>
      <w:spacing w:val="0"/>
      <w:sz w:val="20"/>
    </w:rPr>
  </w:style>
  <w:style w:type="character" w:customStyle="1" w:styleId="5pt">
    <w:name w:val="Основной текст + 5 pt"/>
    <w:rsid w:val="00D135B6"/>
    <w:rPr>
      <w:rFonts w:ascii="Times New Roman" w:eastAsia="Times New Roman" w:hAnsi="Times New Roman"/>
      <w:spacing w:val="10"/>
      <w:sz w:val="10"/>
    </w:rPr>
  </w:style>
  <w:style w:type="character" w:customStyle="1" w:styleId="9pt">
    <w:name w:val="Основной текст + 9 pt"/>
    <w:rsid w:val="00D135B6"/>
    <w:rPr>
      <w:rFonts w:ascii="Times New Roman" w:eastAsia="Times New Roman" w:hAnsi="Times New Roman"/>
      <w:spacing w:val="0"/>
      <w:sz w:val="18"/>
    </w:rPr>
  </w:style>
  <w:style w:type="character" w:customStyle="1" w:styleId="TimesNewRoman0">
    <w:name w:val="Основной текст + Times New Roman"/>
    <w:rsid w:val="00D135B6"/>
    <w:rPr>
      <w:rFonts w:ascii="Times New Roman" w:eastAsia="Times New Roman" w:hAnsi="Times New Roman"/>
      <w:spacing w:val="0"/>
      <w:sz w:val="21"/>
    </w:rPr>
  </w:style>
  <w:style w:type="character" w:customStyle="1" w:styleId="WW-9pt">
    <w:name w:val="WW-Основной текст + 9 pt"/>
    <w:rsid w:val="00D135B6"/>
    <w:rPr>
      <w:rFonts w:ascii="Times New Roman" w:eastAsia="Times New Roman" w:hAnsi="Times New Roman"/>
      <w:spacing w:val="0"/>
      <w:sz w:val="18"/>
    </w:rPr>
  </w:style>
  <w:style w:type="character" w:customStyle="1" w:styleId="FontStyle124">
    <w:name w:val="Font Style124"/>
    <w:rsid w:val="00D135B6"/>
    <w:rPr>
      <w:rFonts w:ascii="Times New Roman" w:hAnsi="Times New Roman"/>
      <w:b/>
      <w:sz w:val="18"/>
    </w:rPr>
  </w:style>
  <w:style w:type="character" w:customStyle="1" w:styleId="red">
    <w:name w:val="red"/>
    <w:rsid w:val="00D135B6"/>
    <w:rPr>
      <w:rFonts w:cs="Times New Roman"/>
    </w:rPr>
  </w:style>
  <w:style w:type="character" w:customStyle="1" w:styleId="msosubtleemphasis0">
    <w:name w:val="msosubtleemphasis"/>
    <w:rsid w:val="00D135B6"/>
    <w:rPr>
      <w:i/>
      <w:color w:val="808080"/>
    </w:rPr>
  </w:style>
  <w:style w:type="character" w:customStyle="1" w:styleId="FontStyle120">
    <w:name w:val="Font Style120"/>
    <w:rsid w:val="00D135B6"/>
    <w:rPr>
      <w:rFonts w:ascii="Times New Roman" w:hAnsi="Times New Roman"/>
      <w:b/>
      <w:sz w:val="26"/>
    </w:rPr>
  </w:style>
  <w:style w:type="character" w:customStyle="1" w:styleId="FontStyle121">
    <w:name w:val="Font Style121"/>
    <w:rsid w:val="00D135B6"/>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D135B6"/>
    <w:pPr>
      <w:spacing w:after="160" w:line="240" w:lineRule="exact"/>
    </w:pPr>
    <w:rPr>
      <w:rFonts w:ascii="Verdana" w:hAnsi="Verdana"/>
      <w:lang w:val="en-US" w:eastAsia="en-US"/>
    </w:rPr>
  </w:style>
  <w:style w:type="character" w:customStyle="1" w:styleId="font0">
    <w:name w:val="font0"/>
    <w:rsid w:val="00D135B6"/>
    <w:rPr>
      <w:rFonts w:cs="Times New Roman"/>
    </w:rPr>
  </w:style>
  <w:style w:type="character" w:customStyle="1" w:styleId="s3">
    <w:name w:val="s3"/>
    <w:rsid w:val="00D135B6"/>
  </w:style>
  <w:style w:type="character" w:customStyle="1" w:styleId="FontStyle46">
    <w:name w:val="Font Style46"/>
    <w:rsid w:val="00D135B6"/>
    <w:rPr>
      <w:rFonts w:ascii="Times New Roman" w:hAnsi="Times New Roman"/>
      <w:b/>
      <w:sz w:val="30"/>
    </w:rPr>
  </w:style>
  <w:style w:type="character" w:customStyle="1" w:styleId="newstitle">
    <w:name w:val="news_title"/>
    <w:rsid w:val="00D135B6"/>
    <w:rPr>
      <w:rFonts w:cs="Times New Roman"/>
    </w:rPr>
  </w:style>
  <w:style w:type="character" w:customStyle="1" w:styleId="s1">
    <w:name w:val="s1"/>
    <w:rsid w:val="00D135B6"/>
  </w:style>
  <w:style w:type="paragraph" w:customStyle="1" w:styleId="31b">
    <w:name w:val="Знак31"/>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D135B6"/>
    <w:rPr>
      <w:b/>
      <w:sz w:val="2"/>
      <w:bdr w:val="single" w:sz="6" w:space="0" w:color="0000FF"/>
      <w:shd w:val="clear" w:color="auto" w:fill="CCCCFF"/>
    </w:rPr>
  </w:style>
  <w:style w:type="character" w:customStyle="1" w:styleId="FontStyle264">
    <w:name w:val="Font Style264"/>
    <w:rsid w:val="00D135B6"/>
    <w:rPr>
      <w:rFonts w:ascii="Franklin Gothic Demi" w:hAnsi="Franklin Gothic Demi"/>
      <w:b/>
      <w:sz w:val="22"/>
    </w:rPr>
  </w:style>
  <w:style w:type="character" w:customStyle="1" w:styleId="FontStyle260">
    <w:name w:val="Font Style260"/>
    <w:rsid w:val="00D135B6"/>
    <w:rPr>
      <w:rFonts w:ascii="Franklin Gothic Demi" w:hAnsi="Franklin Gothic Demi"/>
      <w:b/>
      <w:sz w:val="26"/>
    </w:rPr>
  </w:style>
  <w:style w:type="character" w:customStyle="1" w:styleId="FontStyle426">
    <w:name w:val="Font Style426"/>
    <w:rsid w:val="00D135B6"/>
    <w:rPr>
      <w:rFonts w:ascii="Times New Roman" w:hAnsi="Times New Roman"/>
      <w:color w:val="000000"/>
      <w:sz w:val="20"/>
    </w:rPr>
  </w:style>
  <w:style w:type="character" w:customStyle="1" w:styleId="FontStyle707">
    <w:name w:val="Font Style707"/>
    <w:rsid w:val="00D135B6"/>
    <w:rPr>
      <w:rFonts w:ascii="Bookman Old Style" w:hAnsi="Bookman Old Style"/>
      <w:color w:val="000000"/>
      <w:sz w:val="16"/>
    </w:rPr>
  </w:style>
  <w:style w:type="character" w:customStyle="1" w:styleId="FontStyle679">
    <w:name w:val="Font Style679"/>
    <w:rsid w:val="00D135B6"/>
    <w:rPr>
      <w:rFonts w:ascii="Times New Roman" w:hAnsi="Times New Roman"/>
      <w:i/>
      <w:color w:val="000000"/>
      <w:sz w:val="20"/>
    </w:rPr>
  </w:style>
  <w:style w:type="character" w:customStyle="1" w:styleId="FontStyle695">
    <w:name w:val="Font Style695"/>
    <w:rsid w:val="00D135B6"/>
    <w:rPr>
      <w:rFonts w:ascii="Times New Roman" w:hAnsi="Times New Roman"/>
      <w:b/>
      <w:color w:val="000000"/>
      <w:sz w:val="16"/>
    </w:rPr>
  </w:style>
  <w:style w:type="character" w:customStyle="1" w:styleId="FontStyle527">
    <w:name w:val="Font Style527"/>
    <w:rsid w:val="00D135B6"/>
    <w:rPr>
      <w:rFonts w:ascii="Times New Roman" w:hAnsi="Times New Roman"/>
      <w:b/>
      <w:color w:val="000000"/>
      <w:sz w:val="16"/>
    </w:rPr>
  </w:style>
  <w:style w:type="character" w:customStyle="1" w:styleId="FontStyle236">
    <w:name w:val="Font Style236"/>
    <w:rsid w:val="00D135B6"/>
    <w:rPr>
      <w:rFonts w:ascii="Times New Roman" w:hAnsi="Times New Roman"/>
      <w:color w:val="000000"/>
      <w:sz w:val="20"/>
    </w:rPr>
  </w:style>
  <w:style w:type="character" w:customStyle="1" w:styleId="FontStyle719">
    <w:name w:val="Font Style719"/>
    <w:rsid w:val="00D135B6"/>
    <w:rPr>
      <w:rFonts w:ascii="Bookman Old Style" w:hAnsi="Bookman Old Style"/>
      <w:b/>
      <w:color w:val="000000"/>
      <w:sz w:val="16"/>
    </w:rPr>
  </w:style>
  <w:style w:type="character" w:customStyle="1" w:styleId="FontStyle720">
    <w:name w:val="Font Style720"/>
    <w:rsid w:val="00D135B6"/>
    <w:rPr>
      <w:rFonts w:ascii="Tahoma" w:hAnsi="Tahoma"/>
      <w:color w:val="000000"/>
      <w:sz w:val="14"/>
    </w:rPr>
  </w:style>
  <w:style w:type="character" w:customStyle="1" w:styleId="FontStyle815">
    <w:name w:val="Font Style815"/>
    <w:rsid w:val="00D135B6"/>
    <w:rPr>
      <w:rFonts w:ascii="Bookman Old Style" w:hAnsi="Bookman Old Style"/>
      <w:color w:val="000000"/>
      <w:sz w:val="16"/>
    </w:rPr>
  </w:style>
  <w:style w:type="character" w:customStyle="1" w:styleId="FontStyle106">
    <w:name w:val="Font Style106"/>
    <w:rsid w:val="00D135B6"/>
    <w:rPr>
      <w:rFonts w:ascii="Times New Roman" w:hAnsi="Times New Roman"/>
      <w:color w:val="000000"/>
      <w:sz w:val="24"/>
    </w:rPr>
  </w:style>
  <w:style w:type="character" w:customStyle="1" w:styleId="FontStyle122">
    <w:name w:val="Font Style122"/>
    <w:rsid w:val="00D135B6"/>
    <w:rPr>
      <w:rFonts w:ascii="Times New Roman" w:hAnsi="Times New Roman"/>
      <w:color w:val="000000"/>
      <w:sz w:val="22"/>
    </w:rPr>
  </w:style>
  <w:style w:type="character" w:customStyle="1" w:styleId="146pt">
    <w:name w:val="Основной текст (14) + 6 pt"/>
    <w:rsid w:val="00D135B6"/>
    <w:rPr>
      <w:rFonts w:ascii="Times New Roman" w:hAnsi="Times New Roman"/>
      <w:sz w:val="12"/>
      <w:shd w:val="clear" w:color="auto" w:fill="FFFFFF"/>
    </w:rPr>
  </w:style>
  <w:style w:type="character" w:customStyle="1" w:styleId="listing-desc">
    <w:name w:val="listing-desc"/>
    <w:rsid w:val="00D135B6"/>
  </w:style>
  <w:style w:type="character" w:customStyle="1" w:styleId="FontStyle436">
    <w:name w:val="Font Style436"/>
    <w:rsid w:val="00D135B6"/>
    <w:rPr>
      <w:rFonts w:ascii="Times New Roman" w:hAnsi="Times New Roman"/>
      <w:b/>
      <w:sz w:val="18"/>
    </w:rPr>
  </w:style>
  <w:style w:type="character" w:customStyle="1" w:styleId="FontStyle434">
    <w:name w:val="Font Style434"/>
    <w:rsid w:val="00D135B6"/>
    <w:rPr>
      <w:rFonts w:ascii="Times New Roman" w:hAnsi="Times New Roman"/>
      <w:sz w:val="18"/>
    </w:rPr>
  </w:style>
  <w:style w:type="character" w:customStyle="1" w:styleId="912">
    <w:name w:val="Знак Знак91"/>
    <w:locked/>
    <w:rsid w:val="00D135B6"/>
    <w:rPr>
      <w:rFonts w:ascii="Cambria" w:eastAsia="Times New Roman" w:hAnsi="Cambria"/>
      <w:b/>
      <w:color w:val="4F81BD"/>
      <w:sz w:val="26"/>
      <w:lang w:val="ru-RU" w:eastAsia="en-US"/>
    </w:rPr>
  </w:style>
  <w:style w:type="character" w:customStyle="1" w:styleId="532">
    <w:name w:val="Знак Знак53"/>
    <w:locked/>
    <w:rsid w:val="00D135B6"/>
    <w:rPr>
      <w:b/>
      <w:caps/>
      <w:sz w:val="24"/>
      <w:lang w:val="ru-RU" w:eastAsia="ru-RU"/>
    </w:rPr>
  </w:style>
  <w:style w:type="character" w:customStyle="1" w:styleId="2ffd">
    <w:name w:val="Основной текст Знак Знак Знак2"/>
    <w:locked/>
    <w:rsid w:val="00D135B6"/>
    <w:rPr>
      <w:sz w:val="24"/>
      <w:lang w:val="ru-RU" w:eastAsia="ru-RU"/>
    </w:rPr>
  </w:style>
  <w:style w:type="character" w:customStyle="1" w:styleId="FontStyle126">
    <w:name w:val="Font Style126"/>
    <w:rsid w:val="00D135B6"/>
    <w:rPr>
      <w:rFonts w:ascii="Times New Roman" w:hAnsi="Times New Roman"/>
      <w:color w:val="000000"/>
      <w:sz w:val="20"/>
    </w:rPr>
  </w:style>
  <w:style w:type="character" w:customStyle="1" w:styleId="1310">
    <w:name w:val="Знак Знак131"/>
    <w:locked/>
    <w:rsid w:val="00D135B6"/>
    <w:rPr>
      <w:color w:val="000000"/>
      <w:sz w:val="24"/>
    </w:rPr>
  </w:style>
  <w:style w:type="character" w:customStyle="1" w:styleId="1110">
    <w:name w:val="Знак Знак111"/>
    <w:locked/>
    <w:rsid w:val="00D135B6"/>
    <w:rPr>
      <w:sz w:val="24"/>
    </w:rPr>
  </w:style>
  <w:style w:type="character" w:customStyle="1" w:styleId="231">
    <w:name w:val="Знак Знак231"/>
    <w:locked/>
    <w:rsid w:val="00D135B6"/>
    <w:rPr>
      <w:sz w:val="24"/>
      <w:lang w:val="ru-RU" w:eastAsia="ru-RU"/>
    </w:rPr>
  </w:style>
  <w:style w:type="character" w:customStyle="1" w:styleId="5311">
    <w:name w:val="Знак Знак531"/>
    <w:locked/>
    <w:rsid w:val="00D135B6"/>
    <w:rPr>
      <w:b/>
      <w:caps/>
      <w:sz w:val="24"/>
      <w:lang w:val="ru-RU" w:eastAsia="ru-RU"/>
    </w:rPr>
  </w:style>
  <w:style w:type="character" w:customStyle="1" w:styleId="1510">
    <w:name w:val="Знак Знак151"/>
    <w:rsid w:val="00D135B6"/>
    <w:rPr>
      <w:rFonts w:ascii="Times New Roman" w:eastAsia="Times New Roman" w:hAnsi="Times New Roman"/>
      <w:sz w:val="24"/>
      <w:lang w:eastAsia="ru-RU"/>
    </w:rPr>
  </w:style>
  <w:style w:type="character" w:customStyle="1" w:styleId="461">
    <w:name w:val="Знак Знак46"/>
    <w:locked/>
    <w:rsid w:val="00D135B6"/>
    <w:rPr>
      <w:rFonts w:ascii="Arial" w:hAnsi="Arial"/>
      <w:b/>
      <w:i/>
      <w:sz w:val="28"/>
      <w:lang w:val="ru-RU" w:eastAsia="en-US"/>
    </w:rPr>
  </w:style>
  <w:style w:type="character" w:customStyle="1" w:styleId="171">
    <w:name w:val="Знак Знак171"/>
    <w:locked/>
    <w:rsid w:val="00D135B6"/>
    <w:rPr>
      <w:i/>
      <w:sz w:val="24"/>
      <w:lang w:val="ru-RU" w:eastAsia="ru-RU"/>
    </w:rPr>
  </w:style>
  <w:style w:type="paragraph" w:customStyle="1" w:styleId="rvps4">
    <w:name w:val="rvps4"/>
    <w:basedOn w:val="a3"/>
    <w:rsid w:val="00D135B6"/>
    <w:pPr>
      <w:jc w:val="both"/>
    </w:pPr>
  </w:style>
  <w:style w:type="character" w:customStyle="1" w:styleId="3f7">
    <w:name w:val="3 ступень Знак"/>
    <w:link w:val="3f8"/>
    <w:locked/>
    <w:rsid w:val="00D135B6"/>
    <w:rPr>
      <w:rFonts w:ascii="BodoniCTT" w:hAnsi="BodoniCTT"/>
      <w:b/>
    </w:rPr>
  </w:style>
  <w:style w:type="paragraph" w:customStyle="1" w:styleId="3f8">
    <w:name w:val="3 ступень"/>
    <w:basedOn w:val="a3"/>
    <w:link w:val="3f7"/>
    <w:rsid w:val="00D135B6"/>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D135B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D135B6"/>
    <w:pPr>
      <w:spacing w:before="100" w:beforeAutospacing="1" w:after="100" w:afterAutospacing="1"/>
    </w:pPr>
  </w:style>
  <w:style w:type="paragraph" w:customStyle="1" w:styleId="p4">
    <w:name w:val="p4"/>
    <w:basedOn w:val="a3"/>
    <w:rsid w:val="00D135B6"/>
    <w:pPr>
      <w:spacing w:before="100" w:beforeAutospacing="1" w:after="100" w:afterAutospacing="1"/>
    </w:pPr>
  </w:style>
  <w:style w:type="character" w:customStyle="1" w:styleId="rvts6">
    <w:name w:val="rvts6"/>
    <w:rsid w:val="00D135B6"/>
    <w:rPr>
      <w:rFonts w:ascii="Times New Roman" w:hAnsi="Times New Roman"/>
      <w:sz w:val="28"/>
    </w:rPr>
  </w:style>
  <w:style w:type="character" w:customStyle="1" w:styleId="3917">
    <w:name w:val="3917"/>
    <w:rsid w:val="00D135B6"/>
    <w:rPr>
      <w:rFonts w:cs="Times New Roman"/>
    </w:rPr>
  </w:style>
  <w:style w:type="character" w:customStyle="1" w:styleId="epm">
    <w:name w:val="epm"/>
    <w:rsid w:val="00D135B6"/>
  </w:style>
  <w:style w:type="character" w:customStyle="1" w:styleId="affffffffff">
    <w:name w:val="Стиль Зеленый"/>
    <w:rsid w:val="00D135B6"/>
    <w:rPr>
      <w:color w:val="00B050"/>
      <w:spacing w:val="0"/>
    </w:rPr>
  </w:style>
  <w:style w:type="character" w:customStyle="1" w:styleId="s10">
    <w:name w:val="s_10"/>
    <w:rsid w:val="00D135B6"/>
    <w:rPr>
      <w:rFonts w:cs="Times New Roman"/>
    </w:rPr>
  </w:style>
  <w:style w:type="character" w:customStyle="1" w:styleId="s5">
    <w:name w:val="s5"/>
    <w:rsid w:val="00D135B6"/>
    <w:rPr>
      <w:rFonts w:cs="Times New Roman"/>
    </w:rPr>
  </w:style>
  <w:style w:type="character" w:customStyle="1" w:styleId="sz12">
    <w:name w:val="sz12"/>
    <w:rsid w:val="00D135B6"/>
    <w:rPr>
      <w:rFonts w:cs="Times New Roman"/>
    </w:rPr>
  </w:style>
  <w:style w:type="character" w:customStyle="1" w:styleId="s6">
    <w:name w:val="s6"/>
    <w:rsid w:val="00D135B6"/>
    <w:rPr>
      <w:rFonts w:cs="Times New Roman"/>
    </w:rPr>
  </w:style>
  <w:style w:type="character" w:customStyle="1" w:styleId="11d">
    <w:name w:val="Знак1 Знак Знак1"/>
    <w:locked/>
    <w:rsid w:val="00D135B6"/>
    <w:rPr>
      <w:rFonts w:ascii="Times New Roman" w:eastAsia="Times New Roman" w:hAnsi="Times New Roman"/>
      <w:sz w:val="24"/>
      <w:lang w:eastAsia="ru-RU"/>
    </w:rPr>
  </w:style>
  <w:style w:type="character" w:customStyle="1" w:styleId="4610">
    <w:name w:val="Знак Знак461"/>
    <w:locked/>
    <w:rsid w:val="00D135B6"/>
    <w:rPr>
      <w:b/>
      <w:sz w:val="27"/>
      <w:lang w:val="ru-RU" w:eastAsia="ru-RU"/>
    </w:rPr>
  </w:style>
  <w:style w:type="character" w:customStyle="1" w:styleId="481">
    <w:name w:val="Знак Знак48"/>
    <w:locked/>
    <w:rsid w:val="00D135B6"/>
    <w:rPr>
      <w:b/>
      <w:sz w:val="27"/>
      <w:lang w:val="ru-RU" w:eastAsia="ru-RU"/>
    </w:rPr>
  </w:style>
  <w:style w:type="character" w:customStyle="1" w:styleId="441">
    <w:name w:val="Знак Знак44"/>
    <w:locked/>
    <w:rsid w:val="00D135B6"/>
    <w:rPr>
      <w:sz w:val="24"/>
    </w:rPr>
  </w:style>
  <w:style w:type="character" w:customStyle="1" w:styleId="514">
    <w:name w:val="Знак Знак51"/>
    <w:locked/>
    <w:rsid w:val="00D135B6"/>
    <w:rPr>
      <w:b/>
      <w:sz w:val="27"/>
      <w:lang w:val="ru-RU" w:eastAsia="ru-RU"/>
    </w:rPr>
  </w:style>
  <w:style w:type="character" w:customStyle="1" w:styleId="431">
    <w:name w:val="Знак Знак43"/>
    <w:locked/>
    <w:rsid w:val="00D135B6"/>
    <w:rPr>
      <w:color w:val="000000"/>
      <w:sz w:val="24"/>
      <w:lang w:eastAsia="ru-RU"/>
    </w:rPr>
  </w:style>
  <w:style w:type="paragraph" w:customStyle="1" w:styleId="Style39">
    <w:name w:val="Style3"/>
    <w:basedOn w:val="a3"/>
    <w:rsid w:val="00D135B6"/>
    <w:pPr>
      <w:widowControl w:val="0"/>
      <w:autoSpaceDE w:val="0"/>
      <w:autoSpaceDN w:val="0"/>
      <w:adjustRightInd w:val="0"/>
      <w:spacing w:line="259" w:lineRule="exact"/>
      <w:ind w:firstLine="542"/>
      <w:jc w:val="both"/>
    </w:pPr>
  </w:style>
  <w:style w:type="character" w:customStyle="1" w:styleId="421">
    <w:name w:val="Знак Знак42"/>
    <w:rsid w:val="00D135B6"/>
    <w:rPr>
      <w:rFonts w:ascii="Times New Roman" w:eastAsia="Times New Roman" w:hAnsi="Times New Roman"/>
      <w:sz w:val="16"/>
    </w:rPr>
  </w:style>
  <w:style w:type="character" w:customStyle="1" w:styleId="490">
    <w:name w:val="Знак Знак49"/>
    <w:rsid w:val="00D135B6"/>
    <w:rPr>
      <w:rFonts w:ascii="Times New Roman" w:eastAsia="Times New Roman" w:hAnsi="Times New Roman"/>
      <w:b/>
      <w:caps/>
      <w:sz w:val="24"/>
      <w:lang w:eastAsia="ru-RU"/>
    </w:rPr>
  </w:style>
  <w:style w:type="character" w:customStyle="1" w:styleId="471">
    <w:name w:val="Знак Знак47"/>
    <w:rsid w:val="00D135B6"/>
    <w:rPr>
      <w:rFonts w:ascii="Times New Roman" w:eastAsia="Times New Roman" w:hAnsi="Times New Roman"/>
      <w:b/>
      <w:sz w:val="27"/>
      <w:lang w:eastAsia="ru-RU"/>
    </w:rPr>
  </w:style>
  <w:style w:type="character" w:customStyle="1" w:styleId="451">
    <w:name w:val="Знак Знак45"/>
    <w:rsid w:val="00D135B6"/>
    <w:rPr>
      <w:rFonts w:ascii="Times New Roman" w:eastAsia="Times New Roman" w:hAnsi="Times New Roman"/>
      <w:b/>
      <w:i/>
      <w:sz w:val="26"/>
      <w:lang w:eastAsia="ru-RU"/>
    </w:rPr>
  </w:style>
  <w:style w:type="character" w:customStyle="1" w:styleId="1fffff1">
    <w:name w:val="Заголовок №1_"/>
    <w:link w:val="1fffff2"/>
    <w:locked/>
    <w:rsid w:val="00D135B6"/>
    <w:rPr>
      <w:sz w:val="23"/>
      <w:shd w:val="clear" w:color="auto" w:fill="FFFFFF"/>
    </w:rPr>
  </w:style>
  <w:style w:type="paragraph" w:customStyle="1" w:styleId="1fffff2">
    <w:name w:val="Заголовок №1"/>
    <w:basedOn w:val="a3"/>
    <w:link w:val="1fffff1"/>
    <w:rsid w:val="00D135B6"/>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D135B6"/>
    <w:rPr>
      <w:rFonts w:ascii="Times New Roman" w:hAnsi="Times New Roman"/>
      <w:spacing w:val="0"/>
      <w:sz w:val="20"/>
    </w:rPr>
  </w:style>
  <w:style w:type="character" w:customStyle="1" w:styleId="c7">
    <w:name w:val="c7"/>
    <w:rsid w:val="00D135B6"/>
    <w:rPr>
      <w:rFonts w:cs="Times New Roman"/>
    </w:rPr>
  </w:style>
  <w:style w:type="character" w:customStyle="1" w:styleId="affffffffff0">
    <w:name w:val="полужирный"/>
    <w:rsid w:val="00D135B6"/>
    <w:rPr>
      <w:rFonts w:ascii="Times New Roman" w:hAnsi="Times New Roman"/>
      <w:b/>
      <w:color w:val="auto"/>
      <w:sz w:val="24"/>
    </w:rPr>
  </w:style>
  <w:style w:type="paragraph" w:customStyle="1" w:styleId="ipara">
    <w:name w:val="ipara"/>
    <w:basedOn w:val="a3"/>
    <w:rsid w:val="00D135B6"/>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D135B6"/>
    <w:rPr>
      <w:rFonts w:ascii="Times New Roman" w:hAnsi="Times New Roman"/>
      <w:b/>
      <w:i/>
      <w:sz w:val="24"/>
    </w:rPr>
  </w:style>
  <w:style w:type="character" w:customStyle="1" w:styleId="743">
    <w:name w:val="Основной текст (7)43"/>
    <w:rsid w:val="00D135B6"/>
    <w:rPr>
      <w:rFonts w:ascii="Times New Roman" w:hAnsi="Times New Roman"/>
      <w:spacing w:val="0"/>
      <w:sz w:val="20"/>
    </w:rPr>
  </w:style>
  <w:style w:type="paragraph" w:customStyle="1" w:styleId="affffffffff1">
    <w:name w:val="Разработчик"/>
    <w:basedOn w:val="a3"/>
    <w:rsid w:val="00D135B6"/>
    <w:pPr>
      <w:jc w:val="both"/>
    </w:pPr>
    <w:rPr>
      <w:b/>
      <w:sz w:val="20"/>
    </w:rPr>
  </w:style>
  <w:style w:type="character" w:customStyle="1" w:styleId="533">
    <w:name w:val="Знак5 Знак Знак3"/>
    <w:locked/>
    <w:rsid w:val="00D135B6"/>
    <w:rPr>
      <w:sz w:val="16"/>
    </w:rPr>
  </w:style>
  <w:style w:type="character" w:customStyle="1" w:styleId="500">
    <w:name w:val="Знак Знак50"/>
    <w:locked/>
    <w:rsid w:val="00D135B6"/>
    <w:rPr>
      <w:b/>
      <w:sz w:val="28"/>
      <w:lang w:val="ru-RU" w:eastAsia="ru-RU"/>
    </w:rPr>
  </w:style>
  <w:style w:type="character" w:customStyle="1" w:styleId="521">
    <w:name w:val="Знак Знак52"/>
    <w:rsid w:val="00D135B6"/>
    <w:rPr>
      <w:rFonts w:ascii="Arial" w:eastAsia="Times New Roman" w:hAnsi="Arial"/>
      <w:b/>
      <w:i/>
      <w:sz w:val="28"/>
    </w:rPr>
  </w:style>
  <w:style w:type="paragraph" w:customStyle="1" w:styleId="p7">
    <w:name w:val="p7"/>
    <w:basedOn w:val="a3"/>
    <w:rsid w:val="00D135B6"/>
    <w:pPr>
      <w:spacing w:before="100" w:beforeAutospacing="1" w:after="100" w:afterAutospacing="1"/>
    </w:pPr>
  </w:style>
  <w:style w:type="paragraph" w:customStyle="1" w:styleId="p9">
    <w:name w:val="p9"/>
    <w:basedOn w:val="a3"/>
    <w:rsid w:val="00D135B6"/>
    <w:pPr>
      <w:spacing w:before="100" w:beforeAutospacing="1" w:after="100" w:afterAutospacing="1"/>
    </w:pPr>
  </w:style>
  <w:style w:type="paragraph" w:customStyle="1" w:styleId="p6">
    <w:name w:val="p6"/>
    <w:basedOn w:val="a3"/>
    <w:rsid w:val="00D135B6"/>
    <w:pPr>
      <w:spacing w:before="100" w:beforeAutospacing="1" w:after="100" w:afterAutospacing="1"/>
    </w:pPr>
  </w:style>
  <w:style w:type="paragraph" w:customStyle="1" w:styleId="p8">
    <w:name w:val="p8"/>
    <w:basedOn w:val="a3"/>
    <w:rsid w:val="00D135B6"/>
    <w:pPr>
      <w:spacing w:before="100" w:beforeAutospacing="1" w:after="100" w:afterAutospacing="1"/>
    </w:pPr>
  </w:style>
  <w:style w:type="paragraph" w:customStyle="1" w:styleId="11e">
    <w:name w:val="Цитата11"/>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D135B6"/>
    <w:rPr>
      <w:sz w:val="28"/>
      <w:szCs w:val="20"/>
    </w:rPr>
  </w:style>
  <w:style w:type="paragraph" w:customStyle="1" w:styleId="1fffff3">
    <w:name w:val="Верхний колонтитул1"/>
    <w:basedOn w:val="a3"/>
    <w:rsid w:val="00D135B6"/>
    <w:pPr>
      <w:tabs>
        <w:tab w:val="center" w:pos="4153"/>
        <w:tab w:val="right" w:pos="8306"/>
      </w:tabs>
    </w:pPr>
    <w:rPr>
      <w:rFonts w:ascii="Arial" w:hAnsi="Arial"/>
      <w:szCs w:val="20"/>
    </w:rPr>
  </w:style>
  <w:style w:type="paragraph" w:customStyle="1" w:styleId="31c">
    <w:name w:val="Заголовок 31"/>
    <w:basedOn w:val="1ff"/>
    <w:next w:val="1ff"/>
    <w:rsid w:val="00D135B6"/>
    <w:pPr>
      <w:keepNext/>
      <w:widowControl/>
      <w:tabs>
        <w:tab w:val="left" w:pos="643"/>
      </w:tabs>
      <w:spacing w:before="0" w:after="0"/>
      <w:outlineLvl w:val="2"/>
    </w:pPr>
  </w:style>
  <w:style w:type="paragraph" w:customStyle="1" w:styleId="3111">
    <w:name w:val="Основной текст 311"/>
    <w:basedOn w:val="a3"/>
    <w:rsid w:val="00D135B6"/>
    <w:pPr>
      <w:spacing w:after="120"/>
    </w:pPr>
    <w:rPr>
      <w:sz w:val="16"/>
      <w:szCs w:val="16"/>
      <w:lang w:eastAsia="zh-CN"/>
    </w:rPr>
  </w:style>
  <w:style w:type="character" w:customStyle="1" w:styleId="QuoteChar2">
    <w:name w:val="Quote Char2"/>
    <w:link w:val="Quote1"/>
    <w:locked/>
    <w:rsid w:val="00D135B6"/>
    <w:rPr>
      <w:rFonts w:ascii="Calibri" w:hAnsi="Calibri"/>
      <w:i/>
      <w:color w:val="000000"/>
      <w:sz w:val="24"/>
    </w:rPr>
  </w:style>
  <w:style w:type="paragraph" w:customStyle="1" w:styleId="Quote1">
    <w:name w:val="Quote1"/>
    <w:basedOn w:val="a3"/>
    <w:next w:val="a3"/>
    <w:link w:val="QuoteChar2"/>
    <w:rsid w:val="00D135B6"/>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D135B6"/>
    <w:rPr>
      <w:rFonts w:ascii="Calibri" w:hAnsi="Calibri"/>
      <w:b/>
      <w:i/>
      <w:color w:val="4F81BD"/>
      <w:sz w:val="24"/>
    </w:rPr>
  </w:style>
  <w:style w:type="paragraph" w:customStyle="1" w:styleId="IntenseQuote1">
    <w:name w:val="Intense Quote1"/>
    <w:basedOn w:val="a3"/>
    <w:next w:val="a3"/>
    <w:link w:val="IntenseQuoteChar2"/>
    <w:rsid w:val="00D135B6"/>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D135B6"/>
    <w:pPr>
      <w:spacing w:before="100" w:beforeAutospacing="1" w:after="100" w:afterAutospacing="1"/>
    </w:pPr>
  </w:style>
  <w:style w:type="character" w:customStyle="1" w:styleId="ipa">
    <w:name w:val="ipa"/>
    <w:rsid w:val="00D135B6"/>
  </w:style>
  <w:style w:type="character" w:customStyle="1" w:styleId="fliesstext">
    <w:name w:val="fliesstext"/>
    <w:rsid w:val="00D135B6"/>
  </w:style>
  <w:style w:type="character" w:customStyle="1" w:styleId="skypec2ctextspan">
    <w:name w:val="skype_c2c_text_span"/>
    <w:rsid w:val="00D135B6"/>
  </w:style>
  <w:style w:type="paragraph" w:customStyle="1" w:styleId="style140">
    <w:name w:val="style14"/>
    <w:basedOn w:val="a3"/>
    <w:rsid w:val="00D135B6"/>
    <w:pPr>
      <w:spacing w:before="100" w:beforeAutospacing="1" w:after="100" w:afterAutospacing="1"/>
    </w:pPr>
  </w:style>
  <w:style w:type="character" w:customStyle="1" w:styleId="w">
    <w:name w:val="w"/>
    <w:rsid w:val="00D135B6"/>
    <w:rPr>
      <w:rFonts w:cs="Times New Roman"/>
    </w:rPr>
  </w:style>
  <w:style w:type="character" w:customStyle="1" w:styleId="selectionindex">
    <w:name w:val="selection_index"/>
    <w:rsid w:val="00D135B6"/>
    <w:rPr>
      <w:rFonts w:cs="Times New Roman"/>
    </w:rPr>
  </w:style>
  <w:style w:type="character" w:customStyle="1" w:styleId="citecrochet">
    <w:name w:val="cite_crochet"/>
    <w:rsid w:val="00D135B6"/>
    <w:rPr>
      <w:rFonts w:cs="Times New Roman"/>
    </w:rPr>
  </w:style>
  <w:style w:type="character" w:customStyle="1" w:styleId="hoverable">
    <w:name w:val="hoverable"/>
    <w:rsid w:val="00D135B6"/>
    <w:rPr>
      <w:rFonts w:cs="Times New Roman"/>
    </w:rPr>
  </w:style>
  <w:style w:type="character" w:customStyle="1" w:styleId="3f9">
    <w:name w:val="Основной текст Знак3"/>
    <w:locked/>
    <w:rsid w:val="00D135B6"/>
    <w:rPr>
      <w:sz w:val="24"/>
    </w:rPr>
  </w:style>
  <w:style w:type="character" w:customStyle="1" w:styleId="s15122">
    <w:name w:val="s15122"/>
    <w:rsid w:val="00D135B6"/>
    <w:rPr>
      <w:rFonts w:cs="Times New Roman"/>
    </w:rPr>
  </w:style>
  <w:style w:type="character" w:customStyle="1" w:styleId="shorttext">
    <w:name w:val="short_text"/>
    <w:rsid w:val="00D135B6"/>
    <w:rPr>
      <w:rFonts w:cs="Times New Roman"/>
    </w:rPr>
  </w:style>
  <w:style w:type="character" w:customStyle="1" w:styleId="CommentTextChar1">
    <w:name w:val="Comment Text Char1"/>
    <w:semiHidden/>
    <w:rsid w:val="00D135B6"/>
    <w:rPr>
      <w:rFonts w:ascii="Times New Roman" w:hAnsi="Times New Roman"/>
    </w:rPr>
  </w:style>
  <w:style w:type="character" w:customStyle="1" w:styleId="125">
    <w:name w:val="Знак1 Знак Знак2"/>
    <w:aliases w:val="Основной текст Знак Знак4"/>
    <w:locked/>
    <w:rsid w:val="00D135B6"/>
    <w:rPr>
      <w:sz w:val="24"/>
    </w:rPr>
  </w:style>
  <w:style w:type="character" w:customStyle="1" w:styleId="540">
    <w:name w:val="Знак Знак54"/>
    <w:rsid w:val="00D135B6"/>
    <w:rPr>
      <w:rFonts w:ascii="Arial" w:hAnsi="Arial"/>
      <w:b/>
      <w:sz w:val="26"/>
    </w:rPr>
  </w:style>
  <w:style w:type="character" w:customStyle="1" w:styleId="Heading12">
    <w:name w:val="Heading 12 Знак Знак"/>
    <w:rsid w:val="00D135B6"/>
    <w:rPr>
      <w:rFonts w:ascii="Courier New" w:hAnsi="Courier New"/>
    </w:rPr>
  </w:style>
  <w:style w:type="character" w:customStyle="1" w:styleId="600">
    <w:name w:val="Знак Знак60"/>
    <w:rsid w:val="00D135B6"/>
    <w:rPr>
      <w:b/>
      <w:sz w:val="28"/>
    </w:rPr>
  </w:style>
  <w:style w:type="character" w:customStyle="1" w:styleId="59">
    <w:name w:val="Знак Знак59"/>
    <w:rsid w:val="00D135B6"/>
    <w:rPr>
      <w:b/>
      <w:i/>
      <w:sz w:val="26"/>
    </w:rPr>
  </w:style>
  <w:style w:type="character" w:customStyle="1" w:styleId="580">
    <w:name w:val="Знак Знак58"/>
    <w:rsid w:val="00D135B6"/>
    <w:rPr>
      <w:b/>
      <w:sz w:val="22"/>
      <w:lang w:val="ru-RU" w:eastAsia="ru-RU"/>
    </w:rPr>
  </w:style>
  <w:style w:type="character" w:customStyle="1" w:styleId="570">
    <w:name w:val="Знак Знак57"/>
    <w:rsid w:val="00D135B6"/>
    <w:rPr>
      <w:sz w:val="24"/>
      <w:lang w:val="ru-RU" w:eastAsia="ru-RU"/>
    </w:rPr>
  </w:style>
  <w:style w:type="character" w:customStyle="1" w:styleId="560">
    <w:name w:val="Знак Знак56"/>
    <w:rsid w:val="00D135B6"/>
    <w:rPr>
      <w:rFonts w:ascii="Calibri" w:hAnsi="Calibri"/>
      <w:i/>
      <w:sz w:val="24"/>
      <w:lang w:eastAsia="en-US"/>
    </w:rPr>
  </w:style>
  <w:style w:type="character" w:customStyle="1" w:styleId="550">
    <w:name w:val="Знак Знак55"/>
    <w:rsid w:val="00D135B6"/>
    <w:rPr>
      <w:rFonts w:ascii="Arial" w:hAnsi="Arial"/>
      <w:sz w:val="22"/>
      <w:lang w:val="ru-RU" w:eastAsia="ru-RU"/>
    </w:rPr>
  </w:style>
  <w:style w:type="character" w:customStyle="1" w:styleId="6110">
    <w:name w:val="Знак Знак611"/>
    <w:locked/>
    <w:rsid w:val="00D135B6"/>
    <w:rPr>
      <w:sz w:val="24"/>
    </w:rPr>
  </w:style>
  <w:style w:type="character" w:customStyle="1" w:styleId="1fffff4">
    <w:name w:val="Основной текст Знак Знак Знак1"/>
    <w:rsid w:val="00D135B6"/>
    <w:rPr>
      <w:sz w:val="24"/>
    </w:rPr>
  </w:style>
  <w:style w:type="paragraph" w:customStyle="1" w:styleId="0">
    <w:name w:val="Стиль По левому краю Первая строка:  0 см"/>
    <w:basedOn w:val="a3"/>
    <w:rsid w:val="00D135B6"/>
    <w:pPr>
      <w:contextualSpacing/>
    </w:pPr>
    <w:rPr>
      <w:sz w:val="28"/>
      <w:szCs w:val="20"/>
      <w:lang w:eastAsia="en-US"/>
    </w:rPr>
  </w:style>
  <w:style w:type="character" w:customStyle="1" w:styleId="4310">
    <w:name w:val="Знак Знак431"/>
    <w:locked/>
    <w:rsid w:val="00D135B6"/>
    <w:rPr>
      <w:sz w:val="24"/>
    </w:rPr>
  </w:style>
  <w:style w:type="character" w:customStyle="1" w:styleId="501">
    <w:name w:val="Знак Знак501"/>
    <w:locked/>
    <w:rsid w:val="00D135B6"/>
    <w:rPr>
      <w:b/>
      <w:sz w:val="28"/>
      <w:lang w:val="ru-RU" w:eastAsia="ru-RU"/>
    </w:rPr>
  </w:style>
  <w:style w:type="character" w:customStyle="1" w:styleId="5110">
    <w:name w:val="Знак Знак511"/>
    <w:locked/>
    <w:rsid w:val="00D135B6"/>
    <w:rPr>
      <w:b/>
      <w:sz w:val="27"/>
      <w:lang w:val="ru-RU" w:eastAsia="ru-RU"/>
    </w:rPr>
  </w:style>
  <w:style w:type="character" w:customStyle="1" w:styleId="4210">
    <w:name w:val="Знак Знак421"/>
    <w:locked/>
    <w:rsid w:val="00D135B6"/>
    <w:rPr>
      <w:color w:val="000000"/>
      <w:sz w:val="24"/>
      <w:lang w:val="ru-RU" w:eastAsia="ru-RU"/>
    </w:rPr>
  </w:style>
  <w:style w:type="character" w:customStyle="1" w:styleId="4410">
    <w:name w:val="Знак Знак441"/>
    <w:rsid w:val="00D135B6"/>
    <w:rPr>
      <w:sz w:val="24"/>
      <w:lang w:val="ru-RU" w:eastAsia="ru-RU"/>
    </w:rPr>
  </w:style>
  <w:style w:type="character" w:customStyle="1" w:styleId="5210">
    <w:name w:val="Знак Знак521"/>
    <w:rsid w:val="00D135B6"/>
    <w:rPr>
      <w:rFonts w:ascii="Arial" w:eastAsia="Times New Roman" w:hAnsi="Arial"/>
      <w:b/>
      <w:i/>
      <w:sz w:val="28"/>
    </w:rPr>
  </w:style>
  <w:style w:type="character" w:customStyle="1" w:styleId="maintxt">
    <w:name w:val="maintxt"/>
    <w:rsid w:val="00D135B6"/>
  </w:style>
  <w:style w:type="character" w:customStyle="1" w:styleId="FontStyle135">
    <w:name w:val="Font Style135"/>
    <w:rsid w:val="00D135B6"/>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D135B6"/>
    <w:rPr>
      <w:sz w:val="24"/>
      <w:lang w:val="ru-RU" w:eastAsia="ru-RU"/>
    </w:rPr>
  </w:style>
  <w:style w:type="character" w:customStyle="1" w:styleId="a30">
    <w:name w:val="a3"/>
    <w:rsid w:val="00D135B6"/>
  </w:style>
  <w:style w:type="character" w:customStyle="1" w:styleId="formula">
    <w:name w:val="formula"/>
    <w:rsid w:val="00D135B6"/>
  </w:style>
  <w:style w:type="character" w:customStyle="1" w:styleId="style170">
    <w:name w:val="style17"/>
    <w:rsid w:val="00D135B6"/>
  </w:style>
  <w:style w:type="character" w:customStyle="1" w:styleId="style230">
    <w:name w:val="style23"/>
    <w:rsid w:val="00D135B6"/>
  </w:style>
  <w:style w:type="character" w:customStyle="1" w:styleId="Heading7Char">
    <w:name w:val="Heading 7 Char"/>
    <w:locked/>
    <w:rsid w:val="00D135B6"/>
    <w:rPr>
      <w:rFonts w:ascii="Times New Roman" w:hAnsi="Times New Roman"/>
      <w:sz w:val="24"/>
      <w:lang w:eastAsia="ru-RU"/>
    </w:rPr>
  </w:style>
  <w:style w:type="character" w:customStyle="1" w:styleId="Heading9Char">
    <w:name w:val="Heading 9 Char"/>
    <w:locked/>
    <w:rsid w:val="00D135B6"/>
    <w:rPr>
      <w:rFonts w:ascii="Arial" w:hAnsi="Arial"/>
      <w:lang w:eastAsia="ru-RU"/>
    </w:rPr>
  </w:style>
  <w:style w:type="character" w:customStyle="1" w:styleId="HeaderChar">
    <w:name w:val="Header Char"/>
    <w:locked/>
    <w:rsid w:val="00D135B6"/>
    <w:rPr>
      <w:sz w:val="24"/>
      <w:lang w:eastAsia="ru-RU"/>
    </w:rPr>
  </w:style>
  <w:style w:type="character" w:customStyle="1" w:styleId="SubtitleChar">
    <w:name w:val="Subtitle Char"/>
    <w:locked/>
    <w:rsid w:val="00D135B6"/>
    <w:rPr>
      <w:rFonts w:ascii="Cambria" w:hAnsi="Cambria"/>
      <w:sz w:val="24"/>
    </w:rPr>
  </w:style>
  <w:style w:type="character" w:customStyle="1" w:styleId="TitleChar1">
    <w:name w:val="Title Char1"/>
    <w:locked/>
    <w:rsid w:val="00D135B6"/>
    <w:rPr>
      <w:rFonts w:ascii="Cambria" w:hAnsi="Cambria"/>
      <w:b/>
      <w:kern w:val="28"/>
      <w:sz w:val="32"/>
    </w:rPr>
  </w:style>
  <w:style w:type="character" w:customStyle="1" w:styleId="CommentSubjectChar">
    <w:name w:val="Comment Subject Char"/>
    <w:semiHidden/>
    <w:locked/>
    <w:rsid w:val="00D135B6"/>
    <w:rPr>
      <w:b/>
      <w:lang w:eastAsia="ru-RU"/>
    </w:rPr>
  </w:style>
  <w:style w:type="character" w:customStyle="1" w:styleId="FontStyle29">
    <w:name w:val="Font Style29"/>
    <w:rsid w:val="00D135B6"/>
    <w:rPr>
      <w:rFonts w:ascii="Times New Roman" w:hAnsi="Times New Roman"/>
      <w:sz w:val="26"/>
    </w:rPr>
  </w:style>
  <w:style w:type="character" w:customStyle="1" w:styleId="small1">
    <w:name w:val="small1"/>
    <w:rsid w:val="00D135B6"/>
  </w:style>
  <w:style w:type="character" w:customStyle="1" w:styleId="answer-source">
    <w:name w:val="answer-source"/>
    <w:rsid w:val="00D135B6"/>
  </w:style>
  <w:style w:type="character" w:customStyle="1" w:styleId="reftag">
    <w:name w:val="reftag"/>
    <w:rsid w:val="00D135B6"/>
  </w:style>
  <w:style w:type="character" w:customStyle="1" w:styleId="tgc">
    <w:name w:val="_tgc"/>
    <w:rsid w:val="00D135B6"/>
  </w:style>
  <w:style w:type="character" w:customStyle="1" w:styleId="FootnoteTextChar1">
    <w:name w:val="Footnote Text Char1"/>
    <w:aliases w:val="Текст сноски Знак Знак Char1,Знак3 Знак Знак Char1"/>
    <w:semiHidden/>
    <w:rsid w:val="00D135B6"/>
    <w:rPr>
      <w:rFonts w:ascii="Times New Roman" w:hAnsi="Times New Roman"/>
    </w:rPr>
  </w:style>
  <w:style w:type="character" w:customStyle="1" w:styleId="CommentTextChar">
    <w:name w:val="Comment Text Char"/>
    <w:semiHidden/>
    <w:locked/>
    <w:rsid w:val="00D135B6"/>
    <w:rPr>
      <w:rFonts w:ascii="Times New Roman" w:hAnsi="Times New Roman"/>
      <w:sz w:val="20"/>
      <w:lang w:eastAsia="ru-RU"/>
    </w:rPr>
  </w:style>
  <w:style w:type="character" w:customStyle="1" w:styleId="FooterChar1">
    <w:name w:val="Footer Char1"/>
    <w:semiHidden/>
    <w:locked/>
    <w:rsid w:val="00D135B6"/>
    <w:rPr>
      <w:sz w:val="24"/>
    </w:rPr>
  </w:style>
  <w:style w:type="character" w:customStyle="1" w:styleId="EndnoteTextChar">
    <w:name w:val="Endnote Text Char"/>
    <w:semiHidden/>
    <w:locked/>
    <w:rsid w:val="00D135B6"/>
    <w:rPr>
      <w:color w:val="000000"/>
      <w:sz w:val="24"/>
    </w:rPr>
  </w:style>
  <w:style w:type="character" w:customStyle="1" w:styleId="MacroTextChar">
    <w:name w:val="Macro Text Char"/>
    <w:semiHidden/>
    <w:locked/>
    <w:rsid w:val="00D135B6"/>
    <w:rPr>
      <w:rFonts w:ascii="Courier New" w:hAnsi="Courier New"/>
      <w:sz w:val="22"/>
      <w:lang w:val="en-US" w:eastAsia="en-US"/>
    </w:rPr>
  </w:style>
  <w:style w:type="character" w:customStyle="1" w:styleId="BodyTextFirstIndentChar">
    <w:name w:val="Body Text First Indent Char"/>
    <w:semiHidden/>
    <w:locked/>
    <w:rsid w:val="00D135B6"/>
    <w:rPr>
      <w:rFonts w:ascii="PragmaticaCTT" w:hAnsi="PragmaticaCTT"/>
      <w:sz w:val="24"/>
      <w:lang w:eastAsia="ru-RU"/>
    </w:rPr>
  </w:style>
  <w:style w:type="character" w:customStyle="1" w:styleId="BodyTextFirstIndent2Char">
    <w:name w:val="Body Text First Indent 2 Char"/>
    <w:semiHidden/>
    <w:locked/>
    <w:rsid w:val="00D135B6"/>
    <w:rPr>
      <w:rFonts w:ascii="PragmaticaCTT" w:hAnsi="PragmaticaCTT"/>
      <w:sz w:val="24"/>
      <w:lang w:eastAsia="ru-RU"/>
    </w:rPr>
  </w:style>
  <w:style w:type="character" w:customStyle="1" w:styleId="BodyText3Char1">
    <w:name w:val="Body Text 3 Char1"/>
    <w:aliases w:val="Знак5 Char1"/>
    <w:semiHidden/>
    <w:rsid w:val="00D135B6"/>
    <w:rPr>
      <w:rFonts w:ascii="Times New Roman" w:hAnsi="Times New Roman"/>
      <w:sz w:val="16"/>
    </w:rPr>
  </w:style>
  <w:style w:type="character" w:customStyle="1" w:styleId="BodyTextIndent2Char1">
    <w:name w:val="Body Text Indent 2 Char1"/>
    <w:semiHidden/>
    <w:locked/>
    <w:rsid w:val="00D135B6"/>
    <w:rPr>
      <w:sz w:val="24"/>
    </w:rPr>
  </w:style>
  <w:style w:type="character" w:customStyle="1" w:styleId="BodyTextIndent3Char1">
    <w:name w:val="Body Text Indent 3 Char1"/>
    <w:semiHidden/>
    <w:locked/>
    <w:rsid w:val="00D135B6"/>
    <w:rPr>
      <w:sz w:val="16"/>
    </w:rPr>
  </w:style>
  <w:style w:type="paragraph" w:customStyle="1" w:styleId="Heading91">
    <w:name w:val="Heading 9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D135B6"/>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D135B6"/>
    <w:rPr>
      <w:rFonts w:ascii="Times New Roman" w:hAnsi="Times New Roman"/>
      <w:sz w:val="24"/>
    </w:rPr>
  </w:style>
  <w:style w:type="paragraph" w:customStyle="1" w:styleId="2112">
    <w:name w:val="Заголовок 211"/>
    <w:basedOn w:val="a3"/>
    <w:next w:val="a3"/>
    <w:rsid w:val="00D135B6"/>
    <w:pPr>
      <w:keepNext/>
      <w:widowControl w:val="0"/>
      <w:jc w:val="center"/>
    </w:pPr>
    <w:rPr>
      <w:b/>
      <w:sz w:val="26"/>
      <w:szCs w:val="20"/>
    </w:rPr>
  </w:style>
  <w:style w:type="paragraph" w:customStyle="1" w:styleId="21f0">
    <w:name w:val="Текст21"/>
    <w:basedOn w:val="11a"/>
    <w:rsid w:val="00D135B6"/>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D135B6"/>
    <w:pPr>
      <w:keepNext/>
      <w:widowControl/>
      <w:spacing w:line="240" w:lineRule="auto"/>
      <w:ind w:firstLine="0"/>
      <w:jc w:val="left"/>
    </w:pPr>
    <w:rPr>
      <w:sz w:val="24"/>
    </w:rPr>
  </w:style>
  <w:style w:type="paragraph" w:customStyle="1" w:styleId="1fffff5">
    <w:name w:val="Без интервала1"/>
    <w:link w:val="NoSpacingChar1"/>
    <w:rsid w:val="00D135B6"/>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D135B6"/>
    <w:rPr>
      <w:rFonts w:ascii="Times New Roman" w:eastAsia="Times New Roman" w:hAnsi="Times New Roman" w:cs="Times New Roman"/>
      <w:sz w:val="24"/>
      <w:szCs w:val="24"/>
      <w:lang w:eastAsia="ru-RU"/>
    </w:rPr>
  </w:style>
  <w:style w:type="character" w:customStyle="1" w:styleId="DocumentMapChar1">
    <w:name w:val="Document Map Char1"/>
    <w:semiHidden/>
    <w:rsid w:val="00D135B6"/>
    <w:rPr>
      <w:rFonts w:ascii="Times New Roman" w:hAnsi="Times New Roman"/>
      <w:sz w:val="2"/>
    </w:rPr>
  </w:style>
  <w:style w:type="character" w:customStyle="1" w:styleId="CommentSubjectChar1">
    <w:name w:val="Comment Subject Char1"/>
    <w:semiHidden/>
    <w:rsid w:val="00D135B6"/>
    <w:rPr>
      <w:rFonts w:ascii="Times New Roman" w:hAnsi="Times New Roman"/>
      <w:b/>
      <w:caps/>
      <w:sz w:val="20"/>
      <w:lang w:eastAsia="ru-RU"/>
    </w:rPr>
  </w:style>
  <w:style w:type="character" w:customStyle="1" w:styleId="11f">
    <w:name w:val="Знак11"/>
    <w:rsid w:val="00D135B6"/>
    <w:rPr>
      <w:rFonts w:ascii="Arial" w:hAnsi="Arial"/>
      <w:b/>
      <w:kern w:val="32"/>
      <w:sz w:val="32"/>
      <w:lang w:val="ru-RU" w:eastAsia="ru-RU"/>
    </w:rPr>
  </w:style>
  <w:style w:type="character" w:customStyle="1" w:styleId="SubtitleChar1">
    <w:name w:val="Subtitle Char1"/>
    <w:rsid w:val="00D135B6"/>
    <w:rPr>
      <w:rFonts w:ascii="Cambria" w:eastAsia="Times New Roman" w:hAnsi="Cambria"/>
      <w:sz w:val="24"/>
    </w:rPr>
  </w:style>
  <w:style w:type="character" w:customStyle="1" w:styleId="BodyTextFirstIndentChar1">
    <w:name w:val="Body Text First Indent Char1"/>
    <w:semiHidden/>
    <w:rsid w:val="00D135B6"/>
    <w:rPr>
      <w:rFonts w:ascii="Times New Roman" w:hAnsi="Times New Roman"/>
      <w:sz w:val="24"/>
      <w:lang w:eastAsia="ru-RU"/>
    </w:rPr>
  </w:style>
  <w:style w:type="character" w:customStyle="1" w:styleId="BodyTextFirstIndent2Char1">
    <w:name w:val="Body Text First Indent 2 Char1"/>
    <w:semiHidden/>
    <w:rsid w:val="00D135B6"/>
    <w:rPr>
      <w:rFonts w:ascii="Times New Roman" w:hAnsi="Times New Roman"/>
      <w:sz w:val="24"/>
      <w:lang w:eastAsia="ru-RU"/>
    </w:rPr>
  </w:style>
  <w:style w:type="character" w:customStyle="1" w:styleId="EndnoteTextChar1">
    <w:name w:val="Endnote Text Char1"/>
    <w:semiHidden/>
    <w:rsid w:val="00D135B6"/>
    <w:rPr>
      <w:rFonts w:ascii="Times New Roman" w:hAnsi="Times New Roman"/>
    </w:rPr>
  </w:style>
  <w:style w:type="character" w:customStyle="1" w:styleId="IntenseQuoteChar1">
    <w:name w:val="Intense Quote Char1"/>
    <w:rsid w:val="00D135B6"/>
    <w:rPr>
      <w:rFonts w:ascii="Times New Roman" w:hAnsi="Times New Roman"/>
      <w:b/>
      <w:i/>
      <w:color w:val="4F81BD"/>
      <w:sz w:val="24"/>
    </w:rPr>
  </w:style>
  <w:style w:type="character" w:customStyle="1" w:styleId="1fffff6">
    <w:name w:val="Выделенная цитата Знак1"/>
    <w:rsid w:val="00D135B6"/>
    <w:rPr>
      <w:b/>
      <w:i/>
      <w:color w:val="4F81BD"/>
      <w:sz w:val="24"/>
    </w:rPr>
  </w:style>
  <w:style w:type="paragraph" w:customStyle="1" w:styleId="ledge1">
    <w:name w:val="ledge1"/>
    <w:basedOn w:val="a3"/>
    <w:rsid w:val="00D135B6"/>
    <w:pPr>
      <w:spacing w:before="100" w:beforeAutospacing="1" w:after="100" w:afterAutospacing="1" w:line="360" w:lineRule="atLeast"/>
      <w:jc w:val="both"/>
    </w:pPr>
  </w:style>
  <w:style w:type="character" w:customStyle="1" w:styleId="rubric2">
    <w:name w:val="rubric2"/>
    <w:rsid w:val="00D135B6"/>
    <w:rPr>
      <w:shd w:val="clear" w:color="auto" w:fill="FFFFFF"/>
    </w:rPr>
  </w:style>
  <w:style w:type="paragraph" w:customStyle="1" w:styleId="WW-Normal">
    <w:name w:val="WW-Normal"/>
    <w:rsid w:val="00D135B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D135B6"/>
    <w:rPr>
      <w:color w:val="000000"/>
      <w:sz w:val="20"/>
    </w:rPr>
  </w:style>
  <w:style w:type="character" w:customStyle="1" w:styleId="A31">
    <w:name w:val="A3"/>
    <w:rsid w:val="00D135B6"/>
    <w:rPr>
      <w:b/>
      <w:color w:val="000000"/>
      <w:sz w:val="30"/>
    </w:rPr>
  </w:style>
  <w:style w:type="character" w:customStyle="1" w:styleId="713">
    <w:name w:val="Знак Знак71"/>
    <w:rsid w:val="00D135B6"/>
    <w:rPr>
      <w:sz w:val="16"/>
      <w:lang w:val="ru-RU" w:eastAsia="ru-RU"/>
    </w:rPr>
  </w:style>
  <w:style w:type="character" w:customStyle="1" w:styleId="161">
    <w:name w:val="Знак Знак161"/>
    <w:rsid w:val="00D135B6"/>
    <w:rPr>
      <w:rFonts w:ascii="Cambria" w:hAnsi="Cambria"/>
      <w:b/>
      <w:kern w:val="32"/>
      <w:sz w:val="32"/>
    </w:rPr>
  </w:style>
  <w:style w:type="paragraph" w:customStyle="1" w:styleId="228">
    <w:name w:val="Основной текст 22"/>
    <w:basedOn w:val="a3"/>
    <w:rsid w:val="00D135B6"/>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D135B6"/>
    <w:pPr>
      <w:spacing w:after="200" w:line="276" w:lineRule="auto"/>
      <w:ind w:left="720"/>
    </w:pPr>
    <w:rPr>
      <w:rFonts w:ascii="Calibri" w:hAnsi="Calibri"/>
      <w:sz w:val="22"/>
      <w:szCs w:val="22"/>
      <w:lang w:eastAsia="en-US"/>
    </w:rPr>
  </w:style>
  <w:style w:type="character" w:customStyle="1" w:styleId="241">
    <w:name w:val="Знак Знак241"/>
    <w:rsid w:val="00D135B6"/>
    <w:rPr>
      <w:rFonts w:ascii="Times New Roman" w:hAnsi="Times New Roman"/>
      <w:b/>
      <w:i/>
      <w:sz w:val="26"/>
    </w:rPr>
  </w:style>
  <w:style w:type="character" w:customStyle="1" w:styleId="1fffff7">
    <w:name w:val="Замещающий текст1"/>
    <w:rsid w:val="00D135B6"/>
    <w:rPr>
      <w:color w:val="808080"/>
    </w:rPr>
  </w:style>
  <w:style w:type="paragraph" w:customStyle="1" w:styleId="11f0">
    <w:name w:val="Основной текст11"/>
    <w:basedOn w:val="a3"/>
    <w:semiHidden/>
    <w:rsid w:val="00D135B6"/>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D135B6"/>
    <w:pPr>
      <w:spacing w:after="160" w:line="240" w:lineRule="exact"/>
    </w:pPr>
    <w:rPr>
      <w:rFonts w:ascii="Verdana" w:hAnsi="Verdana"/>
      <w:lang w:val="en-US" w:eastAsia="en-US"/>
    </w:rPr>
  </w:style>
  <w:style w:type="character" w:customStyle="1" w:styleId="s4">
    <w:name w:val="s4"/>
    <w:rsid w:val="00D135B6"/>
  </w:style>
  <w:style w:type="paragraph" w:customStyle="1" w:styleId="p17">
    <w:name w:val="p17"/>
    <w:basedOn w:val="a3"/>
    <w:rsid w:val="00D135B6"/>
    <w:pPr>
      <w:spacing w:before="100" w:beforeAutospacing="1" w:after="100" w:afterAutospacing="1"/>
    </w:pPr>
  </w:style>
  <w:style w:type="paragraph" w:customStyle="1" w:styleId="p21">
    <w:name w:val="p21"/>
    <w:basedOn w:val="a3"/>
    <w:rsid w:val="00D135B6"/>
    <w:pPr>
      <w:spacing w:before="100" w:beforeAutospacing="1" w:after="100" w:afterAutospacing="1"/>
    </w:pPr>
  </w:style>
  <w:style w:type="paragraph" w:customStyle="1" w:styleId="p5">
    <w:name w:val="p5"/>
    <w:basedOn w:val="a3"/>
    <w:rsid w:val="00D135B6"/>
    <w:pPr>
      <w:spacing w:before="100" w:beforeAutospacing="1" w:after="100" w:afterAutospacing="1"/>
    </w:pPr>
  </w:style>
  <w:style w:type="paragraph" w:customStyle="1" w:styleId="p24">
    <w:name w:val="p24"/>
    <w:basedOn w:val="a3"/>
    <w:rsid w:val="00D135B6"/>
    <w:pPr>
      <w:spacing w:before="100" w:beforeAutospacing="1" w:after="100" w:afterAutospacing="1"/>
    </w:pPr>
  </w:style>
  <w:style w:type="character" w:customStyle="1" w:styleId="s2">
    <w:name w:val="s2"/>
    <w:rsid w:val="00D135B6"/>
  </w:style>
  <w:style w:type="paragraph" w:customStyle="1" w:styleId="p2">
    <w:name w:val="p2"/>
    <w:basedOn w:val="a3"/>
    <w:rsid w:val="00D135B6"/>
    <w:pPr>
      <w:spacing w:before="100" w:beforeAutospacing="1" w:after="100" w:afterAutospacing="1"/>
    </w:pPr>
  </w:style>
  <w:style w:type="paragraph" w:customStyle="1" w:styleId="Style134">
    <w:name w:val="Style134"/>
    <w:basedOn w:val="a3"/>
    <w:rsid w:val="00D135B6"/>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D135B6"/>
    <w:rPr>
      <w:rFonts w:ascii="Times New Roman" w:hAnsi="Times New Roman"/>
      <w:b/>
      <w:sz w:val="24"/>
    </w:rPr>
  </w:style>
  <w:style w:type="character" w:customStyle="1" w:styleId="FontStyle58">
    <w:name w:val="Font Style58"/>
    <w:rsid w:val="00D135B6"/>
    <w:rPr>
      <w:rFonts w:ascii="Times New Roman" w:hAnsi="Times New Roman"/>
      <w:b/>
      <w:w w:val="40"/>
      <w:sz w:val="38"/>
    </w:rPr>
  </w:style>
  <w:style w:type="character" w:customStyle="1" w:styleId="FontStyle26">
    <w:name w:val="Font Style26"/>
    <w:rsid w:val="00D135B6"/>
    <w:rPr>
      <w:rFonts w:ascii="Times New Roman" w:hAnsi="Times New Roman"/>
      <w:sz w:val="26"/>
    </w:rPr>
  </w:style>
  <w:style w:type="paragraph" w:customStyle="1" w:styleId="affffffffff2">
    <w:name w:val="........ ..... . ........"/>
    <w:basedOn w:val="Default"/>
    <w:next w:val="Default"/>
    <w:rsid w:val="00D135B6"/>
    <w:rPr>
      <w:color w:val="auto"/>
    </w:rPr>
  </w:style>
  <w:style w:type="paragraph" w:customStyle="1" w:styleId="affffffffff3">
    <w:name w:val="... ......"/>
    <w:basedOn w:val="Default"/>
    <w:next w:val="Default"/>
    <w:rsid w:val="00D135B6"/>
    <w:rPr>
      <w:color w:val="auto"/>
    </w:rPr>
  </w:style>
  <w:style w:type="paragraph" w:customStyle="1" w:styleId="1fffff8">
    <w:name w:val=".....1"/>
    <w:basedOn w:val="Default"/>
    <w:next w:val="Default"/>
    <w:rsid w:val="00D135B6"/>
    <w:rPr>
      <w:color w:val="auto"/>
    </w:rPr>
  </w:style>
  <w:style w:type="paragraph" w:customStyle="1" w:styleId="bodytext2">
    <w:name w:val="bodytext2"/>
    <w:basedOn w:val="a3"/>
    <w:rsid w:val="00D135B6"/>
    <w:pPr>
      <w:spacing w:before="100" w:beforeAutospacing="1" w:after="100" w:afterAutospacing="1"/>
    </w:pPr>
  </w:style>
  <w:style w:type="paragraph" w:customStyle="1" w:styleId="affffffffff4">
    <w:name w:val="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D135B6"/>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D135B6"/>
    <w:rPr>
      <w:rFonts w:cs="Times New Roman"/>
    </w:rPr>
  </w:style>
  <w:style w:type="paragraph" w:customStyle="1" w:styleId="affffffffff5">
    <w:name w:val="ТЕКСТ"/>
    <w:basedOn w:val="afff3"/>
    <w:rsid w:val="00D135B6"/>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D135B6"/>
    <w:pPr>
      <w:widowControl w:val="0"/>
      <w:autoSpaceDE w:val="0"/>
      <w:autoSpaceDN w:val="0"/>
      <w:adjustRightInd w:val="0"/>
      <w:spacing w:line="485" w:lineRule="exact"/>
      <w:ind w:firstLine="696"/>
      <w:jc w:val="both"/>
    </w:pPr>
  </w:style>
  <w:style w:type="paragraph" w:customStyle="1" w:styleId="1fffff9">
    <w:name w:val="Подзаголовок1"/>
    <w:basedOn w:val="a3"/>
    <w:rsid w:val="00D135B6"/>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D135B6"/>
    <w:rPr>
      <w:rFonts w:cs="Times New Roman"/>
    </w:rPr>
  </w:style>
  <w:style w:type="paragraph" w:customStyle="1" w:styleId="affffffffff6">
    <w:name w:val="Маркированный."/>
    <w:basedOn w:val="a3"/>
    <w:rsid w:val="00D135B6"/>
    <w:pPr>
      <w:ind w:left="1429" w:hanging="360"/>
    </w:pPr>
    <w:rPr>
      <w:szCs w:val="22"/>
      <w:lang w:eastAsia="en-US"/>
    </w:rPr>
  </w:style>
  <w:style w:type="character" w:customStyle="1" w:styleId="66">
    <w:name w:val="Знак6 Знак Знак"/>
    <w:rsid w:val="00D135B6"/>
    <w:rPr>
      <w:sz w:val="24"/>
      <w:lang w:val="ru-RU" w:eastAsia="ru-RU"/>
    </w:rPr>
  </w:style>
  <w:style w:type="character" w:customStyle="1" w:styleId="searchterm">
    <w:name w:val="searchterm"/>
    <w:rsid w:val="00D135B6"/>
    <w:rPr>
      <w:rFonts w:cs="Times New Roman"/>
    </w:rPr>
  </w:style>
  <w:style w:type="character" w:customStyle="1" w:styleId="HTMLAddressChar">
    <w:name w:val="HTML Address Char"/>
    <w:semiHidden/>
    <w:locked/>
    <w:rsid w:val="00D135B6"/>
    <w:rPr>
      <w:i/>
      <w:sz w:val="24"/>
      <w:lang w:val="ru-RU" w:eastAsia="ru-RU"/>
    </w:rPr>
  </w:style>
  <w:style w:type="paragraph" w:customStyle="1" w:styleId="1fffffa">
    <w:name w:val="Обычный + полужирный+1"/>
    <w:basedOn w:val="a3"/>
    <w:rsid w:val="00D135B6"/>
    <w:pPr>
      <w:autoSpaceDE w:val="0"/>
      <w:autoSpaceDN w:val="0"/>
      <w:adjustRightInd w:val="0"/>
      <w:ind w:firstLine="709"/>
      <w:jc w:val="both"/>
      <w:outlineLvl w:val="1"/>
    </w:pPr>
    <w:rPr>
      <w:b/>
      <w:bCs/>
    </w:rPr>
  </w:style>
  <w:style w:type="character" w:customStyle="1" w:styleId="349">
    <w:name w:val="Основной текст (3)49"/>
    <w:rsid w:val="00D135B6"/>
    <w:rPr>
      <w:rFonts w:ascii="Times New Roman" w:hAnsi="Times New Roman"/>
      <w:spacing w:val="0"/>
      <w:sz w:val="20"/>
    </w:rPr>
  </w:style>
  <w:style w:type="character" w:customStyle="1" w:styleId="347">
    <w:name w:val="Основной текст (3)47"/>
    <w:rsid w:val="00D135B6"/>
    <w:rPr>
      <w:rFonts w:ascii="Times New Roman" w:hAnsi="Times New Roman"/>
      <w:spacing w:val="0"/>
      <w:sz w:val="20"/>
    </w:rPr>
  </w:style>
  <w:style w:type="character" w:customStyle="1" w:styleId="345">
    <w:name w:val="Основной текст (3)45"/>
    <w:rsid w:val="00D135B6"/>
    <w:rPr>
      <w:rFonts w:ascii="Times New Roman" w:hAnsi="Times New Roman"/>
      <w:spacing w:val="0"/>
      <w:sz w:val="20"/>
    </w:rPr>
  </w:style>
  <w:style w:type="paragraph" w:customStyle="1" w:styleId="Style211">
    <w:name w:val="Style21"/>
    <w:basedOn w:val="a3"/>
    <w:rsid w:val="00D135B6"/>
    <w:pPr>
      <w:widowControl w:val="0"/>
      <w:autoSpaceDE w:val="0"/>
      <w:autoSpaceDN w:val="0"/>
      <w:adjustRightInd w:val="0"/>
    </w:pPr>
    <w:rPr>
      <w:rFonts w:ascii="Trebuchet MS" w:hAnsi="Trebuchet MS"/>
    </w:rPr>
  </w:style>
  <w:style w:type="character" w:customStyle="1" w:styleId="FontStyle205">
    <w:name w:val="Font Style205"/>
    <w:rsid w:val="00D135B6"/>
    <w:rPr>
      <w:rFonts w:ascii="Times New Roman" w:hAnsi="Times New Roman"/>
      <w:color w:val="000000"/>
      <w:sz w:val="18"/>
    </w:rPr>
  </w:style>
  <w:style w:type="paragraph" w:customStyle="1" w:styleId="psection">
    <w:name w:val="psection"/>
    <w:basedOn w:val="a3"/>
    <w:rsid w:val="00D135B6"/>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D135B6"/>
    <w:pPr>
      <w:spacing w:after="160" w:line="240" w:lineRule="exact"/>
    </w:pPr>
    <w:rPr>
      <w:rFonts w:ascii="Verdana" w:hAnsi="Verdana" w:cs="Verdana"/>
      <w:sz w:val="20"/>
      <w:szCs w:val="20"/>
      <w:lang w:val="en-US" w:eastAsia="en-US"/>
    </w:rPr>
  </w:style>
  <w:style w:type="character" w:customStyle="1" w:styleId="mathjax1">
    <w:name w:val="mathjax1"/>
    <w:rsid w:val="00D135B6"/>
    <w:rPr>
      <w:spacing w:val="0"/>
      <w:sz w:val="24"/>
    </w:rPr>
  </w:style>
  <w:style w:type="paragraph" w:customStyle="1" w:styleId="p22">
    <w:name w:val="p22"/>
    <w:basedOn w:val="a3"/>
    <w:rsid w:val="00D135B6"/>
    <w:pPr>
      <w:spacing w:before="100" w:beforeAutospacing="1" w:after="100" w:afterAutospacing="1"/>
    </w:pPr>
  </w:style>
  <w:style w:type="paragraph" w:customStyle="1" w:styleId="p10">
    <w:name w:val="p10"/>
    <w:basedOn w:val="a3"/>
    <w:rsid w:val="00D135B6"/>
    <w:pPr>
      <w:spacing w:before="100" w:beforeAutospacing="1" w:after="100" w:afterAutospacing="1"/>
    </w:pPr>
  </w:style>
  <w:style w:type="paragraph" w:customStyle="1" w:styleId="p26">
    <w:name w:val="p26"/>
    <w:basedOn w:val="a3"/>
    <w:rsid w:val="00D135B6"/>
    <w:pPr>
      <w:spacing w:before="100" w:beforeAutospacing="1" w:after="100" w:afterAutospacing="1"/>
    </w:pPr>
  </w:style>
  <w:style w:type="character" w:customStyle="1" w:styleId="s100">
    <w:name w:val="s10"/>
    <w:rsid w:val="00D135B6"/>
    <w:rPr>
      <w:rFonts w:cs="Times New Roman"/>
    </w:rPr>
  </w:style>
  <w:style w:type="paragraph" w:customStyle="1" w:styleId="p36">
    <w:name w:val="p36"/>
    <w:basedOn w:val="a3"/>
    <w:rsid w:val="00D135B6"/>
    <w:pPr>
      <w:spacing w:before="100" w:beforeAutospacing="1" w:after="100" w:afterAutospacing="1"/>
    </w:pPr>
  </w:style>
  <w:style w:type="character" w:customStyle="1" w:styleId="para6">
    <w:name w:val="para6"/>
    <w:rsid w:val="00D135B6"/>
    <w:rPr>
      <w:rFonts w:cs="Times New Roman"/>
    </w:rPr>
  </w:style>
  <w:style w:type="character" w:customStyle="1" w:styleId="3100">
    <w:name w:val="Знак Знак310"/>
    <w:locked/>
    <w:rsid w:val="00D135B6"/>
    <w:rPr>
      <w:rFonts w:ascii="Tahoma" w:hAnsi="Tahoma" w:cs="Tahoma"/>
      <w:sz w:val="16"/>
      <w:szCs w:val="16"/>
      <w:lang w:val="ru-RU" w:eastAsia="ru-RU" w:bidi="ar-SA"/>
    </w:rPr>
  </w:style>
  <w:style w:type="paragraph" w:customStyle="1" w:styleId="eg3">
    <w:name w:val="eg3"/>
    <w:basedOn w:val="a3"/>
    <w:rsid w:val="00D135B6"/>
    <w:pPr>
      <w:spacing w:before="100" w:beforeAutospacing="1" w:after="100" w:afterAutospacing="1"/>
    </w:pPr>
  </w:style>
  <w:style w:type="paragraph" w:customStyle="1" w:styleId="p32">
    <w:name w:val="p32"/>
    <w:basedOn w:val="a3"/>
    <w:rsid w:val="00D135B6"/>
    <w:pPr>
      <w:spacing w:before="100" w:beforeAutospacing="1" w:after="100" w:afterAutospacing="1"/>
    </w:pPr>
  </w:style>
  <w:style w:type="character" w:customStyle="1" w:styleId="2610">
    <w:name w:val="Знак Знак261"/>
    <w:rsid w:val="00D135B6"/>
    <w:rPr>
      <w:rFonts w:ascii="Cambria" w:eastAsia="Times New Roman" w:hAnsi="Cambria"/>
      <w:b/>
      <w:sz w:val="26"/>
    </w:rPr>
  </w:style>
  <w:style w:type="character" w:customStyle="1" w:styleId="1111">
    <w:name w:val="Знак1 Знак Знак11"/>
    <w:locked/>
    <w:rsid w:val="00D135B6"/>
    <w:rPr>
      <w:rFonts w:ascii="Times New Roman" w:eastAsia="Times New Roman" w:hAnsi="Times New Roman"/>
      <w:sz w:val="24"/>
      <w:lang w:eastAsia="ru-RU"/>
    </w:rPr>
  </w:style>
  <w:style w:type="character" w:customStyle="1" w:styleId="4810">
    <w:name w:val="Знак Знак481"/>
    <w:locked/>
    <w:rsid w:val="00D135B6"/>
    <w:rPr>
      <w:b/>
      <w:sz w:val="27"/>
      <w:lang w:val="ru-RU" w:eastAsia="ru-RU"/>
    </w:rPr>
  </w:style>
  <w:style w:type="character" w:customStyle="1" w:styleId="491">
    <w:name w:val="Знак Знак491"/>
    <w:rsid w:val="00D135B6"/>
    <w:rPr>
      <w:rFonts w:ascii="Times New Roman" w:eastAsia="Times New Roman" w:hAnsi="Times New Roman"/>
      <w:b/>
      <w:caps/>
      <w:sz w:val="24"/>
      <w:lang w:eastAsia="ru-RU"/>
    </w:rPr>
  </w:style>
  <w:style w:type="character" w:customStyle="1" w:styleId="4710">
    <w:name w:val="Знак Знак471"/>
    <w:rsid w:val="00D135B6"/>
    <w:rPr>
      <w:rFonts w:ascii="Times New Roman" w:eastAsia="Times New Roman" w:hAnsi="Times New Roman"/>
      <w:b/>
      <w:sz w:val="27"/>
      <w:lang w:eastAsia="ru-RU"/>
    </w:rPr>
  </w:style>
  <w:style w:type="character" w:customStyle="1" w:styleId="4510">
    <w:name w:val="Знак Знак451"/>
    <w:rsid w:val="00D135B6"/>
    <w:rPr>
      <w:rFonts w:ascii="Times New Roman" w:eastAsia="Times New Roman" w:hAnsi="Times New Roman"/>
      <w:b/>
      <w:i/>
      <w:sz w:val="26"/>
      <w:lang w:eastAsia="ru-RU"/>
    </w:rPr>
  </w:style>
  <w:style w:type="character" w:customStyle="1" w:styleId="1211">
    <w:name w:val="Знак1 Знак Знак21"/>
    <w:locked/>
    <w:rsid w:val="00D135B6"/>
    <w:rPr>
      <w:sz w:val="24"/>
    </w:rPr>
  </w:style>
  <w:style w:type="character" w:customStyle="1" w:styleId="613">
    <w:name w:val="Знак6 Знак Знак1"/>
    <w:rsid w:val="00D135B6"/>
    <w:rPr>
      <w:sz w:val="24"/>
      <w:lang w:val="ru-RU" w:eastAsia="ru-RU"/>
    </w:rPr>
  </w:style>
  <w:style w:type="character" w:customStyle="1" w:styleId="b-material-headdate-day">
    <w:name w:val="b-material-head__date-day"/>
    <w:rsid w:val="00D135B6"/>
    <w:rPr>
      <w:rFonts w:cs="Times New Roman"/>
    </w:rPr>
  </w:style>
  <w:style w:type="character" w:customStyle="1" w:styleId="2fff1">
    <w:name w:val="Основной текст (2)"/>
    <w:rsid w:val="00D135B6"/>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D135B6"/>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D135B6"/>
    <w:rPr>
      <w:sz w:val="24"/>
      <w:szCs w:val="24"/>
      <w:lang w:val="ru-RU" w:eastAsia="ru-RU" w:bidi="hi-IN"/>
    </w:rPr>
  </w:style>
  <w:style w:type="character" w:customStyle="1" w:styleId="2fff2">
    <w:name w:val="Основной шрифт абзаца2"/>
    <w:rsid w:val="00D135B6"/>
  </w:style>
  <w:style w:type="character" w:customStyle="1" w:styleId="492">
    <w:name w:val="Знак Знак49"/>
    <w:rsid w:val="00D135B6"/>
    <w:rPr>
      <w:rFonts w:ascii="Times New Roman" w:eastAsia="Times New Roman" w:hAnsi="Times New Roman" w:cs="Times New Roman"/>
      <w:b/>
      <w:caps/>
      <w:sz w:val="24"/>
      <w:szCs w:val="24"/>
      <w:lang w:eastAsia="ru-RU"/>
    </w:rPr>
  </w:style>
  <w:style w:type="paragraph" w:customStyle="1" w:styleId="621">
    <w:name w:val="Заголовок 62"/>
    <w:rsid w:val="00D135B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D135B6"/>
    <w:rPr>
      <w:b/>
      <w:bCs/>
      <w:sz w:val="28"/>
      <w:szCs w:val="28"/>
      <w:lang w:val="ru-RU" w:eastAsia="ru-RU" w:bidi="ar-SA"/>
    </w:rPr>
  </w:style>
  <w:style w:type="character" w:customStyle="1" w:styleId="126">
    <w:name w:val="Знак1 Знак Знак2"/>
    <w:locked/>
    <w:rsid w:val="00D135B6"/>
    <w:rPr>
      <w:sz w:val="24"/>
      <w:szCs w:val="24"/>
    </w:rPr>
  </w:style>
  <w:style w:type="character" w:customStyle="1" w:styleId="67">
    <w:name w:val="Знак6 Знак Знак"/>
    <w:rsid w:val="00D135B6"/>
    <w:rPr>
      <w:sz w:val="24"/>
      <w:szCs w:val="24"/>
      <w:lang w:val="ru-RU" w:eastAsia="ru-RU" w:bidi="ar-SA"/>
    </w:rPr>
  </w:style>
  <w:style w:type="character" w:customStyle="1" w:styleId="PlainTextChar1">
    <w:name w:val="Plain Text Char1"/>
    <w:aliases w:val="Знак3 Char11,Heading 12 Char11"/>
    <w:semiHidden/>
    <w:rsid w:val="00D135B6"/>
    <w:rPr>
      <w:rFonts w:ascii="Courier New" w:hAnsi="Courier New" w:cs="Courier New"/>
    </w:rPr>
  </w:style>
  <w:style w:type="character" w:customStyle="1" w:styleId="QuoteChar1">
    <w:name w:val="Quote Char1"/>
    <w:rsid w:val="00D135B6"/>
    <w:rPr>
      <w:rFonts w:ascii="Times New Roman" w:hAnsi="Times New Roman"/>
      <w:i/>
      <w:iCs/>
      <w:color w:val="000000"/>
      <w:sz w:val="24"/>
      <w:szCs w:val="24"/>
    </w:rPr>
  </w:style>
  <w:style w:type="character" w:customStyle="1" w:styleId="1fffffb">
    <w:name w:val="Слабое выделение1"/>
    <w:rsid w:val="00D135B6"/>
    <w:rPr>
      <w:i/>
      <w:color w:val="808080"/>
    </w:rPr>
  </w:style>
  <w:style w:type="paragraph" w:customStyle="1" w:styleId="p35">
    <w:name w:val="p35"/>
    <w:basedOn w:val="a3"/>
    <w:rsid w:val="00D135B6"/>
    <w:pPr>
      <w:spacing w:before="100" w:beforeAutospacing="1" w:after="100" w:afterAutospacing="1"/>
    </w:pPr>
  </w:style>
  <w:style w:type="character" w:customStyle="1" w:styleId="541">
    <w:name w:val="Знак Знак54"/>
    <w:rsid w:val="00D135B6"/>
    <w:rPr>
      <w:rFonts w:ascii="Arial" w:hAnsi="Arial"/>
      <w:b/>
      <w:bCs/>
      <w:sz w:val="26"/>
      <w:szCs w:val="26"/>
      <w:lang w:bidi="ar-SA"/>
    </w:rPr>
  </w:style>
  <w:style w:type="character" w:customStyle="1" w:styleId="670">
    <w:name w:val="Знак Знак67"/>
    <w:rsid w:val="00D135B6"/>
    <w:rPr>
      <w:rFonts w:ascii="Arial" w:hAnsi="Arial"/>
      <w:b/>
      <w:bCs/>
      <w:sz w:val="26"/>
      <w:szCs w:val="26"/>
    </w:rPr>
  </w:style>
  <w:style w:type="character" w:customStyle="1" w:styleId="660">
    <w:name w:val="Знак Знак66"/>
    <w:rsid w:val="00D135B6"/>
    <w:rPr>
      <w:b/>
      <w:bCs/>
      <w:sz w:val="28"/>
      <w:szCs w:val="28"/>
      <w:lang w:bidi="ar-SA"/>
    </w:rPr>
  </w:style>
  <w:style w:type="character" w:customStyle="1" w:styleId="650">
    <w:name w:val="Знак Знак65"/>
    <w:rsid w:val="00D135B6"/>
    <w:rPr>
      <w:b/>
      <w:bCs/>
      <w:i/>
      <w:iCs/>
      <w:sz w:val="26"/>
      <w:szCs w:val="26"/>
      <w:lang w:bidi="ar-SA"/>
    </w:rPr>
  </w:style>
  <w:style w:type="character" w:customStyle="1" w:styleId="630">
    <w:name w:val="Знак Знак63"/>
    <w:rsid w:val="00D135B6"/>
    <w:rPr>
      <w:sz w:val="24"/>
      <w:lang w:val="ru-RU" w:eastAsia="ru-RU" w:bidi="ar-SA"/>
    </w:rPr>
  </w:style>
  <w:style w:type="character" w:customStyle="1" w:styleId="622">
    <w:name w:val="Знак Знак62"/>
    <w:rsid w:val="00D135B6"/>
    <w:rPr>
      <w:rFonts w:ascii="Calibri" w:hAnsi="Calibri"/>
      <w:i/>
      <w:iCs/>
      <w:sz w:val="24"/>
      <w:szCs w:val="24"/>
      <w:lang w:eastAsia="en-US" w:bidi="ar-SA"/>
    </w:rPr>
  </w:style>
  <w:style w:type="character" w:customStyle="1" w:styleId="614">
    <w:name w:val="Знак Знак61"/>
    <w:rsid w:val="00D135B6"/>
    <w:rPr>
      <w:rFonts w:ascii="Arial" w:hAnsi="Arial" w:cs="Arial"/>
      <w:sz w:val="22"/>
      <w:szCs w:val="22"/>
      <w:lang w:val="ru-RU" w:eastAsia="ru-RU" w:bidi="ar-SA"/>
    </w:rPr>
  </w:style>
  <w:style w:type="character" w:customStyle="1" w:styleId="601">
    <w:name w:val="Знак Знак60"/>
    <w:rsid w:val="00D135B6"/>
    <w:rPr>
      <w:sz w:val="16"/>
      <w:szCs w:val="16"/>
    </w:rPr>
  </w:style>
  <w:style w:type="character" w:customStyle="1" w:styleId="590">
    <w:name w:val="Знак Знак59"/>
    <w:rsid w:val="00D135B6"/>
    <w:rPr>
      <w:sz w:val="24"/>
      <w:szCs w:val="24"/>
      <w:lang w:bidi="ar-SA"/>
    </w:rPr>
  </w:style>
  <w:style w:type="character" w:customStyle="1" w:styleId="581">
    <w:name w:val="Знак Знак58"/>
    <w:rsid w:val="00D135B6"/>
    <w:rPr>
      <w:sz w:val="24"/>
      <w:szCs w:val="24"/>
      <w:lang w:bidi="ar-SA"/>
    </w:rPr>
  </w:style>
  <w:style w:type="character" w:customStyle="1" w:styleId="571">
    <w:name w:val="Знак Знак57"/>
    <w:rsid w:val="00D135B6"/>
    <w:rPr>
      <w:sz w:val="24"/>
      <w:szCs w:val="24"/>
      <w:lang w:bidi="ar-SA"/>
    </w:rPr>
  </w:style>
  <w:style w:type="character" w:customStyle="1" w:styleId="561">
    <w:name w:val="Знак Знак56"/>
    <w:rsid w:val="00D135B6"/>
    <w:rPr>
      <w:rFonts w:ascii="Tahoma" w:hAnsi="Tahoma"/>
      <w:lang w:bidi="ar-SA"/>
    </w:rPr>
  </w:style>
  <w:style w:type="character" w:customStyle="1" w:styleId="551">
    <w:name w:val="Знак Знак55"/>
    <w:rsid w:val="00D135B6"/>
    <w:rPr>
      <w:sz w:val="24"/>
      <w:szCs w:val="24"/>
      <w:lang w:bidi="ar-SA"/>
    </w:rPr>
  </w:style>
  <w:style w:type="paragraph" w:customStyle="1" w:styleId="p11">
    <w:name w:val="p11"/>
    <w:basedOn w:val="a3"/>
    <w:rsid w:val="00D135B6"/>
    <w:pPr>
      <w:spacing w:before="100" w:beforeAutospacing="1" w:after="100" w:afterAutospacing="1"/>
    </w:pPr>
  </w:style>
  <w:style w:type="paragraph" w:customStyle="1" w:styleId="p15">
    <w:name w:val="p15"/>
    <w:basedOn w:val="a3"/>
    <w:rsid w:val="00D135B6"/>
    <w:pPr>
      <w:spacing w:before="100" w:beforeAutospacing="1" w:after="100" w:afterAutospacing="1"/>
    </w:pPr>
  </w:style>
  <w:style w:type="character" w:customStyle="1" w:styleId="s7">
    <w:name w:val="s7"/>
    <w:rsid w:val="00D135B6"/>
  </w:style>
  <w:style w:type="character" w:customStyle="1" w:styleId="s13">
    <w:name w:val="s13"/>
    <w:rsid w:val="00D135B6"/>
  </w:style>
  <w:style w:type="paragraph" w:customStyle="1" w:styleId="p29">
    <w:name w:val="p29"/>
    <w:basedOn w:val="a3"/>
    <w:rsid w:val="00D135B6"/>
    <w:pPr>
      <w:spacing w:before="100" w:beforeAutospacing="1" w:after="100" w:afterAutospacing="1"/>
    </w:pPr>
  </w:style>
  <w:style w:type="paragraph" w:customStyle="1" w:styleId="p30">
    <w:name w:val="p30"/>
    <w:basedOn w:val="a3"/>
    <w:rsid w:val="00D135B6"/>
    <w:pPr>
      <w:spacing w:before="100" w:beforeAutospacing="1" w:after="100" w:afterAutospacing="1"/>
    </w:pPr>
  </w:style>
  <w:style w:type="paragraph" w:customStyle="1" w:styleId="p31">
    <w:name w:val="p31"/>
    <w:basedOn w:val="a3"/>
    <w:rsid w:val="00D135B6"/>
    <w:pPr>
      <w:spacing w:before="100" w:beforeAutospacing="1" w:after="100" w:afterAutospacing="1"/>
    </w:pPr>
  </w:style>
  <w:style w:type="character" w:customStyle="1" w:styleId="s14">
    <w:name w:val="s14"/>
    <w:rsid w:val="00D135B6"/>
  </w:style>
  <w:style w:type="character" w:customStyle="1" w:styleId="s15">
    <w:name w:val="s15"/>
    <w:rsid w:val="00D135B6"/>
  </w:style>
  <w:style w:type="paragraph" w:customStyle="1" w:styleId="p33">
    <w:name w:val="p33"/>
    <w:basedOn w:val="a3"/>
    <w:rsid w:val="00D135B6"/>
    <w:pPr>
      <w:spacing w:before="100" w:beforeAutospacing="1" w:after="100" w:afterAutospacing="1"/>
    </w:pPr>
  </w:style>
  <w:style w:type="paragraph" w:customStyle="1" w:styleId="p13">
    <w:name w:val="p13"/>
    <w:basedOn w:val="a3"/>
    <w:rsid w:val="00D135B6"/>
    <w:pPr>
      <w:spacing w:before="100" w:beforeAutospacing="1" w:after="100" w:afterAutospacing="1"/>
    </w:pPr>
  </w:style>
  <w:style w:type="character" w:customStyle="1" w:styleId="s9">
    <w:name w:val="s9"/>
    <w:rsid w:val="00D135B6"/>
  </w:style>
  <w:style w:type="paragraph" w:customStyle="1" w:styleId="p25">
    <w:name w:val="p25"/>
    <w:basedOn w:val="a3"/>
    <w:rsid w:val="00D135B6"/>
    <w:pPr>
      <w:spacing w:before="100" w:beforeAutospacing="1" w:after="100" w:afterAutospacing="1"/>
    </w:pPr>
  </w:style>
  <w:style w:type="character" w:customStyle="1" w:styleId="128">
    <w:name w:val="Знак1 Знак2"/>
    <w:semiHidden/>
    <w:rsid w:val="00D135B6"/>
    <w:rPr>
      <w:sz w:val="24"/>
      <w:szCs w:val="24"/>
    </w:rPr>
  </w:style>
  <w:style w:type="character" w:customStyle="1" w:styleId="1fffffc">
    <w:name w:val="Красная строка Знак1"/>
    <w:semiHidden/>
    <w:rsid w:val="00D135B6"/>
    <w:rPr>
      <w:sz w:val="24"/>
      <w:szCs w:val="24"/>
    </w:rPr>
  </w:style>
  <w:style w:type="character" w:customStyle="1" w:styleId="1fffffd">
    <w:name w:val="Текст концевой сноски Знак1"/>
    <w:rsid w:val="00D135B6"/>
  </w:style>
  <w:style w:type="character" w:customStyle="1" w:styleId="1fffffe">
    <w:name w:val="Текст макроса Знак1"/>
    <w:semiHidden/>
    <w:rsid w:val="00D135B6"/>
    <w:rPr>
      <w:rFonts w:ascii="Consolas" w:hAnsi="Consolas"/>
    </w:rPr>
  </w:style>
  <w:style w:type="paragraph" w:customStyle="1" w:styleId="Caaieiaie5">
    <w:name w:val="Caaieiaie 5"/>
    <w:basedOn w:val="a3"/>
    <w:next w:val="a3"/>
    <w:rsid w:val="00D135B6"/>
    <w:pPr>
      <w:autoSpaceDE w:val="0"/>
      <w:autoSpaceDN w:val="0"/>
      <w:adjustRightInd w:val="0"/>
    </w:pPr>
    <w:rPr>
      <w:lang w:eastAsia="en-US"/>
    </w:rPr>
  </w:style>
  <w:style w:type="character" w:customStyle="1" w:styleId="700">
    <w:name w:val="Знак Знак70"/>
    <w:rsid w:val="00D135B6"/>
    <w:rPr>
      <w:rFonts w:ascii="Arial" w:hAnsi="Arial"/>
      <w:b/>
      <w:bCs/>
      <w:sz w:val="26"/>
      <w:szCs w:val="26"/>
    </w:rPr>
  </w:style>
  <w:style w:type="character" w:customStyle="1" w:styleId="69">
    <w:name w:val="Знак Знак69"/>
    <w:rsid w:val="00D135B6"/>
    <w:rPr>
      <w:b/>
      <w:bCs/>
      <w:sz w:val="28"/>
      <w:szCs w:val="28"/>
      <w:lang w:bidi="ar-SA"/>
    </w:rPr>
  </w:style>
  <w:style w:type="character" w:customStyle="1" w:styleId="68">
    <w:name w:val="Знак Знак68"/>
    <w:rsid w:val="00D135B6"/>
    <w:rPr>
      <w:b/>
      <w:bCs/>
      <w:i/>
      <w:iCs/>
      <w:sz w:val="26"/>
      <w:szCs w:val="26"/>
      <w:lang w:bidi="ar-SA"/>
    </w:rPr>
  </w:style>
  <w:style w:type="paragraph" w:customStyle="1" w:styleId="SP">
    <w:name w:val="SP"/>
    <w:rsid w:val="00D135B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D135B6"/>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D135B6"/>
    <w:rPr>
      <w:i w:val="0"/>
      <w:iCs w:val="0"/>
      <w:kern w:val="32"/>
      <w:sz w:val="24"/>
      <w:szCs w:val="32"/>
      <w:lang w:eastAsia="ru-RU"/>
    </w:rPr>
  </w:style>
  <w:style w:type="paragraph" w:customStyle="1" w:styleId="3fc">
    <w:name w:val="Заголовок 3 уровня"/>
    <w:basedOn w:val="afffe"/>
    <w:rsid w:val="00D135B6"/>
    <w:pPr>
      <w:ind w:firstLine="0"/>
      <w:jc w:val="center"/>
    </w:pPr>
    <w:rPr>
      <w:b/>
    </w:rPr>
  </w:style>
  <w:style w:type="character" w:customStyle="1" w:styleId="rvts210">
    <w:name w:val="rvts210"/>
    <w:rsid w:val="00D135B6"/>
    <w:rPr>
      <w:i/>
      <w:iCs/>
      <w:color w:val="000000"/>
      <w:sz w:val="20"/>
      <w:szCs w:val="20"/>
    </w:rPr>
  </w:style>
  <w:style w:type="character" w:customStyle="1" w:styleId="76">
    <w:name w:val="стиль7"/>
    <w:rsid w:val="00D135B6"/>
  </w:style>
  <w:style w:type="character" w:customStyle="1" w:styleId="Heading122">
    <w:name w:val="Heading 12 Знак Знак2"/>
    <w:rsid w:val="00D135B6"/>
    <w:rPr>
      <w:rFonts w:ascii="Courier New" w:hAnsi="Courier New"/>
      <w:lang w:bidi="ar-SA"/>
    </w:rPr>
  </w:style>
  <w:style w:type="character" w:customStyle="1" w:styleId="Heading3Char1">
    <w:name w:val="Heading 3 Char1"/>
    <w:locked/>
    <w:rsid w:val="00D135B6"/>
    <w:rPr>
      <w:b/>
      <w:sz w:val="27"/>
      <w:lang w:val="ru-RU" w:eastAsia="ru-RU"/>
    </w:rPr>
  </w:style>
  <w:style w:type="paragraph" w:customStyle="1" w:styleId="129">
    <w:name w:val="Абзац списка12"/>
    <w:basedOn w:val="a3"/>
    <w:rsid w:val="00D135B6"/>
    <w:pPr>
      <w:ind w:left="720"/>
      <w:contextualSpacing/>
    </w:pPr>
    <w:rPr>
      <w:szCs w:val="20"/>
    </w:rPr>
  </w:style>
  <w:style w:type="character" w:customStyle="1" w:styleId="BodyText2Char2">
    <w:name w:val="Body Text 2 Char2"/>
    <w:locked/>
    <w:rsid w:val="00D135B6"/>
    <w:rPr>
      <w:sz w:val="24"/>
    </w:rPr>
  </w:style>
  <w:style w:type="character" w:customStyle="1" w:styleId="Heading2Char1">
    <w:name w:val="Heading 2 Char1"/>
    <w:aliases w:val="Знак3 Знак Char1,Heading 2 Char11,Знак3 Знак Char11"/>
    <w:locked/>
    <w:rsid w:val="00D135B6"/>
    <w:rPr>
      <w:rFonts w:ascii="Arial" w:hAnsi="Arial"/>
      <w:b/>
      <w:i/>
      <w:sz w:val="28"/>
      <w:lang w:val="ru-RU" w:eastAsia="en-US"/>
    </w:rPr>
  </w:style>
  <w:style w:type="character" w:customStyle="1" w:styleId="Heading4Char1">
    <w:name w:val="Heading 4 Char1"/>
    <w:locked/>
    <w:rsid w:val="00D135B6"/>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D135B6"/>
    <w:rPr>
      <w:rFonts w:ascii="Times New Roman" w:hAnsi="Times New Roman"/>
      <w:sz w:val="24"/>
      <w:lang w:eastAsia="ru-RU"/>
    </w:rPr>
  </w:style>
  <w:style w:type="paragraph" w:customStyle="1" w:styleId="1ffffff">
    <w:name w:val="Стиль 1"/>
    <w:basedOn w:val="a3"/>
    <w:rsid w:val="00D135B6"/>
    <w:pPr>
      <w:ind w:firstLine="709"/>
      <w:jc w:val="both"/>
    </w:pPr>
    <w:rPr>
      <w:sz w:val="28"/>
      <w:szCs w:val="28"/>
    </w:rPr>
  </w:style>
  <w:style w:type="character" w:customStyle="1" w:styleId="b">
    <w:name w:val="b"/>
    <w:rsid w:val="00D135B6"/>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D135B6"/>
    <w:rPr>
      <w:lang w:val="ru-RU" w:eastAsia="ru-RU" w:bidi="ar-SA"/>
    </w:rPr>
  </w:style>
  <w:style w:type="paragraph" w:customStyle="1" w:styleId="tab">
    <w:name w:val="tab"/>
    <w:basedOn w:val="a3"/>
    <w:rsid w:val="00D135B6"/>
    <w:pPr>
      <w:spacing w:before="100" w:beforeAutospacing="1" w:after="100" w:afterAutospacing="1"/>
    </w:pPr>
  </w:style>
  <w:style w:type="paragraph" w:customStyle="1" w:styleId="212000">
    <w:name w:val="Стиль Заголовок 2 + 12 пт Слева:  0 см Первая строка:  0 см"/>
    <w:basedOn w:val="21"/>
    <w:rsid w:val="00D135B6"/>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D135B6"/>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D135B6"/>
    <w:rPr>
      <w:rFonts w:ascii="Times New Roman" w:hAnsi="Times New Roman"/>
      <w:i w:val="0"/>
      <w:kern w:val="32"/>
      <w:sz w:val="24"/>
      <w:szCs w:val="32"/>
      <w:lang w:eastAsia="ru-RU"/>
    </w:rPr>
  </w:style>
  <w:style w:type="character" w:customStyle="1" w:styleId="affffffffff7">
    <w:name w:val="Знак Знак Знак"/>
    <w:locked/>
    <w:rsid w:val="00D135B6"/>
    <w:rPr>
      <w:b/>
      <w:caps/>
      <w:sz w:val="24"/>
      <w:szCs w:val="24"/>
      <w:lang w:val="ru-RU" w:eastAsia="ru-RU" w:bidi="ar-SA"/>
    </w:rPr>
  </w:style>
  <w:style w:type="character" w:customStyle="1" w:styleId="328">
    <w:name w:val="Знак Знак32"/>
    <w:rsid w:val="00D135B6"/>
    <w:rPr>
      <w:rFonts w:ascii="Arial" w:hAnsi="Arial" w:cs="Arial"/>
      <w:b/>
      <w:bCs/>
      <w:i/>
      <w:iCs/>
      <w:sz w:val="28"/>
      <w:szCs w:val="28"/>
      <w:lang w:val="ru-RU" w:eastAsia="en-US" w:bidi="ar-SA"/>
    </w:rPr>
  </w:style>
  <w:style w:type="character" w:customStyle="1" w:styleId="31d">
    <w:name w:val="Знак Знак31"/>
    <w:locked/>
    <w:rsid w:val="00D135B6"/>
    <w:rPr>
      <w:b/>
      <w:bCs/>
      <w:sz w:val="27"/>
      <w:szCs w:val="27"/>
      <w:lang w:val="ru-RU" w:eastAsia="ru-RU" w:bidi="ar-SA"/>
    </w:rPr>
  </w:style>
  <w:style w:type="character" w:customStyle="1" w:styleId="302">
    <w:name w:val="Знак Знак30"/>
    <w:locked/>
    <w:rsid w:val="00D135B6"/>
    <w:rPr>
      <w:b/>
      <w:bCs/>
      <w:sz w:val="28"/>
      <w:szCs w:val="28"/>
      <w:lang w:bidi="ar-SA"/>
    </w:rPr>
  </w:style>
  <w:style w:type="character" w:customStyle="1" w:styleId="292">
    <w:name w:val="Знак Знак29"/>
    <w:locked/>
    <w:rsid w:val="00D135B6"/>
    <w:rPr>
      <w:b/>
      <w:bCs/>
      <w:i/>
      <w:iCs/>
      <w:sz w:val="26"/>
      <w:szCs w:val="26"/>
      <w:lang w:bidi="ar-SA"/>
    </w:rPr>
  </w:style>
  <w:style w:type="character" w:customStyle="1" w:styleId="hlto-search">
    <w:name w:val="hl to-search"/>
    <w:rsid w:val="00D135B6"/>
  </w:style>
  <w:style w:type="paragraph" w:customStyle="1" w:styleId="source">
    <w:name w:val="source"/>
    <w:basedOn w:val="a3"/>
    <w:rsid w:val="00D135B6"/>
    <w:pPr>
      <w:spacing w:before="100" w:beforeAutospacing="1" w:after="100" w:afterAutospacing="1"/>
    </w:pPr>
  </w:style>
  <w:style w:type="paragraph" w:customStyle="1" w:styleId="affffffffff8">
    <w:name w:val="словарная статья"/>
    <w:basedOn w:val="Default"/>
    <w:next w:val="Default"/>
    <w:rsid w:val="00D135B6"/>
    <w:rPr>
      <w:color w:val="auto"/>
    </w:rPr>
  </w:style>
  <w:style w:type="paragraph" w:customStyle="1" w:styleId="affffffffff9">
    <w:name w:val="Подзаголовок для информации об изменениях"/>
    <w:basedOn w:val="a3"/>
    <w:next w:val="a3"/>
    <w:uiPriority w:val="99"/>
    <w:rsid w:val="00D135B6"/>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D135B6"/>
    <w:rPr>
      <w:i/>
      <w:iCs/>
      <w:color w:val="000000"/>
    </w:rPr>
  </w:style>
  <w:style w:type="paragraph" w:customStyle="1" w:styleId="1ffffff0">
    <w:name w:val="Выделенная цитата1"/>
    <w:basedOn w:val="a3"/>
    <w:next w:val="a3"/>
    <w:rsid w:val="00D135B6"/>
    <w:pPr>
      <w:pBdr>
        <w:bottom w:val="single" w:sz="4" w:space="4" w:color="4F81BD"/>
      </w:pBdr>
      <w:spacing w:before="200" w:after="280"/>
      <w:ind w:left="936" w:right="936"/>
    </w:pPr>
    <w:rPr>
      <w:b/>
      <w:bCs/>
      <w:i/>
      <w:iCs/>
      <w:color w:val="4F81BD"/>
    </w:rPr>
  </w:style>
  <w:style w:type="character" w:customStyle="1" w:styleId="1ffffff1">
    <w:name w:val="Слабая ссылка1"/>
    <w:rsid w:val="00D135B6"/>
    <w:rPr>
      <w:rFonts w:cs="Times New Roman"/>
      <w:smallCaps/>
      <w:color w:val="C0504D"/>
      <w:u w:val="single"/>
    </w:rPr>
  </w:style>
  <w:style w:type="character" w:customStyle="1" w:styleId="1ffffff2">
    <w:name w:val="Сильная ссылка1"/>
    <w:rsid w:val="00D135B6"/>
    <w:rPr>
      <w:rFonts w:cs="Times New Roman"/>
      <w:b/>
      <w:smallCaps/>
      <w:color w:val="C0504D"/>
      <w:spacing w:val="5"/>
      <w:u w:val="single"/>
    </w:rPr>
  </w:style>
  <w:style w:type="character" w:customStyle="1" w:styleId="1ffffff3">
    <w:name w:val="Название книги1"/>
    <w:rsid w:val="00D135B6"/>
    <w:rPr>
      <w:rFonts w:cs="Times New Roman"/>
      <w:b/>
      <w:smallCaps/>
      <w:spacing w:val="5"/>
    </w:rPr>
  </w:style>
  <w:style w:type="paragraph" w:customStyle="1" w:styleId="1ffffff4">
    <w:name w:val="Заголовок оглавления1"/>
    <w:basedOn w:val="11"/>
    <w:next w:val="a3"/>
    <w:rsid w:val="00D135B6"/>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D135B6"/>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D135B6"/>
    <w:rPr>
      <w:b/>
      <w:bCs/>
      <w:sz w:val="28"/>
      <w:szCs w:val="28"/>
      <w:lang w:val="ru-RU" w:eastAsia="ru-RU" w:bidi="ar-SA"/>
    </w:rPr>
  </w:style>
  <w:style w:type="paragraph" w:customStyle="1" w:styleId="329">
    <w:name w:val="Заголовок 32"/>
    <w:basedOn w:val="a3"/>
    <w:next w:val="a3"/>
    <w:rsid w:val="00D135B6"/>
    <w:pPr>
      <w:keepNext/>
      <w:snapToGrid w:val="0"/>
      <w:spacing w:before="240" w:after="60"/>
    </w:pPr>
    <w:rPr>
      <w:rFonts w:ascii="Arial" w:hAnsi="Arial"/>
      <w:szCs w:val="20"/>
    </w:rPr>
  </w:style>
  <w:style w:type="character" w:customStyle="1" w:styleId="1ffffff6">
    <w:name w:val="Замещающий текст1"/>
    <w:rsid w:val="00D135B6"/>
    <w:rPr>
      <w:color w:val="808080"/>
    </w:rPr>
  </w:style>
  <w:style w:type="paragraph" w:customStyle="1" w:styleId="1ffffff7">
    <w:name w:val="Подзаголовок1"/>
    <w:basedOn w:val="a3"/>
    <w:rsid w:val="00D135B6"/>
    <w:pPr>
      <w:spacing w:line="312" w:lineRule="auto"/>
    </w:pPr>
    <w:rPr>
      <w:rFonts w:ascii="Arial" w:hAnsi="Arial" w:cs="Arial"/>
      <w:b/>
      <w:bCs/>
      <w:color w:val="000000"/>
      <w:sz w:val="20"/>
      <w:szCs w:val="20"/>
    </w:rPr>
  </w:style>
  <w:style w:type="character" w:customStyle="1" w:styleId="2fff5">
    <w:name w:val="Основной шрифт абзаца2"/>
    <w:rsid w:val="00D135B6"/>
  </w:style>
  <w:style w:type="paragraph" w:customStyle="1" w:styleId="623">
    <w:name w:val="Заголовок 62"/>
    <w:rsid w:val="00D135B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D135B6"/>
    <w:rPr>
      <w:rFonts w:ascii="Arial" w:hAnsi="Arial"/>
      <w:b/>
      <w:bCs/>
      <w:sz w:val="26"/>
      <w:szCs w:val="26"/>
    </w:rPr>
  </w:style>
  <w:style w:type="character" w:customStyle="1" w:styleId="661">
    <w:name w:val="Знак Знак66"/>
    <w:rsid w:val="00D135B6"/>
    <w:rPr>
      <w:b/>
      <w:bCs/>
      <w:sz w:val="28"/>
      <w:szCs w:val="28"/>
      <w:lang w:bidi="ar-SA"/>
    </w:rPr>
  </w:style>
  <w:style w:type="character" w:customStyle="1" w:styleId="651">
    <w:name w:val="Знак Знак65"/>
    <w:rsid w:val="00D135B6"/>
    <w:rPr>
      <w:b/>
      <w:bCs/>
      <w:i/>
      <w:iCs/>
      <w:sz w:val="26"/>
      <w:szCs w:val="26"/>
      <w:lang w:bidi="ar-SA"/>
    </w:rPr>
  </w:style>
  <w:style w:type="character" w:customStyle="1" w:styleId="701">
    <w:name w:val="Знак Знак70"/>
    <w:rsid w:val="00D135B6"/>
    <w:rPr>
      <w:rFonts w:ascii="Arial" w:hAnsi="Arial"/>
      <w:b/>
      <w:bCs/>
      <w:sz w:val="26"/>
      <w:szCs w:val="26"/>
    </w:rPr>
  </w:style>
  <w:style w:type="character" w:customStyle="1" w:styleId="690">
    <w:name w:val="Знак Знак69"/>
    <w:rsid w:val="00D135B6"/>
    <w:rPr>
      <w:b/>
      <w:bCs/>
      <w:sz w:val="28"/>
      <w:szCs w:val="28"/>
      <w:lang w:bidi="ar-SA"/>
    </w:rPr>
  </w:style>
  <w:style w:type="character" w:customStyle="1" w:styleId="680">
    <w:name w:val="Знак Знак68"/>
    <w:rsid w:val="00D135B6"/>
    <w:rPr>
      <w:b/>
      <w:bCs/>
      <w:i/>
      <w:iCs/>
      <w:sz w:val="26"/>
      <w:szCs w:val="26"/>
      <w:lang w:bidi="ar-SA"/>
    </w:rPr>
  </w:style>
  <w:style w:type="character" w:customStyle="1" w:styleId="Heading4Char2">
    <w:name w:val="Heading 4 Char2"/>
    <w:locked/>
    <w:rsid w:val="00D135B6"/>
    <w:rPr>
      <w:rFonts w:ascii="Times New Roman" w:hAnsi="Times New Roman" w:cs="Times New Roman"/>
      <w:b/>
      <w:bCs/>
      <w:sz w:val="28"/>
      <w:szCs w:val="28"/>
    </w:rPr>
  </w:style>
  <w:style w:type="character" w:customStyle="1" w:styleId="Heading5Char2">
    <w:name w:val="Heading 5 Char2"/>
    <w:locked/>
    <w:rsid w:val="00D135B6"/>
    <w:rPr>
      <w:rFonts w:ascii="Times New Roman" w:hAnsi="Times New Roman" w:cs="Times New Roman"/>
      <w:b/>
      <w:bCs/>
      <w:i/>
      <w:iCs/>
      <w:sz w:val="26"/>
      <w:szCs w:val="26"/>
    </w:rPr>
  </w:style>
  <w:style w:type="character" w:customStyle="1" w:styleId="Heading6Char2">
    <w:name w:val="Heading 6 Char2"/>
    <w:locked/>
    <w:rsid w:val="00D135B6"/>
    <w:rPr>
      <w:rFonts w:ascii="Times New Roman" w:hAnsi="Times New Roman" w:cs="Times New Roman"/>
      <w:b/>
      <w:bCs/>
      <w:sz w:val="20"/>
      <w:szCs w:val="20"/>
    </w:rPr>
  </w:style>
  <w:style w:type="character" w:customStyle="1" w:styleId="Heading7Char2">
    <w:name w:val="Heading 7 Char2"/>
    <w:locked/>
    <w:rsid w:val="00D135B6"/>
    <w:rPr>
      <w:rFonts w:ascii="Times New Roman" w:hAnsi="Times New Roman" w:cs="Times New Roman"/>
      <w:sz w:val="20"/>
      <w:szCs w:val="20"/>
    </w:rPr>
  </w:style>
  <w:style w:type="character" w:customStyle="1" w:styleId="Heading8Char2">
    <w:name w:val="Heading 8 Char2"/>
    <w:locked/>
    <w:rsid w:val="00D135B6"/>
    <w:rPr>
      <w:rFonts w:ascii="Calibri" w:hAnsi="Calibri" w:cs="Times New Roman"/>
      <w:i/>
      <w:iCs/>
      <w:sz w:val="24"/>
      <w:szCs w:val="24"/>
    </w:rPr>
  </w:style>
  <w:style w:type="character" w:customStyle="1" w:styleId="Heading9Char2">
    <w:name w:val="Heading 9 Char2"/>
    <w:locked/>
    <w:rsid w:val="00D135B6"/>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D135B6"/>
    <w:rPr>
      <w:rFonts w:ascii="Arial" w:hAnsi="Arial"/>
      <w:b/>
      <w:kern w:val="32"/>
      <w:sz w:val="20"/>
    </w:rPr>
  </w:style>
  <w:style w:type="character" w:customStyle="1" w:styleId="Heading2Char3">
    <w:name w:val="Heading 2 Char3"/>
    <w:aliases w:val="Знак3 Знак Char3"/>
    <w:locked/>
    <w:rsid w:val="00D135B6"/>
    <w:rPr>
      <w:rFonts w:ascii="Arial" w:hAnsi="Arial"/>
      <w:b/>
      <w:kern w:val="32"/>
      <w:sz w:val="20"/>
    </w:rPr>
  </w:style>
  <w:style w:type="character" w:customStyle="1" w:styleId="Heading3Char3">
    <w:name w:val="Heading 3 Char3"/>
    <w:aliases w:val="Знак2 Char1"/>
    <w:locked/>
    <w:rsid w:val="00D135B6"/>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D135B6"/>
    <w:rPr>
      <w:rFonts w:ascii="Times New Roman" w:hAnsi="Times New Roman"/>
      <w:sz w:val="20"/>
    </w:rPr>
  </w:style>
  <w:style w:type="character" w:customStyle="1" w:styleId="BodyText3Char5">
    <w:name w:val="Body Text 3 Char5"/>
    <w:aliases w:val="Знак5 Char5"/>
    <w:locked/>
    <w:rsid w:val="00D135B6"/>
    <w:rPr>
      <w:rFonts w:ascii="Times New Roman" w:hAnsi="Times New Roman"/>
      <w:sz w:val="16"/>
    </w:rPr>
  </w:style>
  <w:style w:type="character" w:customStyle="1" w:styleId="BodyTextIndent3Char3">
    <w:name w:val="Body Text Indent 3 Char3"/>
    <w:locked/>
    <w:rsid w:val="00D135B6"/>
    <w:rPr>
      <w:rFonts w:ascii="Calibri" w:hAnsi="Calibri"/>
      <w:sz w:val="16"/>
      <w:lang w:val="ru-RU" w:eastAsia="ru-RU" w:bidi="ar-SA"/>
    </w:rPr>
  </w:style>
  <w:style w:type="character" w:customStyle="1" w:styleId="PlainTextChar3">
    <w:name w:val="Plain Text Char3"/>
    <w:aliases w:val="Heading 12 Char2,Знак8 Char1"/>
    <w:locked/>
    <w:rsid w:val="00D135B6"/>
    <w:rPr>
      <w:rFonts w:ascii="Courier New" w:hAnsi="Courier New" w:cs="Times New Roman"/>
      <w:sz w:val="20"/>
      <w:szCs w:val="20"/>
    </w:rPr>
  </w:style>
  <w:style w:type="character" w:customStyle="1" w:styleId="BodyTextIndent2Char3">
    <w:name w:val="Body Text Indent 2 Char3"/>
    <w:locked/>
    <w:rsid w:val="00D135B6"/>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D135B6"/>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D135B6"/>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D135B6"/>
    <w:rPr>
      <w:rFonts w:ascii="Times New Roman" w:hAnsi="Times New Roman"/>
      <w:sz w:val="24"/>
    </w:rPr>
  </w:style>
  <w:style w:type="character" w:customStyle="1" w:styleId="BodyTextChar5">
    <w:name w:val="Body Text Char5"/>
    <w:aliases w:val="Знак1 Char3"/>
    <w:locked/>
    <w:rsid w:val="00D135B6"/>
    <w:rPr>
      <w:rFonts w:ascii="Times New Roman" w:hAnsi="Times New Roman"/>
      <w:sz w:val="20"/>
    </w:rPr>
  </w:style>
  <w:style w:type="character" w:customStyle="1" w:styleId="FooterChar3">
    <w:name w:val="Footer Char3"/>
    <w:locked/>
    <w:rsid w:val="00D135B6"/>
    <w:rPr>
      <w:rFonts w:ascii="Times New Roman" w:hAnsi="Times New Roman" w:cs="Times New Roman"/>
      <w:sz w:val="24"/>
      <w:szCs w:val="24"/>
    </w:rPr>
  </w:style>
  <w:style w:type="character" w:customStyle="1" w:styleId="BodyText2Char3">
    <w:name w:val="Body Text 2 Char3"/>
    <w:locked/>
    <w:rsid w:val="00D135B6"/>
    <w:rPr>
      <w:rFonts w:ascii="Times New Roman" w:hAnsi="Times New Roman" w:cs="Times New Roman"/>
      <w:sz w:val="24"/>
      <w:szCs w:val="24"/>
    </w:rPr>
  </w:style>
  <w:style w:type="character" w:customStyle="1" w:styleId="DocumentMapChar3">
    <w:name w:val="Document Map Char3"/>
    <w:locked/>
    <w:rsid w:val="00D135B6"/>
    <w:rPr>
      <w:rFonts w:ascii="Tahoma" w:hAnsi="Tahoma" w:cs="Times New Roman"/>
      <w:sz w:val="20"/>
      <w:szCs w:val="20"/>
      <w:shd w:val="clear" w:color="auto" w:fill="000080"/>
    </w:rPr>
  </w:style>
  <w:style w:type="character" w:customStyle="1" w:styleId="HeaderChar3">
    <w:name w:val="Header Char3"/>
    <w:locked/>
    <w:rsid w:val="00D135B6"/>
    <w:rPr>
      <w:rFonts w:ascii="Times New Roman" w:hAnsi="Times New Roman" w:cs="Times New Roman"/>
      <w:sz w:val="24"/>
      <w:szCs w:val="24"/>
    </w:rPr>
  </w:style>
  <w:style w:type="character" w:customStyle="1" w:styleId="CommentSubjectChar2">
    <w:name w:val="Comment Subject Char2"/>
    <w:locked/>
    <w:rsid w:val="00D135B6"/>
    <w:rPr>
      <w:sz w:val="16"/>
    </w:rPr>
  </w:style>
  <w:style w:type="character" w:customStyle="1" w:styleId="CommentTextChar3">
    <w:name w:val="Comment Text Char3"/>
    <w:locked/>
    <w:rsid w:val="00D135B6"/>
    <w:rPr>
      <w:rFonts w:ascii="Times New Roman" w:hAnsi="Times New Roman" w:cs="Times New Roman"/>
      <w:sz w:val="20"/>
      <w:szCs w:val="20"/>
    </w:rPr>
  </w:style>
  <w:style w:type="character" w:customStyle="1" w:styleId="CommentSubjectChar4">
    <w:name w:val="Comment Subject Char4"/>
    <w:locked/>
    <w:rsid w:val="00D135B6"/>
    <w:rPr>
      <w:b/>
    </w:rPr>
  </w:style>
  <w:style w:type="character" w:customStyle="1" w:styleId="730">
    <w:name w:val="Знак Знак73"/>
    <w:rsid w:val="00D135B6"/>
    <w:rPr>
      <w:sz w:val="16"/>
      <w:lang w:val="ru-RU" w:eastAsia="ru-RU"/>
    </w:rPr>
  </w:style>
  <w:style w:type="character" w:customStyle="1" w:styleId="Heading1Char3">
    <w:name w:val="Heading 1 Char3"/>
    <w:aliases w:val="Знак Char3,Заголовок 1 Знак Знак Char2,Знак Заголовок 1 Char2"/>
    <w:locked/>
    <w:rsid w:val="00D135B6"/>
    <w:rPr>
      <w:rFonts w:ascii="Cambria" w:hAnsi="Cambria"/>
      <w:b/>
      <w:kern w:val="32"/>
      <w:sz w:val="32"/>
    </w:rPr>
  </w:style>
  <w:style w:type="character" w:customStyle="1" w:styleId="BodyText3Char3">
    <w:name w:val="Body Text 3 Char3"/>
    <w:aliases w:val="Знак5 Char3"/>
    <w:locked/>
    <w:rsid w:val="00D135B6"/>
    <w:rPr>
      <w:sz w:val="16"/>
    </w:rPr>
  </w:style>
  <w:style w:type="paragraph" w:customStyle="1" w:styleId="12a">
    <w:name w:val="Стиль12"/>
    <w:rsid w:val="00D135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D135B6"/>
    <w:rPr>
      <w:rFonts w:ascii="PragmaticaCTT" w:hAnsi="PragmaticaCTT" w:cs="Times New Roman"/>
      <w:sz w:val="20"/>
      <w:szCs w:val="20"/>
    </w:rPr>
  </w:style>
  <w:style w:type="character" w:customStyle="1" w:styleId="6100">
    <w:name w:val="Знак Знак610"/>
    <w:locked/>
    <w:rsid w:val="00D135B6"/>
    <w:rPr>
      <w:b/>
      <w:caps/>
      <w:sz w:val="24"/>
      <w:lang w:val="ru-RU" w:eastAsia="ru-RU"/>
    </w:rPr>
  </w:style>
  <w:style w:type="character" w:customStyle="1" w:styleId="Heading2Char2">
    <w:name w:val="Heading 2 Char2"/>
    <w:aliases w:val="Знак3 Знак Char2"/>
    <w:locked/>
    <w:rsid w:val="00D135B6"/>
    <w:rPr>
      <w:rFonts w:ascii="Times New Roman" w:hAnsi="Times New Roman"/>
      <w:sz w:val="24"/>
    </w:rPr>
  </w:style>
  <w:style w:type="character" w:customStyle="1" w:styleId="SubtitleChar3">
    <w:name w:val="Subtitle Char3"/>
    <w:locked/>
    <w:rsid w:val="00D135B6"/>
    <w:rPr>
      <w:rFonts w:ascii="PragmaticaCTT" w:hAnsi="PragmaticaCTT" w:cs="Times New Roman"/>
      <w:b/>
      <w:bCs/>
      <w:sz w:val="24"/>
      <w:szCs w:val="24"/>
    </w:rPr>
  </w:style>
  <w:style w:type="character" w:customStyle="1" w:styleId="BodyTextFirstIndent2Char3">
    <w:name w:val="Body Text First Indent 2 Char3"/>
    <w:locked/>
    <w:rsid w:val="00D135B6"/>
    <w:rPr>
      <w:rFonts w:ascii="Times New Roman" w:hAnsi="Times New Roman" w:cs="Times New Roman"/>
      <w:sz w:val="24"/>
      <w:szCs w:val="24"/>
    </w:rPr>
  </w:style>
  <w:style w:type="character" w:customStyle="1" w:styleId="BalloonTextChar3">
    <w:name w:val="Balloon Text Char3"/>
    <w:locked/>
    <w:rsid w:val="00D135B6"/>
    <w:rPr>
      <w:rFonts w:ascii="Tahoma" w:hAnsi="Tahoma" w:cs="Times New Roman"/>
      <w:sz w:val="16"/>
      <w:szCs w:val="16"/>
    </w:rPr>
  </w:style>
  <w:style w:type="paragraph" w:customStyle="1" w:styleId="BodyText212">
    <w:name w:val="Body Text 212"/>
    <w:basedOn w:val="a3"/>
    <w:rsid w:val="00D135B6"/>
    <w:pPr>
      <w:spacing w:line="360" w:lineRule="auto"/>
      <w:jc w:val="both"/>
    </w:pPr>
    <w:rPr>
      <w:szCs w:val="20"/>
    </w:rPr>
  </w:style>
  <w:style w:type="character" w:customStyle="1" w:styleId="HTMLPreformattedChar2">
    <w:name w:val="HTML Preformatted Char2"/>
    <w:locked/>
    <w:rsid w:val="00D135B6"/>
    <w:rPr>
      <w:rFonts w:ascii="Courier New" w:hAnsi="Courier New"/>
      <w:sz w:val="20"/>
    </w:rPr>
  </w:style>
  <w:style w:type="character" w:customStyle="1" w:styleId="HTMLAddressChar1">
    <w:name w:val="HTML Address Char1"/>
    <w:locked/>
    <w:rsid w:val="00D135B6"/>
    <w:rPr>
      <w:i/>
      <w:sz w:val="24"/>
      <w:lang w:eastAsia="ru-RU"/>
    </w:rPr>
  </w:style>
  <w:style w:type="character" w:customStyle="1" w:styleId="HTMLAddressChar3">
    <w:name w:val="HTML Address Char3"/>
    <w:locked/>
    <w:rsid w:val="00D135B6"/>
    <w:rPr>
      <w:rFonts w:ascii="Calibri" w:hAnsi="Calibri" w:cs="Times New Roman"/>
      <w:i/>
      <w:sz w:val="20"/>
      <w:szCs w:val="20"/>
    </w:rPr>
  </w:style>
  <w:style w:type="character" w:customStyle="1" w:styleId="1280">
    <w:name w:val="Знак1 Знак Знак28"/>
    <w:aliases w:val="Знак1 Знак11"/>
    <w:locked/>
    <w:rsid w:val="00D135B6"/>
    <w:rPr>
      <w:sz w:val="24"/>
      <w:lang w:val="ru-RU" w:eastAsia="ru-RU"/>
    </w:rPr>
  </w:style>
  <w:style w:type="paragraph" w:customStyle="1" w:styleId="BlockText1">
    <w:name w:val="Block Text1"/>
    <w:basedOn w:val="a3"/>
    <w:rsid w:val="00D135B6"/>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D135B6"/>
    <w:rPr>
      <w:i/>
      <w:color w:val="000000"/>
      <w:sz w:val="24"/>
      <w:lang w:eastAsia="ru-RU"/>
    </w:rPr>
  </w:style>
  <w:style w:type="character" w:customStyle="1" w:styleId="IntenseQuoteChar3">
    <w:name w:val="Intense Quote Char3"/>
    <w:locked/>
    <w:rsid w:val="00D135B6"/>
    <w:rPr>
      <w:b/>
      <w:i/>
      <w:color w:val="4F81BD"/>
      <w:sz w:val="24"/>
      <w:lang w:eastAsia="ru-RU"/>
    </w:rPr>
  </w:style>
  <w:style w:type="paragraph" w:customStyle="1" w:styleId="BodyTextIndent21">
    <w:name w:val="Body Text Indent 21"/>
    <w:basedOn w:val="a3"/>
    <w:rsid w:val="00D135B6"/>
    <w:pPr>
      <w:overflowPunct w:val="0"/>
      <w:autoSpaceDE w:val="0"/>
      <w:ind w:firstLine="567"/>
      <w:jc w:val="both"/>
    </w:pPr>
    <w:rPr>
      <w:sz w:val="20"/>
      <w:szCs w:val="20"/>
      <w:lang w:eastAsia="ar-SA"/>
    </w:rPr>
  </w:style>
  <w:style w:type="paragraph" w:customStyle="1" w:styleId="BodyTextIndent31">
    <w:name w:val="Body Text Indent 31"/>
    <w:basedOn w:val="a3"/>
    <w:rsid w:val="00D135B6"/>
    <w:pPr>
      <w:spacing w:line="360" w:lineRule="auto"/>
      <w:ind w:firstLine="709"/>
      <w:jc w:val="both"/>
    </w:pPr>
    <w:rPr>
      <w:sz w:val="28"/>
      <w:szCs w:val="20"/>
    </w:rPr>
  </w:style>
  <w:style w:type="paragraph" w:customStyle="1" w:styleId="230">
    <w:name w:val="Обычный23"/>
    <w:rsid w:val="00D135B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D135B6"/>
    <w:pPr>
      <w:tabs>
        <w:tab w:val="center" w:pos="4153"/>
        <w:tab w:val="right" w:pos="8306"/>
      </w:tabs>
    </w:pPr>
    <w:rPr>
      <w:rFonts w:ascii="Arial" w:hAnsi="Arial"/>
      <w:szCs w:val="20"/>
    </w:rPr>
  </w:style>
  <w:style w:type="paragraph" w:customStyle="1" w:styleId="Normal11">
    <w:name w:val="Normal11"/>
    <w:rsid w:val="00D135B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D135B6"/>
    <w:pPr>
      <w:keepNext/>
      <w:snapToGrid/>
      <w:outlineLvl w:val="2"/>
    </w:pPr>
    <w:rPr>
      <w:sz w:val="24"/>
    </w:rPr>
  </w:style>
  <w:style w:type="paragraph" w:customStyle="1" w:styleId="BodyText11">
    <w:name w:val="Body Text11"/>
    <w:basedOn w:val="Normal11"/>
    <w:rsid w:val="00D135B6"/>
    <w:pPr>
      <w:snapToGrid/>
      <w:spacing w:line="360" w:lineRule="auto"/>
    </w:pPr>
    <w:rPr>
      <w:sz w:val="24"/>
    </w:rPr>
  </w:style>
  <w:style w:type="paragraph" w:customStyle="1" w:styleId="ListParagraph11">
    <w:name w:val="List Paragraph11"/>
    <w:basedOn w:val="a3"/>
    <w:rsid w:val="00D135B6"/>
    <w:pPr>
      <w:spacing w:after="200" w:line="276" w:lineRule="auto"/>
      <w:ind w:left="720"/>
      <w:contextualSpacing/>
    </w:pPr>
    <w:rPr>
      <w:rFonts w:ascii="Calibri" w:hAnsi="Calibri"/>
      <w:sz w:val="22"/>
      <w:szCs w:val="22"/>
    </w:rPr>
  </w:style>
  <w:style w:type="paragraph" w:customStyle="1" w:styleId="PlainText11">
    <w:name w:val="Plain Text11"/>
    <w:basedOn w:val="a3"/>
    <w:rsid w:val="00D135B6"/>
    <w:rPr>
      <w:rFonts w:ascii="Courier New" w:hAnsi="Courier New"/>
      <w:sz w:val="20"/>
      <w:szCs w:val="20"/>
    </w:rPr>
  </w:style>
  <w:style w:type="paragraph" w:customStyle="1" w:styleId="BodyText311">
    <w:name w:val="Body Text 311"/>
    <w:basedOn w:val="Normal11"/>
    <w:rsid w:val="00D135B6"/>
    <w:pPr>
      <w:snapToGrid/>
      <w:jc w:val="both"/>
    </w:pPr>
    <w:rPr>
      <w:i/>
      <w:sz w:val="26"/>
    </w:rPr>
  </w:style>
  <w:style w:type="character" w:customStyle="1" w:styleId="SubtleEmphasis1">
    <w:name w:val="Subtle Emphasis1"/>
    <w:rsid w:val="00D135B6"/>
    <w:rPr>
      <w:i/>
      <w:color w:val="808080"/>
    </w:rPr>
  </w:style>
  <w:style w:type="character" w:customStyle="1" w:styleId="2160">
    <w:name w:val="Знак Знак216"/>
    <w:aliases w:val="Основной текст с отступом Знак Знак Зна Знак"/>
    <w:locked/>
    <w:rsid w:val="00D135B6"/>
    <w:rPr>
      <w:rFonts w:ascii="Arial" w:hAnsi="Arial"/>
      <w:b/>
      <w:i/>
      <w:sz w:val="28"/>
      <w:lang w:val="ru-RU" w:eastAsia="en-US"/>
    </w:rPr>
  </w:style>
  <w:style w:type="character" w:customStyle="1" w:styleId="DefaultParagraphFont1">
    <w:name w:val="Default Paragraph Font1"/>
    <w:rsid w:val="00D135B6"/>
  </w:style>
  <w:style w:type="paragraph" w:customStyle="1" w:styleId="NoSpacing1">
    <w:name w:val="No Spacing1"/>
    <w:rsid w:val="00D135B6"/>
    <w:pPr>
      <w:spacing w:after="0" w:line="240" w:lineRule="auto"/>
    </w:pPr>
    <w:rPr>
      <w:rFonts w:ascii="Calibri" w:eastAsia="Times New Roman" w:hAnsi="Calibri" w:cs="Times New Roman"/>
      <w:sz w:val="24"/>
      <w:szCs w:val="24"/>
    </w:rPr>
  </w:style>
  <w:style w:type="character" w:customStyle="1" w:styleId="z-TopofFormChar">
    <w:name w:val="z-Top of Form Char"/>
    <w:locked/>
    <w:rsid w:val="00D135B6"/>
    <w:rPr>
      <w:rFonts w:ascii="Arial" w:hAnsi="Arial" w:cs="Times New Roman"/>
      <w:b/>
      <w:sz w:val="20"/>
    </w:rPr>
  </w:style>
  <w:style w:type="character" w:customStyle="1" w:styleId="z-TopofFormChar1">
    <w:name w:val="z-Top of Form Char1"/>
    <w:locked/>
    <w:rsid w:val="00D135B6"/>
    <w:rPr>
      <w:rFonts w:ascii="Arial" w:hAnsi="Arial" w:cs="Times New Roman"/>
      <w:b/>
      <w:sz w:val="20"/>
      <w:szCs w:val="20"/>
    </w:rPr>
  </w:style>
  <w:style w:type="character" w:customStyle="1" w:styleId="z-BottomofFormChar">
    <w:name w:val="z-Bottom of Form Char"/>
    <w:locked/>
    <w:rsid w:val="00D135B6"/>
    <w:rPr>
      <w:rFonts w:ascii="Arial" w:hAnsi="Arial" w:cs="Times New Roman"/>
      <w:vanish/>
      <w:sz w:val="16"/>
      <w:lang w:eastAsia="ru-RU"/>
    </w:rPr>
  </w:style>
  <w:style w:type="character" w:customStyle="1" w:styleId="z-BottomofFormChar1">
    <w:name w:val="z-Bottom of Form Char1"/>
    <w:locked/>
    <w:rsid w:val="00D135B6"/>
    <w:rPr>
      <w:rFonts w:ascii="Arial" w:hAnsi="Arial" w:cs="Times New Roman"/>
      <w:vanish/>
      <w:sz w:val="16"/>
      <w:szCs w:val="16"/>
    </w:rPr>
  </w:style>
  <w:style w:type="paragraph" w:customStyle="1" w:styleId="Heading41">
    <w:name w:val="Heading 41"/>
    <w:basedOn w:val="Normal1"/>
    <w:next w:val="Normal1"/>
    <w:rsid w:val="00D135B6"/>
    <w:pPr>
      <w:keepNext/>
      <w:widowControl/>
    </w:pPr>
    <w:rPr>
      <w:sz w:val="24"/>
    </w:rPr>
  </w:style>
  <w:style w:type="character" w:customStyle="1" w:styleId="MacroTextChar2">
    <w:name w:val="Macro Text Char2"/>
    <w:locked/>
    <w:rsid w:val="00D135B6"/>
    <w:rPr>
      <w:rFonts w:ascii="Courier New" w:hAnsi="Courier New" w:cs="Times New Roman"/>
      <w:sz w:val="22"/>
      <w:lang w:val="en-US" w:eastAsia="en-US" w:bidi="ar-SA"/>
    </w:rPr>
  </w:style>
  <w:style w:type="character" w:customStyle="1" w:styleId="5111">
    <w:name w:val="Знак5 Знак Знак11"/>
    <w:locked/>
    <w:rsid w:val="00D135B6"/>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D135B6"/>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D135B6"/>
    <w:rPr>
      <w:sz w:val="24"/>
    </w:rPr>
  </w:style>
  <w:style w:type="character" w:customStyle="1" w:styleId="PlaceholderText1">
    <w:name w:val="Placeholder Text1"/>
    <w:rsid w:val="00D135B6"/>
    <w:rPr>
      <w:color w:val="808080"/>
    </w:rPr>
  </w:style>
  <w:style w:type="paragraph" w:customStyle="1" w:styleId="TextBody">
    <w:name w:val="Text Body"/>
    <w:basedOn w:val="a3"/>
    <w:rsid w:val="00D135B6"/>
    <w:pPr>
      <w:suppressAutoHyphens/>
      <w:spacing w:after="120"/>
    </w:pPr>
    <w:rPr>
      <w:lang w:val="en-US" w:eastAsia="zh-CN"/>
    </w:rPr>
  </w:style>
  <w:style w:type="character" w:customStyle="1" w:styleId="WW8Num13z3">
    <w:name w:val="WW8Num13z3"/>
    <w:rsid w:val="00D135B6"/>
  </w:style>
  <w:style w:type="character" w:customStyle="1" w:styleId="WW8Num13z4">
    <w:name w:val="WW8Num13z4"/>
    <w:rsid w:val="00D135B6"/>
  </w:style>
  <w:style w:type="character" w:customStyle="1" w:styleId="WW8Num13z5">
    <w:name w:val="WW8Num13z5"/>
    <w:rsid w:val="00D135B6"/>
  </w:style>
  <w:style w:type="character" w:customStyle="1" w:styleId="WW8Num13z6">
    <w:name w:val="WW8Num13z6"/>
    <w:rsid w:val="00D135B6"/>
  </w:style>
  <w:style w:type="character" w:customStyle="1" w:styleId="WW8Num13z7">
    <w:name w:val="WW8Num13z7"/>
    <w:rsid w:val="00D135B6"/>
  </w:style>
  <w:style w:type="character" w:customStyle="1" w:styleId="WW8Num13z8">
    <w:name w:val="WW8Num13z8"/>
    <w:rsid w:val="00D135B6"/>
  </w:style>
  <w:style w:type="character" w:customStyle="1" w:styleId="WW8Num14z4">
    <w:name w:val="WW8Num14z4"/>
    <w:rsid w:val="00D135B6"/>
  </w:style>
  <w:style w:type="character" w:customStyle="1" w:styleId="WW8Num14z5">
    <w:name w:val="WW8Num14z5"/>
    <w:rsid w:val="00D135B6"/>
  </w:style>
  <w:style w:type="character" w:customStyle="1" w:styleId="WW8Num14z6">
    <w:name w:val="WW8Num14z6"/>
    <w:rsid w:val="00D135B6"/>
  </w:style>
  <w:style w:type="character" w:customStyle="1" w:styleId="WW8Num14z7">
    <w:name w:val="WW8Num14z7"/>
    <w:rsid w:val="00D135B6"/>
  </w:style>
  <w:style w:type="character" w:customStyle="1" w:styleId="WW8Num14z8">
    <w:name w:val="WW8Num14z8"/>
    <w:rsid w:val="00D135B6"/>
  </w:style>
  <w:style w:type="paragraph" w:customStyle="1" w:styleId="1ffffff8">
    <w:name w:val="Текст примечания1"/>
    <w:basedOn w:val="a3"/>
    <w:rsid w:val="00D135B6"/>
    <w:pPr>
      <w:suppressAutoHyphens/>
    </w:pPr>
    <w:rPr>
      <w:sz w:val="20"/>
      <w:szCs w:val="20"/>
      <w:lang w:eastAsia="ar-SA"/>
    </w:rPr>
  </w:style>
  <w:style w:type="paragraph" w:customStyle="1" w:styleId="21f2">
    <w:name w:val="Маркированный список 21"/>
    <w:basedOn w:val="a3"/>
    <w:rsid w:val="00D135B6"/>
    <w:pPr>
      <w:tabs>
        <w:tab w:val="left" w:pos="360"/>
      </w:tabs>
      <w:suppressAutoHyphens/>
      <w:ind w:left="360" w:hanging="360"/>
    </w:pPr>
    <w:rPr>
      <w:lang w:eastAsia="ar-SA"/>
    </w:rPr>
  </w:style>
  <w:style w:type="paragraph" w:customStyle="1" w:styleId="1ffffff9">
    <w:name w:val="Название объекта1"/>
    <w:basedOn w:val="a3"/>
    <w:next w:val="a3"/>
    <w:rsid w:val="00D135B6"/>
    <w:pPr>
      <w:suppressAutoHyphens/>
    </w:pPr>
    <w:rPr>
      <w:b/>
      <w:bCs/>
      <w:color w:val="4F81BD"/>
      <w:sz w:val="18"/>
      <w:szCs w:val="18"/>
      <w:lang w:eastAsia="ar-SA"/>
    </w:rPr>
  </w:style>
  <w:style w:type="paragraph" w:customStyle="1" w:styleId="21f3">
    <w:name w:val="Список 21"/>
    <w:basedOn w:val="a3"/>
    <w:rsid w:val="00D135B6"/>
    <w:pPr>
      <w:suppressAutoHyphens/>
      <w:ind w:left="566" w:hanging="283"/>
    </w:pPr>
    <w:rPr>
      <w:lang w:eastAsia="ar-SA"/>
    </w:rPr>
  </w:style>
  <w:style w:type="paragraph" w:customStyle="1" w:styleId="416">
    <w:name w:val="Список 41"/>
    <w:basedOn w:val="a3"/>
    <w:rsid w:val="00D135B6"/>
    <w:pPr>
      <w:suppressAutoHyphens/>
      <w:ind w:left="1132" w:hanging="283"/>
    </w:pPr>
    <w:rPr>
      <w:lang w:eastAsia="ar-SA"/>
    </w:rPr>
  </w:style>
  <w:style w:type="paragraph" w:customStyle="1" w:styleId="Heading22">
    <w:name w:val="Heading 22"/>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D135B6"/>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D135B6"/>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D135B6"/>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D135B6"/>
    <w:rPr>
      <w:rFonts w:ascii="Times New Roman" w:hAnsi="Times New Roman" w:cs="Times New Roman"/>
      <w:color w:val="000000"/>
      <w:sz w:val="20"/>
      <w:szCs w:val="20"/>
    </w:rPr>
  </w:style>
  <w:style w:type="paragraph" w:customStyle="1" w:styleId="Heading911">
    <w:name w:val="Heading 9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D135B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D135B6"/>
    <w:rPr>
      <w:rFonts w:ascii="Times New Roman" w:hAnsi="Times New Roman"/>
      <w:sz w:val="20"/>
    </w:rPr>
  </w:style>
  <w:style w:type="character" w:customStyle="1" w:styleId="343">
    <w:name w:val="Знак3 Знак Знак4"/>
    <w:locked/>
    <w:rsid w:val="00D135B6"/>
    <w:rPr>
      <w:rFonts w:ascii="Courier New" w:hAnsi="Courier New"/>
      <w:lang w:val="ru-RU" w:eastAsia="ru-RU"/>
    </w:rPr>
  </w:style>
  <w:style w:type="paragraph" w:customStyle="1" w:styleId="CharChar0">
    <w:name w:val="первый Char Char"/>
    <w:basedOn w:val="a3"/>
    <w:rsid w:val="00D135B6"/>
    <w:pPr>
      <w:spacing w:before="120" w:line="240" w:lineRule="exact"/>
      <w:ind w:firstLine="284"/>
      <w:jc w:val="both"/>
    </w:pPr>
    <w:rPr>
      <w:sz w:val="22"/>
    </w:rPr>
  </w:style>
  <w:style w:type="paragraph" w:customStyle="1" w:styleId="Char">
    <w:name w:val="первый Char"/>
    <w:basedOn w:val="a3"/>
    <w:rsid w:val="00D135B6"/>
    <w:pPr>
      <w:spacing w:before="120" w:line="240" w:lineRule="exact"/>
      <w:ind w:firstLine="284"/>
      <w:jc w:val="both"/>
    </w:pPr>
    <w:rPr>
      <w:sz w:val="22"/>
    </w:rPr>
  </w:style>
  <w:style w:type="character" w:customStyle="1" w:styleId="gray1">
    <w:name w:val="gray1"/>
    <w:rsid w:val="00D135B6"/>
    <w:rPr>
      <w:color w:val="808080"/>
    </w:rPr>
  </w:style>
  <w:style w:type="character" w:customStyle="1" w:styleId="style1610">
    <w:name w:val="style161"/>
    <w:rsid w:val="00D135B6"/>
    <w:rPr>
      <w:rFonts w:ascii="Verdana" w:hAnsi="Verdana"/>
      <w:sz w:val="24"/>
    </w:rPr>
  </w:style>
  <w:style w:type="paragraph" w:customStyle="1" w:styleId="affffffffffc">
    <w:name w:val="Содержание"/>
    <w:basedOn w:val="a3"/>
    <w:rsid w:val="00D135B6"/>
    <w:pPr>
      <w:ind w:firstLine="454"/>
      <w:jc w:val="both"/>
    </w:pPr>
  </w:style>
  <w:style w:type="paragraph" w:customStyle="1" w:styleId="affffffffffd">
    <w:name w:val="Модули"/>
    <w:basedOn w:val="a3"/>
    <w:rsid w:val="00D135B6"/>
    <w:pPr>
      <w:keepNext/>
    </w:pPr>
    <w:rPr>
      <w:b/>
      <w:bCs/>
    </w:rPr>
  </w:style>
  <w:style w:type="character" w:customStyle="1" w:styleId="description2">
    <w:name w:val="description2"/>
    <w:rsid w:val="00D135B6"/>
    <w:rPr>
      <w:color w:val="000000"/>
      <w:sz w:val="20"/>
    </w:rPr>
  </w:style>
  <w:style w:type="paragraph" w:customStyle="1" w:styleId="22a">
    <w:name w:val="Îñíî´2íîé òåêñò 2"/>
    <w:basedOn w:val="a3"/>
    <w:rsid w:val="00D135B6"/>
    <w:pPr>
      <w:widowControl w:val="0"/>
      <w:ind w:firstLine="709"/>
      <w:jc w:val="both"/>
    </w:pPr>
    <w:rPr>
      <w:szCs w:val="20"/>
    </w:rPr>
  </w:style>
  <w:style w:type="paragraph" w:customStyle="1" w:styleId="Noeeu3">
    <w:name w:val="Noeeu3"/>
    <w:basedOn w:val="a3"/>
    <w:rsid w:val="00D135B6"/>
    <w:pPr>
      <w:widowControl w:val="0"/>
      <w:ind w:firstLine="284"/>
      <w:jc w:val="both"/>
    </w:pPr>
    <w:rPr>
      <w:sz w:val="20"/>
      <w:szCs w:val="20"/>
    </w:rPr>
  </w:style>
  <w:style w:type="character" w:customStyle="1" w:styleId="c17">
    <w:name w:val="c17"/>
    <w:rsid w:val="00D135B6"/>
  </w:style>
  <w:style w:type="paragraph" w:customStyle="1" w:styleId="affffffffffe">
    <w:name w:val="_Обычный"/>
    <w:basedOn w:val="a3"/>
    <w:rsid w:val="00D135B6"/>
    <w:pPr>
      <w:spacing w:line="360" w:lineRule="auto"/>
      <w:ind w:firstLine="709"/>
      <w:jc w:val="both"/>
    </w:pPr>
  </w:style>
  <w:style w:type="character" w:customStyle="1" w:styleId="NoBreak">
    <w:name w:val="_NoBreak"/>
    <w:rsid w:val="00D135B6"/>
  </w:style>
  <w:style w:type="paragraph" w:customStyle="1" w:styleId="1270">
    <w:name w:val="Стиль по ширине Первая строка:  127 см"/>
    <w:basedOn w:val="a3"/>
    <w:rsid w:val="00D135B6"/>
    <w:pPr>
      <w:spacing w:line="360" w:lineRule="auto"/>
      <w:ind w:firstLine="720"/>
      <w:jc w:val="both"/>
    </w:pPr>
    <w:rPr>
      <w:szCs w:val="20"/>
    </w:rPr>
  </w:style>
  <w:style w:type="character" w:customStyle="1" w:styleId="Arial16">
    <w:name w:val="Стиль Arial 16 пт полужирный"/>
    <w:rsid w:val="00D135B6"/>
    <w:rPr>
      <w:rFonts w:ascii="Arial" w:hAnsi="Arial"/>
      <w:b/>
      <w:sz w:val="32"/>
    </w:rPr>
  </w:style>
  <w:style w:type="paragraph" w:customStyle="1" w:styleId="12b">
    <w:name w:val="стиль12"/>
    <w:basedOn w:val="a3"/>
    <w:rsid w:val="00D135B6"/>
    <w:pPr>
      <w:spacing w:before="100" w:beforeAutospacing="1" w:after="100" w:afterAutospacing="1"/>
    </w:pPr>
    <w:rPr>
      <w:rFonts w:ascii="Arial" w:hAnsi="Arial" w:cs="Arial"/>
      <w:color w:val="676767"/>
      <w:sz w:val="20"/>
      <w:szCs w:val="20"/>
    </w:rPr>
  </w:style>
  <w:style w:type="character" w:customStyle="1" w:styleId="FontStyle61">
    <w:name w:val="Font Style61"/>
    <w:rsid w:val="00D135B6"/>
    <w:rPr>
      <w:rFonts w:ascii="MS Reference Sans Serif" w:hAnsi="MS Reference Sans Serif"/>
      <w:sz w:val="12"/>
    </w:rPr>
  </w:style>
  <w:style w:type="character" w:customStyle="1" w:styleId="FontStyle60">
    <w:name w:val="Font Style60"/>
    <w:rsid w:val="00D135B6"/>
    <w:rPr>
      <w:rFonts w:ascii="MS Reference Sans Serif" w:hAnsi="MS Reference Sans Serif"/>
      <w:sz w:val="16"/>
    </w:rPr>
  </w:style>
  <w:style w:type="paragraph" w:customStyle="1" w:styleId="Style102">
    <w:name w:val="Стиль Style10 + Черный"/>
    <w:basedOn w:val="a3"/>
    <w:next w:val="a3"/>
    <w:rsid w:val="00D135B6"/>
    <w:rPr>
      <w:color w:val="000000"/>
    </w:rPr>
  </w:style>
  <w:style w:type="paragraph" w:customStyle="1" w:styleId="Style1010">
    <w:name w:val="Стиль Style10 + Черный1"/>
    <w:basedOn w:val="a3"/>
    <w:next w:val="a3"/>
    <w:rsid w:val="00D135B6"/>
    <w:rPr>
      <w:color w:val="000000"/>
    </w:rPr>
  </w:style>
  <w:style w:type="paragraph" w:customStyle="1" w:styleId="Style48">
    <w:name w:val="Style48"/>
    <w:basedOn w:val="a3"/>
    <w:rsid w:val="00D135B6"/>
    <w:pPr>
      <w:widowControl w:val="0"/>
      <w:autoSpaceDE w:val="0"/>
      <w:autoSpaceDN w:val="0"/>
      <w:adjustRightInd w:val="0"/>
    </w:pPr>
  </w:style>
  <w:style w:type="paragraph" w:customStyle="1" w:styleId="Textbody0">
    <w:name w:val="Text body"/>
    <w:basedOn w:val="Standard"/>
    <w:rsid w:val="00D135B6"/>
    <w:pPr>
      <w:autoSpaceDN/>
      <w:spacing w:after="120"/>
      <w:textAlignment w:val="baseline"/>
    </w:pPr>
    <w:rPr>
      <w:rFonts w:eastAsia="SimSun" w:cs="Mangal"/>
      <w:kern w:val="1"/>
      <w:lang w:eastAsia="hi-IN" w:bidi="hi-IN"/>
    </w:rPr>
  </w:style>
  <w:style w:type="paragraph" w:customStyle="1" w:styleId="Index">
    <w:name w:val="Index"/>
    <w:basedOn w:val="Standard"/>
    <w:rsid w:val="00D135B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D135B6"/>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D135B6"/>
    <w:rPr>
      <w:rFonts w:ascii="TimesET" w:eastAsia="Times New Roman" w:hAnsi="TimesET" w:cs="Times New Roman"/>
      <w:color w:val="000000"/>
      <w:sz w:val="20"/>
      <w:szCs w:val="20"/>
      <w:lang w:eastAsia="ru-RU"/>
    </w:rPr>
  </w:style>
  <w:style w:type="character" w:customStyle="1" w:styleId="IntenseEmphasis1">
    <w:name w:val="Intense Emphasis1"/>
    <w:rsid w:val="00D135B6"/>
    <w:rPr>
      <w:b/>
    </w:rPr>
  </w:style>
  <w:style w:type="paragraph" w:customStyle="1" w:styleId="HTMLPreformatted1">
    <w:name w:val="HTML Preformatted1"/>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D135B6"/>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D135B6"/>
    <w:rPr>
      <w:sz w:val="24"/>
    </w:rPr>
  </w:style>
  <w:style w:type="character" w:customStyle="1" w:styleId="afffffffffff">
    <w:name w:val="Название Знак"/>
    <w:locked/>
    <w:rsid w:val="00D135B6"/>
    <w:rPr>
      <w:sz w:val="24"/>
      <w:lang w:val="en-US"/>
    </w:rPr>
  </w:style>
  <w:style w:type="character" w:customStyle="1" w:styleId="2fff6">
    <w:name w:val="Красная строка Знак2"/>
    <w:rsid w:val="00D135B6"/>
  </w:style>
  <w:style w:type="paragraph" w:customStyle="1" w:styleId="95">
    <w:name w:val="Знак9"/>
    <w:basedOn w:val="a3"/>
    <w:rsid w:val="00D135B6"/>
    <w:pPr>
      <w:spacing w:after="160" w:line="240" w:lineRule="exact"/>
    </w:pPr>
    <w:rPr>
      <w:rFonts w:ascii="Verdana" w:hAnsi="Verdana"/>
      <w:lang w:val="en-US" w:eastAsia="en-US"/>
    </w:rPr>
  </w:style>
  <w:style w:type="paragraph" w:customStyle="1" w:styleId="useradditionalinfo1">
    <w:name w:val="useradditionalinfo1"/>
    <w:basedOn w:val="a3"/>
    <w:rsid w:val="00D135B6"/>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D135B6"/>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D135B6"/>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D135B6"/>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D135B6"/>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D135B6"/>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D135B6"/>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D135B6"/>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D135B6"/>
    <w:pPr>
      <w:numPr>
        <w:numId w:val="0"/>
      </w:numPr>
      <w:tabs>
        <w:tab w:val="left" w:pos="360"/>
        <w:tab w:val="left" w:pos="1354"/>
      </w:tabs>
      <w:ind w:left="360" w:hanging="360"/>
    </w:pPr>
    <w:rPr>
      <w:sz w:val="24"/>
      <w:lang w:eastAsia="ru-RU"/>
    </w:rPr>
  </w:style>
  <w:style w:type="character" w:customStyle="1" w:styleId="77">
    <w:name w:val="Основной текст (7)_"/>
    <w:locked/>
    <w:rsid w:val="00D135B6"/>
    <w:rPr>
      <w:b/>
      <w:i/>
    </w:rPr>
  </w:style>
  <w:style w:type="paragraph" w:customStyle="1" w:styleId="bloc">
    <w:name w:val="bloc"/>
    <w:basedOn w:val="a3"/>
    <w:rsid w:val="00D135B6"/>
    <w:pPr>
      <w:spacing w:before="100" w:beforeAutospacing="1" w:after="100" w:afterAutospacing="1"/>
    </w:pPr>
  </w:style>
  <w:style w:type="paragraph" w:customStyle="1" w:styleId="bordered">
    <w:name w:val="bordered"/>
    <w:basedOn w:val="a3"/>
    <w:rsid w:val="00D135B6"/>
    <w:pPr>
      <w:spacing w:before="100" w:beforeAutospacing="1" w:after="100" w:afterAutospacing="1"/>
    </w:pPr>
  </w:style>
  <w:style w:type="paragraph" w:customStyle="1" w:styleId="fr-collapsible-toggle">
    <w:name w:val="fr-collapsible-toggle"/>
    <w:basedOn w:val="a3"/>
    <w:rsid w:val="00D135B6"/>
    <w:pPr>
      <w:spacing w:before="100" w:beforeAutospacing="1" w:after="100" w:afterAutospacing="1"/>
    </w:pPr>
  </w:style>
  <w:style w:type="paragraph" w:customStyle="1" w:styleId="fr-collapsible-toggle-collapsed">
    <w:name w:val="fr-collapsible-toggle-collapsed"/>
    <w:basedOn w:val="a3"/>
    <w:rsid w:val="00D135B6"/>
    <w:pPr>
      <w:spacing w:before="100" w:beforeAutospacing="1" w:after="100" w:afterAutospacing="1"/>
    </w:pPr>
  </w:style>
  <w:style w:type="paragraph" w:customStyle="1" w:styleId="fr-collapsible-group-toogle-all">
    <w:name w:val="fr-collapsible-group-toogle-all"/>
    <w:basedOn w:val="a3"/>
    <w:rsid w:val="00D135B6"/>
    <w:pPr>
      <w:spacing w:before="100" w:beforeAutospacing="1" w:after="100" w:afterAutospacing="1"/>
    </w:pPr>
    <w:rPr>
      <w:sz w:val="18"/>
      <w:szCs w:val="18"/>
    </w:rPr>
  </w:style>
  <w:style w:type="paragraph" w:customStyle="1" w:styleId="toogleboxnew">
    <w:name w:val="toogleboxnew"/>
    <w:basedOn w:val="a3"/>
    <w:rsid w:val="00D135B6"/>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D135B6"/>
    <w:pPr>
      <w:shd w:val="clear" w:color="auto" w:fill="EFEFEF"/>
      <w:spacing w:after="30"/>
      <w:jc w:val="center"/>
    </w:pPr>
    <w:rPr>
      <w:b/>
      <w:bCs/>
    </w:rPr>
  </w:style>
  <w:style w:type="paragraph" w:customStyle="1" w:styleId="navboxnew">
    <w:name w:val="navboxnew"/>
    <w:basedOn w:val="a3"/>
    <w:rsid w:val="00D135B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D135B6"/>
    <w:pPr>
      <w:spacing w:before="100" w:beforeAutospacing="1" w:after="100" w:afterAutospacing="1"/>
      <w:ind w:left="-1200"/>
    </w:pPr>
    <w:rPr>
      <w:sz w:val="19"/>
      <w:szCs w:val="19"/>
    </w:rPr>
  </w:style>
  <w:style w:type="paragraph" w:customStyle="1" w:styleId="navboxnewoldie">
    <w:name w:val="navboxnew_oldie"/>
    <w:basedOn w:val="a3"/>
    <w:rsid w:val="00D135B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D135B6"/>
    <w:pPr>
      <w:spacing w:before="100" w:beforeAutospacing="1" w:after="100" w:afterAutospacing="1"/>
    </w:pPr>
  </w:style>
  <w:style w:type="paragraph" w:customStyle="1" w:styleId="mw-hiero-outer">
    <w:name w:val="mw-hiero-outer"/>
    <w:basedOn w:val="a3"/>
    <w:rsid w:val="00D135B6"/>
    <w:pPr>
      <w:spacing w:before="100" w:beforeAutospacing="1" w:after="100" w:afterAutospacing="1"/>
    </w:pPr>
  </w:style>
  <w:style w:type="paragraph" w:customStyle="1" w:styleId="mw-hiero-box">
    <w:name w:val="mw-hiero-box"/>
    <w:basedOn w:val="a3"/>
    <w:rsid w:val="00D135B6"/>
    <w:pPr>
      <w:shd w:val="clear" w:color="auto" w:fill="000000"/>
      <w:spacing w:before="100" w:beforeAutospacing="1" w:after="100" w:afterAutospacing="1"/>
    </w:pPr>
  </w:style>
  <w:style w:type="paragraph" w:customStyle="1" w:styleId="ui-helper-hidden">
    <w:name w:val="ui-helper-hidden"/>
    <w:basedOn w:val="a3"/>
    <w:rsid w:val="00D135B6"/>
    <w:pPr>
      <w:spacing w:before="100" w:beforeAutospacing="1" w:after="100" w:afterAutospacing="1"/>
    </w:pPr>
    <w:rPr>
      <w:vanish/>
    </w:rPr>
  </w:style>
  <w:style w:type="paragraph" w:customStyle="1" w:styleId="ui-helper-reset">
    <w:name w:val="ui-helper-reset"/>
    <w:basedOn w:val="a3"/>
    <w:rsid w:val="00D135B6"/>
  </w:style>
  <w:style w:type="paragraph" w:customStyle="1" w:styleId="ui-helper-clearfix">
    <w:name w:val="ui-helper-clearfix"/>
    <w:basedOn w:val="a3"/>
    <w:rsid w:val="00D135B6"/>
    <w:pPr>
      <w:spacing w:before="100" w:beforeAutospacing="1" w:after="100" w:afterAutospacing="1"/>
    </w:pPr>
  </w:style>
  <w:style w:type="paragraph" w:customStyle="1" w:styleId="ui-helper-zfix">
    <w:name w:val="ui-helper-zfix"/>
    <w:basedOn w:val="a3"/>
    <w:rsid w:val="00D135B6"/>
    <w:pPr>
      <w:spacing w:before="100" w:beforeAutospacing="1" w:after="100" w:afterAutospacing="1"/>
    </w:pPr>
  </w:style>
  <w:style w:type="paragraph" w:customStyle="1" w:styleId="ui-icon">
    <w:name w:val="ui-icon"/>
    <w:basedOn w:val="a3"/>
    <w:rsid w:val="00D135B6"/>
    <w:pPr>
      <w:spacing w:before="100" w:beforeAutospacing="1" w:after="100" w:afterAutospacing="1"/>
      <w:ind w:firstLine="7343"/>
    </w:pPr>
  </w:style>
  <w:style w:type="paragraph" w:customStyle="1" w:styleId="ui-widget-overlay">
    <w:name w:val="ui-widget-overlay"/>
    <w:basedOn w:val="a3"/>
    <w:rsid w:val="00D135B6"/>
    <w:pPr>
      <w:shd w:val="clear" w:color="auto" w:fill="000000"/>
      <w:spacing w:before="100" w:beforeAutospacing="1" w:after="100" w:afterAutospacing="1"/>
    </w:pPr>
  </w:style>
  <w:style w:type="paragraph" w:customStyle="1" w:styleId="ui-widget">
    <w:name w:val="ui-widget"/>
    <w:basedOn w:val="a3"/>
    <w:rsid w:val="00D135B6"/>
    <w:pPr>
      <w:spacing w:before="100" w:beforeAutospacing="1" w:after="100" w:afterAutospacing="1"/>
    </w:pPr>
    <w:rPr>
      <w:rFonts w:ascii="Arial" w:hAnsi="Arial" w:cs="Arial"/>
      <w:sz w:val="19"/>
      <w:szCs w:val="19"/>
    </w:rPr>
  </w:style>
  <w:style w:type="paragraph" w:customStyle="1" w:styleId="ui-widget-content">
    <w:name w:val="ui-widget-content"/>
    <w:basedOn w:val="a3"/>
    <w:rsid w:val="00D135B6"/>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D135B6"/>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D135B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D135B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D135B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D135B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D135B6"/>
    <w:pPr>
      <w:spacing w:before="100" w:beforeAutospacing="1" w:after="100" w:afterAutospacing="1"/>
    </w:pPr>
    <w:rPr>
      <w:color w:val="FFFFFF"/>
    </w:rPr>
  </w:style>
  <w:style w:type="paragraph" w:customStyle="1" w:styleId="ui-priority-primary">
    <w:name w:val="ui-priority-primary"/>
    <w:basedOn w:val="a3"/>
    <w:rsid w:val="00D135B6"/>
    <w:pPr>
      <w:spacing w:before="100" w:beforeAutospacing="1" w:after="100" w:afterAutospacing="1"/>
    </w:pPr>
    <w:rPr>
      <w:b/>
      <w:bCs/>
    </w:rPr>
  </w:style>
  <w:style w:type="paragraph" w:customStyle="1" w:styleId="ui-priority-secondary">
    <w:name w:val="ui-priority-secondary"/>
    <w:basedOn w:val="a3"/>
    <w:rsid w:val="00D135B6"/>
    <w:pPr>
      <w:spacing w:before="100" w:beforeAutospacing="1" w:after="100" w:afterAutospacing="1"/>
    </w:pPr>
  </w:style>
  <w:style w:type="paragraph" w:customStyle="1" w:styleId="ui-state-disabled">
    <w:name w:val="ui-state-disabled"/>
    <w:basedOn w:val="a3"/>
    <w:rsid w:val="00D135B6"/>
    <w:pPr>
      <w:spacing w:before="100" w:beforeAutospacing="1" w:after="100" w:afterAutospacing="1"/>
    </w:pPr>
  </w:style>
  <w:style w:type="paragraph" w:customStyle="1" w:styleId="ui-widget-shadow">
    <w:name w:val="ui-widget-shadow"/>
    <w:basedOn w:val="a3"/>
    <w:rsid w:val="00D135B6"/>
    <w:pPr>
      <w:shd w:val="clear" w:color="auto" w:fill="000000"/>
      <w:ind w:left="-105"/>
    </w:pPr>
  </w:style>
  <w:style w:type="paragraph" w:customStyle="1" w:styleId="ui-resizable-handle">
    <w:name w:val="ui-resizable-handle"/>
    <w:basedOn w:val="a3"/>
    <w:rsid w:val="00D135B6"/>
    <w:pPr>
      <w:spacing w:before="100" w:beforeAutospacing="1" w:after="100" w:afterAutospacing="1"/>
    </w:pPr>
    <w:rPr>
      <w:sz w:val="2"/>
      <w:szCs w:val="2"/>
    </w:rPr>
  </w:style>
  <w:style w:type="paragraph" w:customStyle="1" w:styleId="ui-resizable-n">
    <w:name w:val="ui-resizable-n"/>
    <w:basedOn w:val="a3"/>
    <w:rsid w:val="00D135B6"/>
    <w:pPr>
      <w:spacing w:before="100" w:beforeAutospacing="1" w:after="100" w:afterAutospacing="1"/>
    </w:pPr>
  </w:style>
  <w:style w:type="paragraph" w:customStyle="1" w:styleId="ui-resizable-s">
    <w:name w:val="ui-resizable-s"/>
    <w:basedOn w:val="a3"/>
    <w:rsid w:val="00D135B6"/>
    <w:pPr>
      <w:spacing w:before="100" w:beforeAutospacing="1" w:after="100" w:afterAutospacing="1"/>
    </w:pPr>
  </w:style>
  <w:style w:type="paragraph" w:customStyle="1" w:styleId="ui-resizable-e">
    <w:name w:val="ui-resizable-e"/>
    <w:basedOn w:val="a3"/>
    <w:rsid w:val="00D135B6"/>
    <w:pPr>
      <w:spacing w:before="100" w:beforeAutospacing="1" w:after="100" w:afterAutospacing="1"/>
    </w:pPr>
  </w:style>
  <w:style w:type="paragraph" w:customStyle="1" w:styleId="ui-resizable-w">
    <w:name w:val="ui-resizable-w"/>
    <w:basedOn w:val="a3"/>
    <w:rsid w:val="00D135B6"/>
    <w:pPr>
      <w:spacing w:before="100" w:beforeAutospacing="1" w:after="100" w:afterAutospacing="1"/>
    </w:pPr>
  </w:style>
  <w:style w:type="paragraph" w:customStyle="1" w:styleId="ui-resizable-se">
    <w:name w:val="ui-resizable-se"/>
    <w:basedOn w:val="a3"/>
    <w:rsid w:val="00D135B6"/>
    <w:pPr>
      <w:spacing w:before="100" w:beforeAutospacing="1" w:after="100" w:afterAutospacing="1"/>
    </w:pPr>
  </w:style>
  <w:style w:type="paragraph" w:customStyle="1" w:styleId="ui-resizable-sw">
    <w:name w:val="ui-resizable-sw"/>
    <w:basedOn w:val="a3"/>
    <w:rsid w:val="00D135B6"/>
    <w:pPr>
      <w:spacing w:before="100" w:beforeAutospacing="1" w:after="100" w:afterAutospacing="1"/>
    </w:pPr>
  </w:style>
  <w:style w:type="paragraph" w:customStyle="1" w:styleId="ui-resizable-nw">
    <w:name w:val="ui-resizable-nw"/>
    <w:basedOn w:val="a3"/>
    <w:rsid w:val="00D135B6"/>
    <w:pPr>
      <w:spacing w:before="100" w:beforeAutospacing="1" w:after="100" w:afterAutospacing="1"/>
    </w:pPr>
  </w:style>
  <w:style w:type="paragraph" w:customStyle="1" w:styleId="ui-resizable-ne">
    <w:name w:val="ui-resizable-ne"/>
    <w:basedOn w:val="a3"/>
    <w:rsid w:val="00D135B6"/>
    <w:pPr>
      <w:spacing w:before="100" w:beforeAutospacing="1" w:after="100" w:afterAutospacing="1"/>
    </w:pPr>
  </w:style>
  <w:style w:type="paragraph" w:customStyle="1" w:styleId="ui-button">
    <w:name w:val="ui-button"/>
    <w:basedOn w:val="a3"/>
    <w:rsid w:val="00D135B6"/>
    <w:pPr>
      <w:spacing w:before="100" w:beforeAutospacing="1" w:after="100" w:afterAutospacing="1"/>
      <w:ind w:right="24"/>
      <w:jc w:val="center"/>
    </w:pPr>
  </w:style>
  <w:style w:type="paragraph" w:customStyle="1" w:styleId="ui-button-icon-only">
    <w:name w:val="ui-button-icon-only"/>
    <w:basedOn w:val="a3"/>
    <w:rsid w:val="00D135B6"/>
    <w:pPr>
      <w:spacing w:before="100" w:beforeAutospacing="1" w:after="100" w:afterAutospacing="1"/>
    </w:pPr>
  </w:style>
  <w:style w:type="paragraph" w:customStyle="1" w:styleId="ui-button-icons-only">
    <w:name w:val="ui-button-icons-only"/>
    <w:basedOn w:val="a3"/>
    <w:rsid w:val="00D135B6"/>
    <w:pPr>
      <w:spacing w:before="100" w:beforeAutospacing="1" w:after="100" w:afterAutospacing="1"/>
    </w:pPr>
  </w:style>
  <w:style w:type="paragraph" w:customStyle="1" w:styleId="ui-buttonset">
    <w:name w:val="ui-buttonset"/>
    <w:basedOn w:val="a3"/>
    <w:rsid w:val="00D135B6"/>
    <w:pPr>
      <w:spacing w:before="100" w:beforeAutospacing="1" w:after="100" w:afterAutospacing="1"/>
      <w:ind w:right="105"/>
    </w:pPr>
  </w:style>
  <w:style w:type="paragraph" w:customStyle="1" w:styleId="ui-dialog">
    <w:name w:val="ui-dialog"/>
    <w:basedOn w:val="a3"/>
    <w:rsid w:val="00D135B6"/>
    <w:pPr>
      <w:spacing w:before="100" w:beforeAutospacing="1" w:after="100" w:afterAutospacing="1"/>
    </w:pPr>
  </w:style>
  <w:style w:type="paragraph" w:customStyle="1" w:styleId="suggestions">
    <w:name w:val="suggestions"/>
    <w:basedOn w:val="a3"/>
    <w:rsid w:val="00D135B6"/>
    <w:pPr>
      <w:ind w:right="-15"/>
    </w:pPr>
  </w:style>
  <w:style w:type="paragraph" w:customStyle="1" w:styleId="suggestions-special">
    <w:name w:val="suggestions-special"/>
    <w:basedOn w:val="a3"/>
    <w:rsid w:val="00D135B6"/>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D135B6"/>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D135B6"/>
    <w:pPr>
      <w:spacing w:line="360" w:lineRule="atLeast"/>
    </w:pPr>
    <w:rPr>
      <w:color w:val="000000"/>
    </w:rPr>
  </w:style>
  <w:style w:type="paragraph" w:customStyle="1" w:styleId="suggestions-result-current">
    <w:name w:val="suggestions-result-current"/>
    <w:basedOn w:val="a3"/>
    <w:rsid w:val="00D135B6"/>
    <w:pPr>
      <w:shd w:val="clear" w:color="auto" w:fill="4C59A6"/>
      <w:spacing w:before="100" w:beforeAutospacing="1" w:after="100" w:afterAutospacing="1"/>
    </w:pPr>
    <w:rPr>
      <w:color w:val="FFFFFF"/>
    </w:rPr>
  </w:style>
  <w:style w:type="paragraph" w:customStyle="1" w:styleId="autoellipsis-matched">
    <w:name w:val="autoellipsis-matched"/>
    <w:basedOn w:val="a3"/>
    <w:rsid w:val="00D135B6"/>
    <w:pPr>
      <w:spacing w:before="100" w:beforeAutospacing="1" w:after="100" w:afterAutospacing="1"/>
    </w:pPr>
    <w:rPr>
      <w:b/>
      <w:bCs/>
    </w:rPr>
  </w:style>
  <w:style w:type="paragraph" w:customStyle="1" w:styleId="mwembedplayer">
    <w:name w:val="mwembedplayer"/>
    <w:basedOn w:val="a3"/>
    <w:rsid w:val="00D135B6"/>
    <w:pPr>
      <w:spacing w:before="100" w:beforeAutospacing="1" w:after="100" w:afterAutospacing="1"/>
    </w:pPr>
  </w:style>
  <w:style w:type="paragraph" w:customStyle="1" w:styleId="loadingspinner">
    <w:name w:val="loadingspinner"/>
    <w:basedOn w:val="a3"/>
    <w:rsid w:val="00D135B6"/>
    <w:pPr>
      <w:spacing w:before="100" w:beforeAutospacing="1" w:after="100" w:afterAutospacing="1"/>
    </w:pPr>
  </w:style>
  <w:style w:type="paragraph" w:customStyle="1" w:styleId="mw-imported-resource">
    <w:name w:val="mw-imported-resource"/>
    <w:basedOn w:val="a3"/>
    <w:rsid w:val="00D135B6"/>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D135B6"/>
    <w:pPr>
      <w:spacing w:before="30" w:after="100" w:afterAutospacing="1"/>
      <w:ind w:left="45"/>
    </w:pPr>
  </w:style>
  <w:style w:type="paragraph" w:customStyle="1" w:styleId="mw-fullscreen-overlay">
    <w:name w:val="mw-fullscreen-overlay"/>
    <w:basedOn w:val="a3"/>
    <w:rsid w:val="00D135B6"/>
    <w:pPr>
      <w:shd w:val="clear" w:color="auto" w:fill="000000"/>
      <w:spacing w:before="100" w:beforeAutospacing="1" w:after="100" w:afterAutospacing="1"/>
    </w:pPr>
  </w:style>
  <w:style w:type="paragraph" w:customStyle="1" w:styleId="play-btn-large">
    <w:name w:val="play-btn-large"/>
    <w:basedOn w:val="a3"/>
    <w:rsid w:val="00D135B6"/>
    <w:pPr>
      <w:spacing w:before="100" w:beforeAutospacing="1" w:after="100" w:afterAutospacing="1"/>
    </w:pPr>
  </w:style>
  <w:style w:type="paragraph" w:customStyle="1" w:styleId="carouselcontainer">
    <w:name w:val="carouselcontainer"/>
    <w:basedOn w:val="a3"/>
    <w:rsid w:val="00D135B6"/>
    <w:pPr>
      <w:spacing w:before="100" w:beforeAutospacing="1" w:after="100" w:afterAutospacing="1"/>
    </w:pPr>
  </w:style>
  <w:style w:type="paragraph" w:customStyle="1" w:styleId="carouselvideotitle">
    <w:name w:val="carouselvideotitle"/>
    <w:basedOn w:val="a3"/>
    <w:rsid w:val="00D135B6"/>
    <w:pPr>
      <w:spacing w:before="100" w:beforeAutospacing="1" w:after="100" w:afterAutospacing="1"/>
    </w:pPr>
    <w:rPr>
      <w:b/>
      <w:bCs/>
      <w:color w:val="FFFFFF"/>
    </w:rPr>
  </w:style>
  <w:style w:type="paragraph" w:customStyle="1" w:styleId="carouselvideotitletext">
    <w:name w:val="carouselvideotitletext"/>
    <w:basedOn w:val="a3"/>
    <w:rsid w:val="00D135B6"/>
    <w:pPr>
      <w:spacing w:before="100" w:beforeAutospacing="1" w:after="100" w:afterAutospacing="1"/>
    </w:pPr>
  </w:style>
  <w:style w:type="paragraph" w:customStyle="1" w:styleId="carouseltitleduration">
    <w:name w:val="carouseltitleduration"/>
    <w:basedOn w:val="a3"/>
    <w:rsid w:val="00D135B6"/>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D135B6"/>
    <w:pPr>
      <w:spacing w:before="100" w:beforeAutospacing="1" w:after="100" w:afterAutospacing="1"/>
      <w:jc w:val="center"/>
    </w:pPr>
    <w:rPr>
      <w:color w:val="FFFFFF"/>
    </w:rPr>
  </w:style>
  <w:style w:type="paragraph" w:customStyle="1" w:styleId="carouselimgduration">
    <w:name w:val="carouselimgduration"/>
    <w:basedOn w:val="a3"/>
    <w:rsid w:val="00D135B6"/>
    <w:pPr>
      <w:spacing w:before="100" w:beforeAutospacing="1" w:after="100" w:afterAutospacing="1"/>
    </w:pPr>
    <w:rPr>
      <w:color w:val="FFFFFF"/>
    </w:rPr>
  </w:style>
  <w:style w:type="paragraph" w:customStyle="1" w:styleId="carouselprevbutton">
    <w:name w:val="carouselprevbutton"/>
    <w:basedOn w:val="a3"/>
    <w:rsid w:val="00D135B6"/>
    <w:pPr>
      <w:spacing w:before="100" w:beforeAutospacing="1" w:after="100" w:afterAutospacing="1"/>
    </w:pPr>
  </w:style>
  <w:style w:type="paragraph" w:customStyle="1" w:styleId="carouselnextbutton">
    <w:name w:val="carouselnextbutton"/>
    <w:basedOn w:val="a3"/>
    <w:rsid w:val="00D135B6"/>
    <w:pPr>
      <w:spacing w:before="100" w:beforeAutospacing="1" w:after="100" w:afterAutospacing="1"/>
    </w:pPr>
  </w:style>
  <w:style w:type="paragraph" w:customStyle="1" w:styleId="alert-container">
    <w:name w:val="alert-container"/>
    <w:basedOn w:val="a3"/>
    <w:rsid w:val="00D135B6"/>
    <w:pPr>
      <w:spacing w:before="100" w:beforeAutospacing="1" w:after="100" w:afterAutospacing="1"/>
    </w:pPr>
  </w:style>
  <w:style w:type="paragraph" w:customStyle="1" w:styleId="alert-title">
    <w:name w:val="alert-title"/>
    <w:basedOn w:val="a3"/>
    <w:rsid w:val="00D135B6"/>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D135B6"/>
    <w:pPr>
      <w:spacing w:before="100" w:beforeAutospacing="1" w:after="100" w:afterAutospacing="1"/>
      <w:jc w:val="center"/>
    </w:pPr>
    <w:rPr>
      <w:sz w:val="21"/>
      <w:szCs w:val="21"/>
    </w:rPr>
  </w:style>
  <w:style w:type="paragraph" w:customStyle="1" w:styleId="alert-buttons-container">
    <w:name w:val="alert-buttons-container"/>
    <w:basedOn w:val="a3"/>
    <w:rsid w:val="00D135B6"/>
    <w:pPr>
      <w:spacing w:before="100" w:beforeAutospacing="1" w:after="100" w:afterAutospacing="1"/>
      <w:jc w:val="center"/>
    </w:pPr>
  </w:style>
  <w:style w:type="paragraph" w:customStyle="1" w:styleId="alert-button">
    <w:name w:val="alert-button"/>
    <w:basedOn w:val="a3"/>
    <w:rsid w:val="00D135B6"/>
    <w:pPr>
      <w:shd w:val="clear" w:color="auto" w:fill="474747"/>
      <w:spacing w:before="100" w:beforeAutospacing="1" w:after="100" w:afterAutospacing="1"/>
    </w:pPr>
    <w:rPr>
      <w:color w:val="FFFFFF"/>
    </w:rPr>
  </w:style>
  <w:style w:type="paragraph" w:customStyle="1" w:styleId="mw-plusminus-pos">
    <w:name w:val="mw-plusminus-pos"/>
    <w:basedOn w:val="a3"/>
    <w:rsid w:val="00D135B6"/>
    <w:pPr>
      <w:spacing w:before="100" w:beforeAutospacing="1" w:after="100" w:afterAutospacing="1"/>
    </w:pPr>
    <w:rPr>
      <w:color w:val="00B000"/>
    </w:rPr>
  </w:style>
  <w:style w:type="paragraph" w:customStyle="1" w:styleId="mw-plusminus-neg">
    <w:name w:val="mw-plusminus-neg"/>
    <w:basedOn w:val="a3"/>
    <w:rsid w:val="00D135B6"/>
    <w:pPr>
      <w:spacing w:before="100" w:beforeAutospacing="1" w:after="100" w:afterAutospacing="1"/>
    </w:pPr>
    <w:rPr>
      <w:color w:val="FF2050"/>
    </w:rPr>
  </w:style>
  <w:style w:type="paragraph" w:customStyle="1" w:styleId="mw-plusminus-null">
    <w:name w:val="mw-plusminus-null"/>
    <w:basedOn w:val="a3"/>
    <w:rsid w:val="00D135B6"/>
    <w:pPr>
      <w:spacing w:before="100" w:beforeAutospacing="1" w:after="100" w:afterAutospacing="1"/>
    </w:pPr>
    <w:rPr>
      <w:color w:val="999999"/>
    </w:rPr>
  </w:style>
  <w:style w:type="paragraph" w:customStyle="1" w:styleId="mw-tag-markers">
    <w:name w:val="mw-tag-markers"/>
    <w:basedOn w:val="a3"/>
    <w:rsid w:val="00D135B6"/>
    <w:pPr>
      <w:spacing w:before="100" w:beforeAutospacing="1" w:after="100" w:afterAutospacing="1"/>
    </w:pPr>
    <w:rPr>
      <w:rFonts w:ascii="Arial" w:hAnsi="Arial" w:cs="Arial"/>
      <w:i/>
      <w:iCs/>
      <w:sz w:val="22"/>
      <w:szCs w:val="22"/>
    </w:rPr>
  </w:style>
  <w:style w:type="paragraph" w:customStyle="1" w:styleId="history-size">
    <w:name w:val="history-size"/>
    <w:basedOn w:val="a3"/>
    <w:rsid w:val="00D135B6"/>
    <w:pPr>
      <w:spacing w:before="100" w:beforeAutospacing="1" w:after="100" w:afterAutospacing="1"/>
    </w:pPr>
    <w:rPr>
      <w:sz w:val="19"/>
      <w:szCs w:val="19"/>
    </w:rPr>
  </w:style>
  <w:style w:type="paragraph" w:customStyle="1" w:styleId="mw-whatlinkshere-tools">
    <w:name w:val="mw-whatlinkshere-tools"/>
    <w:basedOn w:val="a3"/>
    <w:rsid w:val="00D135B6"/>
    <w:pPr>
      <w:spacing w:before="100" w:beforeAutospacing="1" w:after="100" w:afterAutospacing="1"/>
    </w:pPr>
    <w:rPr>
      <w:sz w:val="19"/>
      <w:szCs w:val="19"/>
    </w:rPr>
  </w:style>
  <w:style w:type="paragraph" w:customStyle="1" w:styleId="italique">
    <w:name w:val="italique"/>
    <w:basedOn w:val="a3"/>
    <w:rsid w:val="00D135B6"/>
    <w:pPr>
      <w:spacing w:before="100" w:beforeAutospacing="1" w:after="100" w:afterAutospacing="1"/>
    </w:pPr>
    <w:rPr>
      <w:i/>
      <w:iCs/>
    </w:rPr>
  </w:style>
  <w:style w:type="paragraph" w:customStyle="1" w:styleId="nowrap">
    <w:name w:val="nowrap"/>
    <w:basedOn w:val="a3"/>
    <w:rsid w:val="00D135B6"/>
    <w:pPr>
      <w:spacing w:before="100" w:beforeAutospacing="1" w:after="100" w:afterAutospacing="1"/>
    </w:pPr>
  </w:style>
  <w:style w:type="paragraph" w:customStyle="1" w:styleId="rcoptions">
    <w:name w:val="rcoptions"/>
    <w:basedOn w:val="a3"/>
    <w:rsid w:val="00D135B6"/>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D135B6"/>
    <w:pPr>
      <w:spacing w:before="100" w:beforeAutospacing="1" w:after="100" w:afterAutospacing="1"/>
    </w:pPr>
    <w:rPr>
      <w:vanish/>
    </w:rPr>
  </w:style>
  <w:style w:type="paragraph" w:customStyle="1" w:styleId="fieldsetlike">
    <w:name w:val="fieldsetlike"/>
    <w:basedOn w:val="a3"/>
    <w:rsid w:val="00D135B6"/>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D135B6"/>
    <w:pPr>
      <w:pBdr>
        <w:bottom w:val="single" w:sz="6" w:space="6" w:color="AAAAAA"/>
      </w:pBdr>
      <w:shd w:val="clear" w:color="auto" w:fill="FFFFFF"/>
      <w:spacing w:after="120"/>
    </w:pPr>
    <w:rPr>
      <w:i/>
      <w:iCs/>
    </w:rPr>
  </w:style>
  <w:style w:type="paragraph" w:customStyle="1" w:styleId="indicateur-langue">
    <w:name w:val="indicateur-langue"/>
    <w:basedOn w:val="a3"/>
    <w:rsid w:val="00D135B6"/>
    <w:pPr>
      <w:spacing w:before="100" w:beforeAutospacing="1" w:after="100" w:afterAutospacing="1"/>
    </w:pPr>
    <w:rPr>
      <w:rFonts w:ascii="Courier New" w:hAnsi="Courier New" w:cs="Courier New"/>
      <w:b/>
      <w:bCs/>
    </w:rPr>
  </w:style>
  <w:style w:type="paragraph" w:customStyle="1" w:styleId="romain">
    <w:name w:val="romain"/>
    <w:basedOn w:val="a3"/>
    <w:rsid w:val="00D135B6"/>
    <w:pPr>
      <w:spacing w:before="100" w:beforeAutospacing="1" w:after="100" w:afterAutospacing="1"/>
    </w:pPr>
    <w:rPr>
      <w:smallCaps/>
    </w:rPr>
  </w:style>
  <w:style w:type="paragraph" w:customStyle="1" w:styleId="reference">
    <w:name w:val="reference"/>
    <w:basedOn w:val="a3"/>
    <w:rsid w:val="00D135B6"/>
    <w:pPr>
      <w:spacing w:before="100" w:beforeAutospacing="1" w:after="100" w:afterAutospacing="1"/>
    </w:pPr>
    <w:rPr>
      <w:sz w:val="19"/>
      <w:szCs w:val="19"/>
    </w:rPr>
  </w:style>
  <w:style w:type="paragraph" w:customStyle="1" w:styleId="exposant">
    <w:name w:val="exposant"/>
    <w:basedOn w:val="a3"/>
    <w:rsid w:val="00D135B6"/>
    <w:pPr>
      <w:spacing w:before="100" w:beforeAutospacing="1" w:after="100" w:afterAutospacing="1"/>
    </w:pPr>
    <w:rPr>
      <w:sz w:val="19"/>
      <w:szCs w:val="19"/>
    </w:rPr>
  </w:style>
  <w:style w:type="paragraph" w:customStyle="1" w:styleId="mw-magiclink-isbn">
    <w:name w:val="mw-magiclink-isbn"/>
    <w:basedOn w:val="a3"/>
    <w:rsid w:val="00D135B6"/>
    <w:pPr>
      <w:spacing w:before="100" w:beforeAutospacing="1" w:after="100" w:afterAutospacing="1"/>
    </w:pPr>
  </w:style>
  <w:style w:type="paragraph" w:customStyle="1" w:styleId="biblist">
    <w:name w:val="biblist"/>
    <w:basedOn w:val="a3"/>
    <w:rsid w:val="00D135B6"/>
    <w:pPr>
      <w:spacing w:before="100" w:beforeAutospacing="1" w:after="100" w:afterAutospacing="1"/>
    </w:pPr>
  </w:style>
  <w:style w:type="paragraph" w:customStyle="1" w:styleId="wikinorme">
    <w:name w:val="wikinorme"/>
    <w:basedOn w:val="a3"/>
    <w:rsid w:val="00D135B6"/>
    <w:pPr>
      <w:spacing w:before="100" w:beforeAutospacing="1" w:after="100" w:afterAutospacing="1"/>
    </w:pPr>
    <w:rPr>
      <w:vanish/>
    </w:rPr>
  </w:style>
  <w:style w:type="paragraph" w:customStyle="1" w:styleId="bibtex">
    <w:name w:val="bibtex"/>
    <w:basedOn w:val="a3"/>
    <w:rsid w:val="00D135B6"/>
    <w:pPr>
      <w:spacing w:before="100" w:beforeAutospacing="1" w:after="100" w:afterAutospacing="1"/>
    </w:pPr>
    <w:rPr>
      <w:vanish/>
    </w:rPr>
  </w:style>
  <w:style w:type="paragraph" w:customStyle="1" w:styleId="isbd">
    <w:name w:val="isbd"/>
    <w:basedOn w:val="a3"/>
    <w:rsid w:val="00D135B6"/>
    <w:pPr>
      <w:spacing w:before="100" w:beforeAutospacing="1" w:after="100" w:afterAutospacing="1"/>
    </w:pPr>
    <w:rPr>
      <w:vanish/>
    </w:rPr>
  </w:style>
  <w:style w:type="paragraph" w:customStyle="1" w:styleId="iso690">
    <w:name w:val="iso690"/>
    <w:basedOn w:val="a3"/>
    <w:rsid w:val="00D135B6"/>
    <w:pPr>
      <w:spacing w:before="100" w:beforeAutospacing="1" w:after="100" w:afterAutospacing="1"/>
    </w:pPr>
    <w:rPr>
      <w:vanish/>
    </w:rPr>
  </w:style>
  <w:style w:type="paragraph" w:customStyle="1" w:styleId="specialbib">
    <w:name w:val="specialbib"/>
    <w:basedOn w:val="a3"/>
    <w:rsid w:val="00D135B6"/>
    <w:pPr>
      <w:spacing w:before="100" w:beforeAutospacing="1" w:after="100" w:afterAutospacing="1"/>
    </w:pPr>
    <w:rPr>
      <w:vanish/>
    </w:rPr>
  </w:style>
  <w:style w:type="paragraph" w:customStyle="1" w:styleId="citevirgule">
    <w:name w:val="cite_virgule"/>
    <w:basedOn w:val="a3"/>
    <w:rsid w:val="00D135B6"/>
    <w:pPr>
      <w:spacing w:before="100" w:beforeAutospacing="1" w:after="100" w:afterAutospacing="1"/>
    </w:pPr>
  </w:style>
  <w:style w:type="paragraph" w:customStyle="1" w:styleId="boite-sans-fond">
    <w:name w:val="boite-sans-fond"/>
    <w:basedOn w:val="a3"/>
    <w:rsid w:val="00D135B6"/>
    <w:pPr>
      <w:spacing w:before="100" w:beforeAutospacing="1" w:after="100" w:afterAutospacing="1"/>
    </w:pPr>
  </w:style>
  <w:style w:type="paragraph" w:customStyle="1" w:styleId="boite-grise">
    <w:name w:val="boite-grise"/>
    <w:basedOn w:val="a3"/>
    <w:rsid w:val="00D135B6"/>
    <w:pPr>
      <w:shd w:val="clear" w:color="auto" w:fill="F9F9F9"/>
      <w:spacing w:before="100" w:beforeAutospacing="1" w:after="100" w:afterAutospacing="1"/>
    </w:pPr>
  </w:style>
  <w:style w:type="paragraph" w:customStyle="1" w:styleId="bandeau-niveau-grave">
    <w:name w:val="bandeau-niveau-grave"/>
    <w:basedOn w:val="a3"/>
    <w:rsid w:val="00D135B6"/>
    <w:pPr>
      <w:shd w:val="clear" w:color="auto" w:fill="FFCCCC"/>
      <w:spacing w:before="100" w:beforeAutospacing="1" w:after="100" w:afterAutospacing="1"/>
    </w:pPr>
  </w:style>
  <w:style w:type="paragraph" w:customStyle="1" w:styleId="bandeau-niveau-modere">
    <w:name w:val="bandeau-niveau-modere"/>
    <w:basedOn w:val="a3"/>
    <w:rsid w:val="00D135B6"/>
    <w:pPr>
      <w:shd w:val="clear" w:color="auto" w:fill="FFEEDD"/>
      <w:spacing w:before="100" w:beforeAutospacing="1" w:after="100" w:afterAutospacing="1"/>
    </w:pPr>
  </w:style>
  <w:style w:type="paragraph" w:customStyle="1" w:styleId="bandeau-niveau-ebauche">
    <w:name w:val="bandeau-niveau-ebauche"/>
    <w:basedOn w:val="a3"/>
    <w:rsid w:val="00D135B6"/>
    <w:pPr>
      <w:shd w:val="clear" w:color="auto" w:fill="FBFBFB"/>
      <w:spacing w:before="100" w:beforeAutospacing="1" w:after="100" w:afterAutospacing="1"/>
    </w:pPr>
  </w:style>
  <w:style w:type="paragraph" w:customStyle="1" w:styleId="bandeau-niveau-information">
    <w:name w:val="bandeau-niveau-information"/>
    <w:basedOn w:val="a3"/>
    <w:rsid w:val="00D135B6"/>
    <w:pPr>
      <w:shd w:val="clear" w:color="auto" w:fill="FBFBFB"/>
      <w:spacing w:before="100" w:beforeAutospacing="1" w:after="100" w:afterAutospacing="1"/>
    </w:pPr>
  </w:style>
  <w:style w:type="paragraph" w:customStyle="1" w:styleId="bandeau">
    <w:name w:val="bandeau"/>
    <w:basedOn w:val="a3"/>
    <w:rsid w:val="00D135B6"/>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D135B6"/>
    <w:pPr>
      <w:spacing w:before="100" w:beforeAutospacing="1" w:after="100" w:afterAutospacing="1"/>
      <w:jc w:val="center"/>
    </w:pPr>
  </w:style>
  <w:style w:type="paragraph" w:customStyle="1" w:styleId="bandeau-titre">
    <w:name w:val="bandeau-titre"/>
    <w:basedOn w:val="a3"/>
    <w:rsid w:val="00D135B6"/>
    <w:pPr>
      <w:spacing w:before="100" w:beforeAutospacing="1" w:after="120" w:line="336" w:lineRule="atLeast"/>
    </w:pPr>
  </w:style>
  <w:style w:type="paragraph" w:customStyle="1" w:styleId="bandeau-texte">
    <w:name w:val="bandeau-texte"/>
    <w:basedOn w:val="a3"/>
    <w:rsid w:val="00D135B6"/>
    <w:pPr>
      <w:spacing w:before="100" w:beforeAutospacing="1" w:after="100" w:afterAutospacing="1" w:line="288" w:lineRule="atLeast"/>
    </w:pPr>
    <w:rPr>
      <w:sz w:val="22"/>
      <w:szCs w:val="22"/>
    </w:rPr>
  </w:style>
  <w:style w:type="paragraph" w:customStyle="1" w:styleId="indentation">
    <w:name w:val="indentation"/>
    <w:basedOn w:val="a3"/>
    <w:rsid w:val="00D135B6"/>
    <w:pPr>
      <w:spacing w:before="100" w:beforeAutospacing="1" w:after="100" w:afterAutospacing="1" w:line="360" w:lineRule="atLeast"/>
      <w:ind w:firstLine="345"/>
    </w:pPr>
  </w:style>
  <w:style w:type="paragraph" w:customStyle="1" w:styleId="loupe">
    <w:name w:val="loupe"/>
    <w:basedOn w:val="a3"/>
    <w:rsid w:val="00D135B6"/>
    <w:pPr>
      <w:spacing w:before="100" w:beforeAutospacing="1" w:after="100" w:afterAutospacing="1" w:line="360" w:lineRule="atLeast"/>
      <w:ind w:firstLine="345"/>
    </w:pPr>
  </w:style>
  <w:style w:type="paragraph" w:customStyle="1" w:styleId="general">
    <w:name w:val="general"/>
    <w:basedOn w:val="a3"/>
    <w:rsid w:val="00D135B6"/>
    <w:pPr>
      <w:spacing w:before="100" w:beforeAutospacing="1" w:after="100" w:afterAutospacing="1" w:line="360" w:lineRule="atLeast"/>
      <w:ind w:firstLine="345"/>
    </w:pPr>
  </w:style>
  <w:style w:type="paragraph" w:customStyle="1" w:styleId="accessibilite">
    <w:name w:val="accessibilite"/>
    <w:basedOn w:val="a3"/>
    <w:rsid w:val="00D135B6"/>
    <w:pPr>
      <w:spacing w:before="100" w:beforeAutospacing="1" w:after="100" w:afterAutospacing="1" w:line="360" w:lineRule="atLeast"/>
      <w:ind w:firstLine="345"/>
    </w:pPr>
  </w:style>
  <w:style w:type="paragraph" w:customStyle="1" w:styleId="etoile-or">
    <w:name w:val="etoile-or"/>
    <w:basedOn w:val="a3"/>
    <w:rsid w:val="00D135B6"/>
    <w:pPr>
      <w:spacing w:before="100" w:beforeAutospacing="1" w:after="100" w:afterAutospacing="1" w:line="360" w:lineRule="atLeast"/>
      <w:ind w:firstLine="345"/>
    </w:pPr>
  </w:style>
  <w:style w:type="paragraph" w:customStyle="1" w:styleId="etoile-argent">
    <w:name w:val="etoile-argent"/>
    <w:basedOn w:val="a3"/>
    <w:rsid w:val="00D135B6"/>
    <w:pPr>
      <w:spacing w:before="100" w:beforeAutospacing="1" w:after="100" w:afterAutospacing="1" w:line="360" w:lineRule="atLeast"/>
      <w:ind w:firstLine="345"/>
    </w:pPr>
  </w:style>
  <w:style w:type="paragraph" w:customStyle="1" w:styleId="categorie">
    <w:name w:val="categorie"/>
    <w:basedOn w:val="a3"/>
    <w:rsid w:val="00D135B6"/>
    <w:pPr>
      <w:spacing w:before="100" w:beforeAutospacing="1" w:after="100" w:afterAutospacing="1" w:line="360" w:lineRule="atLeast"/>
      <w:ind w:firstLine="345"/>
    </w:pPr>
  </w:style>
  <w:style w:type="paragraph" w:customStyle="1" w:styleId="recyclage">
    <w:name w:val="recyclage"/>
    <w:basedOn w:val="a3"/>
    <w:rsid w:val="00D135B6"/>
    <w:pPr>
      <w:spacing w:before="100" w:beforeAutospacing="1" w:after="100" w:afterAutospacing="1" w:line="360" w:lineRule="atLeast"/>
      <w:ind w:firstLine="345"/>
    </w:pPr>
  </w:style>
  <w:style w:type="paragraph" w:customStyle="1" w:styleId="archives">
    <w:name w:val="archives"/>
    <w:basedOn w:val="a3"/>
    <w:rsid w:val="00D135B6"/>
    <w:pPr>
      <w:spacing w:before="100" w:beforeAutospacing="1" w:after="100" w:afterAutospacing="1" w:line="360" w:lineRule="atLeast"/>
      <w:ind w:firstLine="345"/>
    </w:pPr>
  </w:style>
  <w:style w:type="paragraph" w:customStyle="1" w:styleId="conflit-edition">
    <w:name w:val="conflit-edition"/>
    <w:basedOn w:val="a3"/>
    <w:rsid w:val="00D135B6"/>
    <w:pPr>
      <w:spacing w:before="100" w:beforeAutospacing="1" w:after="100" w:afterAutospacing="1" w:line="360" w:lineRule="atLeast"/>
      <w:ind w:firstLine="345"/>
    </w:pPr>
  </w:style>
  <w:style w:type="paragraph" w:customStyle="1" w:styleId="sons">
    <w:name w:val="sons"/>
    <w:basedOn w:val="a3"/>
    <w:rsid w:val="00D135B6"/>
    <w:pPr>
      <w:spacing w:before="100" w:beforeAutospacing="1" w:after="100" w:afterAutospacing="1" w:line="360" w:lineRule="atLeast"/>
      <w:ind w:firstLine="345"/>
    </w:pPr>
  </w:style>
  <w:style w:type="paragraph" w:customStyle="1" w:styleId="videos">
    <w:name w:val="videos"/>
    <w:basedOn w:val="a3"/>
    <w:rsid w:val="00D135B6"/>
    <w:pPr>
      <w:spacing w:before="100" w:beforeAutospacing="1" w:after="100" w:afterAutospacing="1" w:line="360" w:lineRule="atLeast"/>
      <w:ind w:firstLine="345"/>
    </w:pPr>
  </w:style>
  <w:style w:type="paragraph" w:customStyle="1" w:styleId="incomplet">
    <w:name w:val="incomplet"/>
    <w:basedOn w:val="a3"/>
    <w:rsid w:val="00D135B6"/>
    <w:pPr>
      <w:spacing w:before="100" w:beforeAutospacing="1" w:after="100" w:afterAutospacing="1" w:line="360" w:lineRule="atLeast"/>
      <w:ind w:firstLine="345"/>
    </w:pPr>
  </w:style>
  <w:style w:type="paragraph" w:customStyle="1" w:styleId="sources">
    <w:name w:val="sources"/>
    <w:basedOn w:val="a3"/>
    <w:rsid w:val="00D135B6"/>
    <w:pPr>
      <w:spacing w:before="100" w:beforeAutospacing="1" w:after="100" w:afterAutospacing="1" w:line="360" w:lineRule="atLeast"/>
      <w:ind w:firstLine="345"/>
    </w:pPr>
  </w:style>
  <w:style w:type="paragraph" w:customStyle="1" w:styleId="important">
    <w:name w:val="important"/>
    <w:basedOn w:val="a3"/>
    <w:rsid w:val="00D135B6"/>
    <w:pPr>
      <w:spacing w:before="100" w:beforeAutospacing="1" w:after="100" w:afterAutospacing="1" w:line="360" w:lineRule="atLeast"/>
      <w:ind w:firstLine="345"/>
    </w:pPr>
  </w:style>
  <w:style w:type="paragraph" w:customStyle="1" w:styleId="en-travaux">
    <w:name w:val="en-travaux"/>
    <w:basedOn w:val="a3"/>
    <w:rsid w:val="00D135B6"/>
    <w:pPr>
      <w:spacing w:before="100" w:beforeAutospacing="1" w:after="100" w:afterAutospacing="1" w:line="360" w:lineRule="atLeast"/>
      <w:ind w:firstLine="345"/>
    </w:pPr>
  </w:style>
  <w:style w:type="paragraph" w:customStyle="1" w:styleId="incubator">
    <w:name w:val="incubator"/>
    <w:basedOn w:val="a3"/>
    <w:rsid w:val="00D135B6"/>
    <w:pPr>
      <w:spacing w:before="100" w:beforeAutospacing="1" w:after="100" w:afterAutospacing="1" w:line="360" w:lineRule="atLeast"/>
      <w:ind w:firstLine="345"/>
    </w:pPr>
  </w:style>
  <w:style w:type="paragraph" w:customStyle="1" w:styleId="extension">
    <w:name w:val="extension"/>
    <w:basedOn w:val="a3"/>
    <w:rsid w:val="00D135B6"/>
    <w:pPr>
      <w:spacing w:before="100" w:beforeAutospacing="1" w:after="100" w:afterAutospacing="1" w:line="360" w:lineRule="atLeast"/>
      <w:ind w:firstLine="345"/>
    </w:pPr>
  </w:style>
  <w:style w:type="paragraph" w:customStyle="1" w:styleId="wikispecies">
    <w:name w:val="wikispecies"/>
    <w:basedOn w:val="a3"/>
    <w:rsid w:val="00D135B6"/>
    <w:pPr>
      <w:spacing w:before="100" w:beforeAutospacing="1" w:after="100" w:afterAutospacing="1" w:line="360" w:lineRule="atLeast"/>
      <w:ind w:firstLine="345"/>
    </w:pPr>
  </w:style>
  <w:style w:type="paragraph" w:customStyle="1" w:styleId="metawiki">
    <w:name w:val="metawiki"/>
    <w:basedOn w:val="a3"/>
    <w:rsid w:val="00D135B6"/>
    <w:pPr>
      <w:spacing w:before="100" w:beforeAutospacing="1" w:after="100" w:afterAutospacing="1" w:line="360" w:lineRule="atLeast"/>
      <w:ind w:firstLine="345"/>
    </w:pPr>
  </w:style>
  <w:style w:type="paragraph" w:customStyle="1" w:styleId="wikiversity">
    <w:name w:val="wikiversity"/>
    <w:basedOn w:val="a3"/>
    <w:rsid w:val="00D135B6"/>
    <w:pPr>
      <w:spacing w:before="100" w:beforeAutospacing="1" w:after="100" w:afterAutospacing="1" w:line="360" w:lineRule="atLeast"/>
      <w:ind w:firstLine="345"/>
    </w:pPr>
  </w:style>
  <w:style w:type="paragraph" w:customStyle="1" w:styleId="wikipedia">
    <w:name w:val="wikipedia"/>
    <w:basedOn w:val="a3"/>
    <w:rsid w:val="00D135B6"/>
    <w:pPr>
      <w:spacing w:before="100" w:beforeAutospacing="1" w:after="100" w:afterAutospacing="1" w:line="360" w:lineRule="atLeast"/>
      <w:ind w:firstLine="345"/>
    </w:pPr>
  </w:style>
  <w:style w:type="paragraph" w:customStyle="1" w:styleId="wikibooks">
    <w:name w:val="wikibooks"/>
    <w:basedOn w:val="a3"/>
    <w:rsid w:val="00D135B6"/>
    <w:pPr>
      <w:spacing w:before="100" w:beforeAutospacing="1" w:after="100" w:afterAutospacing="1" w:line="360" w:lineRule="atLeast"/>
      <w:ind w:firstLine="345"/>
    </w:pPr>
  </w:style>
  <w:style w:type="paragraph" w:customStyle="1" w:styleId="wikinews">
    <w:name w:val="wikinews"/>
    <w:basedOn w:val="a3"/>
    <w:rsid w:val="00D135B6"/>
    <w:pPr>
      <w:spacing w:before="100" w:beforeAutospacing="1" w:after="100" w:afterAutospacing="1" w:line="360" w:lineRule="atLeast"/>
      <w:ind w:firstLine="345"/>
    </w:pPr>
  </w:style>
  <w:style w:type="paragraph" w:customStyle="1" w:styleId="wikiquote">
    <w:name w:val="wikiquote"/>
    <w:basedOn w:val="a3"/>
    <w:rsid w:val="00D135B6"/>
    <w:pPr>
      <w:spacing w:before="100" w:beforeAutospacing="1" w:after="100" w:afterAutospacing="1" w:line="360" w:lineRule="atLeast"/>
      <w:ind w:firstLine="345"/>
    </w:pPr>
  </w:style>
  <w:style w:type="paragraph" w:customStyle="1" w:styleId="wikisource">
    <w:name w:val="wikisource"/>
    <w:basedOn w:val="a3"/>
    <w:rsid w:val="00D135B6"/>
    <w:pPr>
      <w:spacing w:before="100" w:beforeAutospacing="1" w:after="100" w:afterAutospacing="1" w:line="360" w:lineRule="atLeast"/>
      <w:ind w:firstLine="345"/>
    </w:pPr>
  </w:style>
  <w:style w:type="paragraph" w:customStyle="1" w:styleId="commons">
    <w:name w:val="commons"/>
    <w:basedOn w:val="a3"/>
    <w:rsid w:val="00D135B6"/>
    <w:pPr>
      <w:spacing w:before="100" w:beforeAutospacing="1" w:after="100" w:afterAutospacing="1" w:line="360" w:lineRule="atLeast"/>
      <w:ind w:firstLine="345"/>
    </w:pPr>
  </w:style>
  <w:style w:type="paragraph" w:customStyle="1" w:styleId="wikimedia">
    <w:name w:val="wikimedia"/>
    <w:basedOn w:val="a3"/>
    <w:rsid w:val="00D135B6"/>
    <w:pPr>
      <w:spacing w:before="100" w:beforeAutospacing="1" w:after="100" w:afterAutospacing="1" w:line="360" w:lineRule="atLeast"/>
      <w:ind w:firstLine="345"/>
    </w:pPr>
  </w:style>
  <w:style w:type="paragraph" w:customStyle="1" w:styleId="wiktionary">
    <w:name w:val="wiktionary"/>
    <w:basedOn w:val="a3"/>
    <w:rsid w:val="00D135B6"/>
    <w:pPr>
      <w:spacing w:before="100" w:beforeAutospacing="1" w:after="100" w:afterAutospacing="1" w:line="360" w:lineRule="atLeast"/>
      <w:ind w:firstLine="345"/>
    </w:pPr>
  </w:style>
  <w:style w:type="paragraph" w:customStyle="1" w:styleId="wikidata">
    <w:name w:val="wikidata"/>
    <w:basedOn w:val="a3"/>
    <w:rsid w:val="00D135B6"/>
    <w:pPr>
      <w:spacing w:before="100" w:beforeAutospacing="1" w:after="100" w:afterAutospacing="1" w:line="360" w:lineRule="atLeast"/>
      <w:ind w:firstLine="345"/>
    </w:pPr>
  </w:style>
  <w:style w:type="paragraph" w:customStyle="1" w:styleId="wikivoyage">
    <w:name w:val="wikivoyage"/>
    <w:basedOn w:val="a3"/>
    <w:rsid w:val="00D135B6"/>
    <w:pPr>
      <w:spacing w:before="100" w:beforeAutospacing="1" w:after="100" w:afterAutospacing="1" w:line="360" w:lineRule="atLeast"/>
      <w:ind w:firstLine="345"/>
    </w:pPr>
  </w:style>
  <w:style w:type="paragraph" w:customStyle="1" w:styleId="grosse-icone">
    <w:name w:val="grosse-icone"/>
    <w:basedOn w:val="a3"/>
    <w:rsid w:val="00D135B6"/>
    <w:pPr>
      <w:spacing w:before="100" w:beforeAutospacing="1" w:after="100" w:afterAutospacing="1"/>
    </w:pPr>
  </w:style>
  <w:style w:type="paragraph" w:customStyle="1" w:styleId="alerte">
    <w:name w:val="alerte"/>
    <w:basedOn w:val="a3"/>
    <w:rsid w:val="00D135B6"/>
    <w:pPr>
      <w:shd w:val="clear" w:color="auto" w:fill="FFFFDD"/>
      <w:spacing w:before="100" w:beforeAutospacing="1" w:after="96"/>
    </w:pPr>
    <w:rPr>
      <w:i/>
      <w:iCs/>
    </w:rPr>
  </w:style>
  <w:style w:type="paragraph" w:customStyle="1" w:styleId="grave">
    <w:name w:val="grave"/>
    <w:basedOn w:val="a3"/>
    <w:rsid w:val="00D135B6"/>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D135B6"/>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D135B6"/>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D135B6"/>
    <w:pPr>
      <w:spacing w:before="100" w:beforeAutospacing="1" w:after="100" w:afterAutospacing="1"/>
      <w:ind w:left="360" w:right="360"/>
    </w:pPr>
  </w:style>
  <w:style w:type="paragraph" w:customStyle="1" w:styleId="bandeau-portail-icone">
    <w:name w:val="bandeau-portail-icone"/>
    <w:basedOn w:val="a3"/>
    <w:rsid w:val="00D135B6"/>
    <w:pPr>
      <w:spacing w:before="100" w:beforeAutospacing="1" w:after="100" w:afterAutospacing="1"/>
      <w:ind w:right="120"/>
    </w:pPr>
  </w:style>
  <w:style w:type="paragraph" w:customStyle="1" w:styleId="bandeau-portail-texte">
    <w:name w:val="bandeau-portail-texte"/>
    <w:basedOn w:val="a3"/>
    <w:rsid w:val="00D135B6"/>
    <w:pPr>
      <w:spacing w:before="100" w:beforeAutospacing="1" w:after="100" w:afterAutospacing="1"/>
    </w:pPr>
    <w:rPr>
      <w:b/>
      <w:bCs/>
    </w:rPr>
  </w:style>
  <w:style w:type="paragraph" w:customStyle="1" w:styleId="exemple">
    <w:name w:val="exemple"/>
    <w:basedOn w:val="a3"/>
    <w:rsid w:val="00D135B6"/>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D135B6"/>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D135B6"/>
    <w:pPr>
      <w:shd w:val="clear" w:color="auto" w:fill="A0A0FF"/>
    </w:pPr>
  </w:style>
  <w:style w:type="paragraph" w:customStyle="1" w:styleId="avancetexte">
    <w:name w:val="avance_texte"/>
    <w:basedOn w:val="a3"/>
    <w:rsid w:val="00D135B6"/>
    <w:pPr>
      <w:spacing w:line="240" w:lineRule="atLeast"/>
      <w:jc w:val="center"/>
    </w:pPr>
    <w:rPr>
      <w:sz w:val="21"/>
      <w:szCs w:val="21"/>
    </w:rPr>
  </w:style>
  <w:style w:type="paragraph" w:customStyle="1" w:styleId="mw-lag-warn-normal">
    <w:name w:val="mw-lag-warn-normal"/>
    <w:basedOn w:val="a3"/>
    <w:rsid w:val="00D135B6"/>
    <w:pPr>
      <w:spacing w:before="100" w:beforeAutospacing="1" w:after="100" w:afterAutospacing="1"/>
    </w:pPr>
    <w:rPr>
      <w:vanish/>
    </w:rPr>
  </w:style>
  <w:style w:type="paragraph" w:customStyle="1" w:styleId="mw-alerte">
    <w:name w:val="mw-alerte"/>
    <w:basedOn w:val="a3"/>
    <w:rsid w:val="00D135B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D135B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D135B6"/>
    <w:pPr>
      <w:spacing w:before="100" w:beforeAutospacing="1" w:after="100" w:afterAutospacing="1"/>
    </w:pPr>
    <w:rPr>
      <w:sz w:val="22"/>
      <w:szCs w:val="22"/>
    </w:rPr>
  </w:style>
  <w:style w:type="paragraph" w:customStyle="1" w:styleId="navtoggle">
    <w:name w:val="navtoggle"/>
    <w:basedOn w:val="a3"/>
    <w:rsid w:val="00D135B6"/>
    <w:pPr>
      <w:spacing w:before="100" w:beforeAutospacing="1" w:after="100" w:afterAutospacing="1"/>
    </w:pPr>
    <w:rPr>
      <w:sz w:val="22"/>
      <w:szCs w:val="22"/>
    </w:rPr>
  </w:style>
  <w:style w:type="paragraph" w:customStyle="1" w:styleId="alternance">
    <w:name w:val="alternance"/>
    <w:basedOn w:val="a3"/>
    <w:rsid w:val="00D135B6"/>
    <w:pPr>
      <w:spacing w:before="100" w:beforeAutospacing="1" w:after="100" w:afterAutospacing="1"/>
    </w:pPr>
  </w:style>
  <w:style w:type="paragraph" w:customStyle="1" w:styleId="alternance2">
    <w:name w:val="alternance2"/>
    <w:basedOn w:val="a3"/>
    <w:rsid w:val="00D135B6"/>
    <w:pPr>
      <w:spacing w:before="100" w:beforeAutospacing="1" w:after="100" w:afterAutospacing="1"/>
    </w:pPr>
  </w:style>
  <w:style w:type="paragraph" w:customStyle="1" w:styleId="infobox">
    <w:name w:val="infobox"/>
    <w:basedOn w:val="a3"/>
    <w:rsid w:val="00D135B6"/>
    <w:pPr>
      <w:shd w:val="clear" w:color="auto" w:fill="EEEEEE"/>
      <w:spacing w:after="120"/>
      <w:ind w:left="240"/>
    </w:pPr>
    <w:rPr>
      <w:color w:val="000000"/>
      <w:sz w:val="23"/>
      <w:szCs w:val="23"/>
    </w:rPr>
  </w:style>
  <w:style w:type="paragraph" w:customStyle="1" w:styleId="globegris">
    <w:name w:val="globegris"/>
    <w:basedOn w:val="a3"/>
    <w:rsid w:val="00D135B6"/>
    <w:pPr>
      <w:spacing w:before="100" w:beforeAutospacing="1" w:after="100" w:afterAutospacing="1"/>
    </w:pPr>
  </w:style>
  <w:style w:type="paragraph" w:customStyle="1" w:styleId="assistant">
    <w:name w:val="assistant"/>
    <w:basedOn w:val="a3"/>
    <w:rsid w:val="00D135B6"/>
    <w:pPr>
      <w:spacing w:before="100" w:beforeAutospacing="1" w:after="100" w:afterAutospacing="1"/>
    </w:pPr>
  </w:style>
  <w:style w:type="paragraph" w:customStyle="1" w:styleId="headergris">
    <w:name w:val="headergris"/>
    <w:basedOn w:val="a3"/>
    <w:rsid w:val="00D135B6"/>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D135B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D135B6"/>
    <w:pPr>
      <w:spacing w:before="100" w:beforeAutospacing="1" w:after="100" w:afterAutospacing="1"/>
      <w:ind w:right="120"/>
      <w:jc w:val="right"/>
    </w:pPr>
    <w:rPr>
      <w:sz w:val="15"/>
      <w:szCs w:val="15"/>
    </w:rPr>
  </w:style>
  <w:style w:type="paragraph" w:customStyle="1" w:styleId="geo-default">
    <w:name w:val="geo-default"/>
    <w:basedOn w:val="a3"/>
    <w:rsid w:val="00D135B6"/>
    <w:pPr>
      <w:spacing w:before="100" w:beforeAutospacing="1" w:after="100" w:afterAutospacing="1"/>
    </w:pPr>
  </w:style>
  <w:style w:type="paragraph" w:customStyle="1" w:styleId="geo-nondefault">
    <w:name w:val="geo-nondefault"/>
    <w:basedOn w:val="a3"/>
    <w:rsid w:val="00D135B6"/>
    <w:pPr>
      <w:spacing w:before="100" w:beforeAutospacing="1" w:after="100" w:afterAutospacing="1"/>
    </w:pPr>
    <w:rPr>
      <w:vanish/>
    </w:rPr>
  </w:style>
  <w:style w:type="paragraph" w:customStyle="1" w:styleId="geo-dms">
    <w:name w:val="geo-dms"/>
    <w:basedOn w:val="a3"/>
    <w:rsid w:val="00D135B6"/>
    <w:pPr>
      <w:spacing w:before="100" w:beforeAutospacing="1" w:after="100" w:afterAutospacing="1"/>
    </w:pPr>
  </w:style>
  <w:style w:type="paragraph" w:customStyle="1" w:styleId="geo-dec">
    <w:name w:val="geo-dec"/>
    <w:basedOn w:val="a3"/>
    <w:rsid w:val="00D135B6"/>
    <w:pPr>
      <w:spacing w:before="100" w:beforeAutospacing="1" w:after="100" w:afterAutospacing="1"/>
    </w:pPr>
  </w:style>
  <w:style w:type="paragraph" w:customStyle="1" w:styleId="geo-multi-punct">
    <w:name w:val="geo-multi-punct"/>
    <w:basedOn w:val="a3"/>
    <w:rsid w:val="00D135B6"/>
    <w:pPr>
      <w:spacing w:before="100" w:beforeAutospacing="1" w:after="100" w:afterAutospacing="1"/>
    </w:pPr>
    <w:rPr>
      <w:vanish/>
    </w:rPr>
  </w:style>
  <w:style w:type="paragraph" w:customStyle="1" w:styleId="infoboxv2">
    <w:name w:val="infobox_v2"/>
    <w:basedOn w:val="a3"/>
    <w:rsid w:val="00D135B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D135B6"/>
    <w:pPr>
      <w:spacing w:before="100" w:beforeAutospacing="1" w:after="100" w:afterAutospacing="1"/>
    </w:pPr>
  </w:style>
  <w:style w:type="paragraph" w:customStyle="1" w:styleId="degrade">
    <w:name w:val="degrade"/>
    <w:basedOn w:val="a3"/>
    <w:rsid w:val="00D135B6"/>
    <w:pPr>
      <w:spacing w:before="100" w:beforeAutospacing="1" w:after="100" w:afterAutospacing="1"/>
    </w:pPr>
  </w:style>
  <w:style w:type="paragraph" w:customStyle="1" w:styleId="degraderev">
    <w:name w:val="degrade_rev"/>
    <w:basedOn w:val="a3"/>
    <w:rsid w:val="00D135B6"/>
    <w:pPr>
      <w:spacing w:before="100" w:beforeAutospacing="1" w:after="100" w:afterAutospacing="1"/>
    </w:pPr>
  </w:style>
  <w:style w:type="paragraph" w:customStyle="1" w:styleId="ombre">
    <w:name w:val="ombre"/>
    <w:basedOn w:val="a3"/>
    <w:rsid w:val="00D135B6"/>
    <w:pPr>
      <w:spacing w:before="100" w:beforeAutospacing="1" w:after="100" w:afterAutospacing="1"/>
    </w:pPr>
  </w:style>
  <w:style w:type="paragraph" w:customStyle="1" w:styleId="ombrepale">
    <w:name w:val="ombre_pale"/>
    <w:basedOn w:val="a3"/>
    <w:rsid w:val="00D135B6"/>
    <w:pPr>
      <w:spacing w:before="100" w:beforeAutospacing="1" w:after="100" w:afterAutospacing="1"/>
    </w:pPr>
  </w:style>
  <w:style w:type="paragraph" w:customStyle="1" w:styleId="ombrebl">
    <w:name w:val="ombre_bl"/>
    <w:basedOn w:val="a3"/>
    <w:rsid w:val="00D135B6"/>
    <w:pPr>
      <w:spacing w:before="100" w:beforeAutospacing="1" w:after="100" w:afterAutospacing="1"/>
    </w:pPr>
  </w:style>
  <w:style w:type="paragraph" w:customStyle="1" w:styleId="ombreblpale">
    <w:name w:val="ombre_blpale"/>
    <w:basedOn w:val="a3"/>
    <w:rsid w:val="00D135B6"/>
    <w:pPr>
      <w:spacing w:before="100" w:beforeAutospacing="1" w:after="100" w:afterAutospacing="1"/>
    </w:pPr>
  </w:style>
  <w:style w:type="paragraph" w:customStyle="1" w:styleId="ombrerg">
    <w:name w:val="ombre_rg"/>
    <w:basedOn w:val="a3"/>
    <w:rsid w:val="00D135B6"/>
    <w:pPr>
      <w:spacing w:before="100" w:beforeAutospacing="1" w:after="100" w:afterAutospacing="1"/>
    </w:pPr>
  </w:style>
  <w:style w:type="paragraph" w:customStyle="1" w:styleId="ombrergpale">
    <w:name w:val="ombre_rgpale"/>
    <w:basedOn w:val="a3"/>
    <w:rsid w:val="00D135B6"/>
    <w:pPr>
      <w:spacing w:before="100" w:beforeAutospacing="1" w:after="100" w:afterAutospacing="1"/>
    </w:pPr>
  </w:style>
  <w:style w:type="paragraph" w:customStyle="1" w:styleId="hidden">
    <w:name w:val="hidden"/>
    <w:basedOn w:val="a3"/>
    <w:rsid w:val="00D135B6"/>
    <w:pPr>
      <w:spacing w:before="100" w:beforeAutospacing="1" w:after="100" w:afterAutospacing="1"/>
    </w:pPr>
  </w:style>
  <w:style w:type="paragraph" w:customStyle="1" w:styleId="cinema-bandeau">
    <w:name w:val="cinema-bandeau"/>
    <w:basedOn w:val="a3"/>
    <w:rsid w:val="00D135B6"/>
    <w:pPr>
      <w:spacing w:before="100" w:beforeAutospacing="1" w:after="100" w:afterAutospacing="1"/>
    </w:pPr>
  </w:style>
  <w:style w:type="paragraph" w:customStyle="1" w:styleId="mw-textarea-protected">
    <w:name w:val="mw-textarea-protected"/>
    <w:basedOn w:val="a3"/>
    <w:rsid w:val="00D135B6"/>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D135B6"/>
    <w:pPr>
      <w:spacing w:before="100" w:beforeAutospacing="1" w:after="100" w:afterAutospacing="1"/>
    </w:pPr>
  </w:style>
  <w:style w:type="paragraph" w:customStyle="1" w:styleId="wikimagtitre">
    <w:name w:val="wikimag_titre"/>
    <w:basedOn w:val="a3"/>
    <w:rsid w:val="00D135B6"/>
    <w:pPr>
      <w:spacing w:before="100" w:beforeAutospacing="1" w:after="100" w:afterAutospacing="1"/>
    </w:pPr>
  </w:style>
  <w:style w:type="paragraph" w:customStyle="1" w:styleId="ui-button-large">
    <w:name w:val="ui-button-large"/>
    <w:basedOn w:val="a3"/>
    <w:rsid w:val="00D135B6"/>
    <w:pPr>
      <w:spacing w:before="100" w:beforeAutospacing="1" w:after="100" w:afterAutospacing="1"/>
    </w:pPr>
  </w:style>
  <w:style w:type="paragraph" w:customStyle="1" w:styleId="fr-collapsible-content">
    <w:name w:val="fr-collapsible-content"/>
    <w:basedOn w:val="a3"/>
    <w:rsid w:val="00D135B6"/>
    <w:pPr>
      <w:spacing w:before="100" w:beforeAutospacing="1" w:after="100" w:afterAutospacing="1"/>
    </w:pPr>
  </w:style>
  <w:style w:type="paragraph" w:customStyle="1" w:styleId="navboxnewtitle">
    <w:name w:val="navboxnew_title"/>
    <w:basedOn w:val="a3"/>
    <w:rsid w:val="00D135B6"/>
    <w:pPr>
      <w:spacing w:before="100" w:beforeAutospacing="1" w:after="100" w:afterAutospacing="1"/>
    </w:pPr>
  </w:style>
  <w:style w:type="paragraph" w:customStyle="1" w:styleId="navboxnewtitlesub">
    <w:name w:val="navboxnew_titlesub"/>
    <w:basedOn w:val="a3"/>
    <w:rsid w:val="00D135B6"/>
    <w:pPr>
      <w:spacing w:before="100" w:beforeAutospacing="1" w:after="100" w:afterAutospacing="1"/>
    </w:pPr>
  </w:style>
  <w:style w:type="paragraph" w:customStyle="1" w:styleId="navboxnewcell">
    <w:name w:val="navboxnew_cell"/>
    <w:basedOn w:val="a3"/>
    <w:rsid w:val="00D135B6"/>
    <w:pPr>
      <w:spacing w:before="100" w:beforeAutospacing="1" w:after="100" w:afterAutospacing="1"/>
    </w:pPr>
  </w:style>
  <w:style w:type="paragraph" w:customStyle="1" w:styleId="navboxnewth">
    <w:name w:val="navboxnew_th"/>
    <w:basedOn w:val="a3"/>
    <w:rsid w:val="00D135B6"/>
    <w:pPr>
      <w:spacing w:before="100" w:beforeAutospacing="1" w:after="100" w:afterAutospacing="1"/>
    </w:pPr>
  </w:style>
  <w:style w:type="paragraph" w:customStyle="1" w:styleId="impair">
    <w:name w:val="impair"/>
    <w:basedOn w:val="a3"/>
    <w:rsid w:val="00D135B6"/>
    <w:pPr>
      <w:spacing w:before="100" w:beforeAutospacing="1" w:after="100" w:afterAutospacing="1"/>
    </w:pPr>
  </w:style>
  <w:style w:type="paragraph" w:customStyle="1" w:styleId="pair">
    <w:name w:val="pair"/>
    <w:basedOn w:val="a3"/>
    <w:rsid w:val="00D135B6"/>
    <w:pPr>
      <w:spacing w:before="100" w:beforeAutospacing="1" w:after="100" w:afterAutospacing="1"/>
    </w:pPr>
  </w:style>
  <w:style w:type="paragraph" w:customStyle="1" w:styleId="navboxnewbanner">
    <w:name w:val="navboxnew_banner"/>
    <w:basedOn w:val="a3"/>
    <w:rsid w:val="00D135B6"/>
    <w:pPr>
      <w:spacing w:before="100" w:beforeAutospacing="1" w:after="100" w:afterAutospacing="1"/>
    </w:pPr>
  </w:style>
  <w:style w:type="paragraph" w:customStyle="1" w:styleId="navboxnewimage">
    <w:name w:val="navboxnew_image"/>
    <w:basedOn w:val="a3"/>
    <w:rsid w:val="00D135B6"/>
    <w:pPr>
      <w:spacing w:before="100" w:beforeAutospacing="1" w:after="100" w:afterAutospacing="1"/>
    </w:pPr>
  </w:style>
  <w:style w:type="paragraph" w:customStyle="1" w:styleId="navboxnewrow">
    <w:name w:val="navboxnew_row"/>
    <w:basedOn w:val="a3"/>
    <w:rsid w:val="00D135B6"/>
    <w:pPr>
      <w:spacing w:before="100" w:beforeAutospacing="1" w:after="100" w:afterAutospacing="1"/>
    </w:pPr>
  </w:style>
  <w:style w:type="paragraph" w:customStyle="1" w:styleId="navboxnewie">
    <w:name w:val="navboxnew_ie"/>
    <w:basedOn w:val="a3"/>
    <w:rsid w:val="00D135B6"/>
    <w:pPr>
      <w:spacing w:before="100" w:beforeAutospacing="1" w:after="100" w:afterAutospacing="1"/>
    </w:pPr>
  </w:style>
  <w:style w:type="paragraph" w:customStyle="1" w:styleId="navboxnewinline">
    <w:name w:val="navboxnew_inline"/>
    <w:basedOn w:val="a3"/>
    <w:rsid w:val="00D135B6"/>
    <w:pPr>
      <w:spacing w:before="100" w:beforeAutospacing="1" w:after="100" w:afterAutospacing="1"/>
    </w:pPr>
  </w:style>
  <w:style w:type="paragraph" w:customStyle="1" w:styleId="ui-button-text">
    <w:name w:val="ui-button-text"/>
    <w:basedOn w:val="a3"/>
    <w:rsid w:val="00D135B6"/>
    <w:pPr>
      <w:spacing w:before="100" w:beforeAutospacing="1" w:after="100" w:afterAutospacing="1"/>
    </w:pPr>
  </w:style>
  <w:style w:type="paragraph" w:customStyle="1" w:styleId="ui-dialog-titlebar">
    <w:name w:val="ui-dialog-titlebar"/>
    <w:basedOn w:val="a3"/>
    <w:rsid w:val="00D135B6"/>
    <w:pPr>
      <w:spacing w:before="100" w:beforeAutospacing="1" w:after="100" w:afterAutospacing="1"/>
    </w:pPr>
  </w:style>
  <w:style w:type="paragraph" w:customStyle="1" w:styleId="ui-dialog-title">
    <w:name w:val="ui-dialog-title"/>
    <w:basedOn w:val="a3"/>
    <w:rsid w:val="00D135B6"/>
    <w:pPr>
      <w:spacing w:before="100" w:beforeAutospacing="1" w:after="100" w:afterAutospacing="1"/>
    </w:pPr>
  </w:style>
  <w:style w:type="paragraph" w:customStyle="1" w:styleId="ui-dialog-titlebar-close">
    <w:name w:val="ui-dialog-titlebar-close"/>
    <w:basedOn w:val="a3"/>
    <w:rsid w:val="00D135B6"/>
    <w:pPr>
      <w:spacing w:before="100" w:beforeAutospacing="1" w:after="100" w:afterAutospacing="1"/>
    </w:pPr>
  </w:style>
  <w:style w:type="paragraph" w:customStyle="1" w:styleId="ui-dialog-content">
    <w:name w:val="ui-dialog-content"/>
    <w:basedOn w:val="a3"/>
    <w:rsid w:val="00D135B6"/>
    <w:pPr>
      <w:spacing w:before="100" w:beforeAutospacing="1" w:after="100" w:afterAutospacing="1"/>
    </w:pPr>
  </w:style>
  <w:style w:type="paragraph" w:customStyle="1" w:styleId="ui-dialog-buttonpane">
    <w:name w:val="ui-dialog-buttonpane"/>
    <w:basedOn w:val="a3"/>
    <w:rsid w:val="00D135B6"/>
    <w:pPr>
      <w:spacing w:before="100" w:beforeAutospacing="1" w:after="100" w:afterAutospacing="1"/>
    </w:pPr>
  </w:style>
  <w:style w:type="paragraph" w:customStyle="1" w:styleId="fr-collapsible-toggle-keyboard">
    <w:name w:val="fr-collapsible-toggle-keyboard"/>
    <w:basedOn w:val="a3"/>
    <w:rsid w:val="00D135B6"/>
    <w:pPr>
      <w:spacing w:before="100" w:beforeAutospacing="1" w:after="100" w:afterAutospacing="1"/>
    </w:pPr>
  </w:style>
  <w:style w:type="paragraph" w:customStyle="1" w:styleId="navboxnewlast">
    <w:name w:val="navboxnew_last"/>
    <w:basedOn w:val="a3"/>
    <w:rsid w:val="00D135B6"/>
    <w:pPr>
      <w:spacing w:before="100" w:beforeAutospacing="1" w:after="100" w:afterAutospacing="1"/>
    </w:pPr>
  </w:style>
  <w:style w:type="paragraph" w:customStyle="1" w:styleId="special-label">
    <w:name w:val="special-label"/>
    <w:basedOn w:val="a3"/>
    <w:rsid w:val="00D135B6"/>
    <w:pPr>
      <w:spacing w:before="100" w:beforeAutospacing="1" w:after="100" w:afterAutospacing="1"/>
    </w:pPr>
  </w:style>
  <w:style w:type="paragraph" w:customStyle="1" w:styleId="special-query">
    <w:name w:val="special-query"/>
    <w:basedOn w:val="a3"/>
    <w:rsid w:val="00D135B6"/>
    <w:pPr>
      <w:spacing w:before="100" w:beforeAutospacing="1" w:after="100" w:afterAutospacing="1"/>
    </w:pPr>
  </w:style>
  <w:style w:type="paragraph" w:customStyle="1" w:styleId="special-hover">
    <w:name w:val="special-hover"/>
    <w:basedOn w:val="a3"/>
    <w:rsid w:val="00D135B6"/>
    <w:pPr>
      <w:spacing w:before="100" w:beforeAutospacing="1" w:after="100" w:afterAutospacing="1"/>
    </w:pPr>
  </w:style>
  <w:style w:type="paragraph" w:customStyle="1" w:styleId="mw-specialpage-summary">
    <w:name w:val="mw-specialpage-summary"/>
    <w:basedOn w:val="a3"/>
    <w:rsid w:val="00D135B6"/>
    <w:pPr>
      <w:spacing w:before="100" w:beforeAutospacing="1" w:after="100" w:afterAutospacing="1"/>
    </w:pPr>
  </w:style>
  <w:style w:type="paragraph" w:customStyle="1" w:styleId="legendlike">
    <w:name w:val="legendlike"/>
    <w:basedOn w:val="a3"/>
    <w:rsid w:val="00D135B6"/>
    <w:pPr>
      <w:spacing w:before="100" w:beforeAutospacing="1" w:after="100" w:afterAutospacing="1"/>
    </w:pPr>
  </w:style>
  <w:style w:type="paragraph" w:customStyle="1" w:styleId="legendtextlike">
    <w:name w:val="legendtextlike"/>
    <w:basedOn w:val="a3"/>
    <w:rsid w:val="00D135B6"/>
    <w:pPr>
      <w:spacing w:before="100" w:beforeAutospacing="1" w:after="100" w:afterAutospacing="1"/>
    </w:pPr>
  </w:style>
  <w:style w:type="paragraph" w:customStyle="1" w:styleId="scrollbar">
    <w:name w:val="scrollbar"/>
    <w:basedOn w:val="a3"/>
    <w:rsid w:val="00D135B6"/>
    <w:pPr>
      <w:spacing w:before="100" w:beforeAutospacing="1" w:after="100" w:afterAutospacing="1"/>
    </w:pPr>
  </w:style>
  <w:style w:type="paragraph" w:customStyle="1" w:styleId="scrollbarcontainer">
    <w:name w:val="scrollbarcontainer"/>
    <w:basedOn w:val="a3"/>
    <w:rsid w:val="00D135B6"/>
    <w:pPr>
      <w:spacing w:before="100" w:beforeAutospacing="1" w:after="100" w:afterAutospacing="1"/>
    </w:pPr>
  </w:style>
  <w:style w:type="paragraph" w:customStyle="1" w:styleId="magnify">
    <w:name w:val="magnify"/>
    <w:basedOn w:val="a3"/>
    <w:rsid w:val="00D135B6"/>
    <w:pPr>
      <w:spacing w:before="100" w:beforeAutospacing="1" w:after="100" w:afterAutospacing="1"/>
    </w:pPr>
  </w:style>
  <w:style w:type="paragraph" w:customStyle="1" w:styleId="infoboximage">
    <w:name w:val="infoboximage"/>
    <w:basedOn w:val="a3"/>
    <w:rsid w:val="00D135B6"/>
    <w:pPr>
      <w:spacing w:before="100" w:beforeAutospacing="1" w:after="100" w:afterAutospacing="1"/>
    </w:pPr>
  </w:style>
  <w:style w:type="paragraph" w:customStyle="1" w:styleId="infoboxsoustitre">
    <w:name w:val="infoboxsoustitre"/>
    <w:basedOn w:val="a3"/>
    <w:rsid w:val="00D135B6"/>
    <w:pPr>
      <w:spacing w:before="100" w:beforeAutospacing="1" w:after="100" w:afterAutospacing="1"/>
    </w:pPr>
  </w:style>
  <w:style w:type="paragraph" w:customStyle="1" w:styleId="latitude">
    <w:name w:val="latitude"/>
    <w:basedOn w:val="a3"/>
    <w:rsid w:val="00D135B6"/>
    <w:pPr>
      <w:spacing w:before="100" w:beforeAutospacing="1" w:after="100" w:afterAutospacing="1"/>
    </w:pPr>
  </w:style>
  <w:style w:type="paragraph" w:customStyle="1" w:styleId="entete">
    <w:name w:val="entete"/>
    <w:basedOn w:val="a3"/>
    <w:rsid w:val="00D135B6"/>
    <w:pPr>
      <w:spacing w:before="100" w:beforeAutospacing="1" w:after="100" w:afterAutospacing="1"/>
    </w:pPr>
  </w:style>
  <w:style w:type="paragraph" w:customStyle="1" w:styleId="media">
    <w:name w:val="media"/>
    <w:basedOn w:val="a3"/>
    <w:rsid w:val="00D135B6"/>
    <w:pPr>
      <w:spacing w:before="100" w:beforeAutospacing="1" w:after="100" w:afterAutospacing="1"/>
    </w:pPr>
  </w:style>
  <w:style w:type="paragraph" w:customStyle="1" w:styleId="thumbimage">
    <w:name w:val="thumbimage"/>
    <w:basedOn w:val="a3"/>
    <w:rsid w:val="00D135B6"/>
    <w:pPr>
      <w:spacing w:before="100" w:beforeAutospacing="1" w:after="100" w:afterAutospacing="1"/>
    </w:pPr>
  </w:style>
  <w:style w:type="paragraph" w:customStyle="1" w:styleId="thumbinner">
    <w:name w:val="thumbinner"/>
    <w:basedOn w:val="a3"/>
    <w:rsid w:val="00D135B6"/>
    <w:pPr>
      <w:spacing w:before="100" w:beforeAutospacing="1" w:after="100" w:afterAutospacing="1"/>
    </w:pPr>
  </w:style>
  <w:style w:type="paragraph" w:customStyle="1" w:styleId="thumb">
    <w:name w:val="thumb"/>
    <w:basedOn w:val="a3"/>
    <w:rsid w:val="00D135B6"/>
    <w:pPr>
      <w:spacing w:before="100" w:beforeAutospacing="1" w:after="100" w:afterAutospacing="1"/>
    </w:pPr>
  </w:style>
  <w:style w:type="paragraph" w:customStyle="1" w:styleId="thumbcaption">
    <w:name w:val="thumbcaption"/>
    <w:basedOn w:val="a3"/>
    <w:rsid w:val="00D135B6"/>
    <w:pPr>
      <w:spacing w:before="100" w:beforeAutospacing="1" w:after="100" w:afterAutospacing="1"/>
    </w:pPr>
  </w:style>
  <w:style w:type="paragraph" w:customStyle="1" w:styleId="legend">
    <w:name w:val="legend"/>
    <w:basedOn w:val="a3"/>
    <w:rsid w:val="00D135B6"/>
    <w:pPr>
      <w:spacing w:before="100" w:beforeAutospacing="1" w:after="100" w:afterAutospacing="1"/>
    </w:pPr>
  </w:style>
  <w:style w:type="paragraph" w:customStyle="1" w:styleId="image2">
    <w:name w:val="image2"/>
    <w:basedOn w:val="a3"/>
    <w:rsid w:val="00D135B6"/>
    <w:pPr>
      <w:spacing w:before="100" w:beforeAutospacing="1" w:after="100" w:afterAutospacing="1"/>
    </w:pPr>
  </w:style>
  <w:style w:type="paragraph" w:customStyle="1" w:styleId="hr">
    <w:name w:val="hr"/>
    <w:basedOn w:val="a3"/>
    <w:rsid w:val="00D135B6"/>
    <w:pPr>
      <w:spacing w:before="100" w:beforeAutospacing="1" w:after="100" w:afterAutospacing="1"/>
    </w:pPr>
  </w:style>
  <w:style w:type="paragraph" w:customStyle="1" w:styleId="navbar">
    <w:name w:val="navbar"/>
    <w:basedOn w:val="a3"/>
    <w:rsid w:val="00D135B6"/>
    <w:pPr>
      <w:spacing w:before="100" w:beforeAutospacing="1" w:after="100" w:afterAutospacing="1"/>
    </w:pPr>
  </w:style>
  <w:style w:type="paragraph" w:customStyle="1" w:styleId="prevbloc">
    <w:name w:val="prev_bloc"/>
    <w:basedOn w:val="a3"/>
    <w:rsid w:val="00D135B6"/>
    <w:pPr>
      <w:spacing w:before="100" w:beforeAutospacing="1" w:after="100" w:afterAutospacing="1"/>
    </w:pPr>
  </w:style>
  <w:style w:type="paragraph" w:customStyle="1" w:styleId="nextbloc">
    <w:name w:val="next_bloc"/>
    <w:basedOn w:val="a3"/>
    <w:rsid w:val="00D135B6"/>
    <w:pPr>
      <w:spacing w:before="100" w:beforeAutospacing="1" w:after="100" w:afterAutospacing="1"/>
    </w:pPr>
  </w:style>
  <w:style w:type="paragraph" w:customStyle="1" w:styleId="imgtoogle">
    <w:name w:val="img_toogle"/>
    <w:basedOn w:val="a3"/>
    <w:rsid w:val="00D135B6"/>
    <w:pPr>
      <w:spacing w:before="100" w:beforeAutospacing="1" w:after="100" w:afterAutospacing="1"/>
    </w:pPr>
  </w:style>
  <w:style w:type="paragraph" w:customStyle="1" w:styleId="atoogle">
    <w:name w:val="a_toogle"/>
    <w:basedOn w:val="a3"/>
    <w:rsid w:val="00D135B6"/>
    <w:pPr>
      <w:spacing w:before="100" w:beforeAutospacing="1" w:after="100" w:afterAutospacing="1"/>
    </w:pPr>
  </w:style>
  <w:style w:type="paragraph" w:customStyle="1" w:styleId="geopoint">
    <w:name w:val="geopoint"/>
    <w:basedOn w:val="a3"/>
    <w:rsid w:val="00D135B6"/>
    <w:pPr>
      <w:spacing w:before="100" w:beforeAutospacing="1" w:after="100" w:afterAutospacing="1"/>
    </w:pPr>
  </w:style>
  <w:style w:type="paragraph" w:customStyle="1" w:styleId="titre">
    <w:name w:val="titre"/>
    <w:basedOn w:val="a3"/>
    <w:rsid w:val="00D135B6"/>
    <w:pPr>
      <w:spacing w:before="100" w:beforeAutospacing="1" w:after="100" w:afterAutospacing="1"/>
    </w:pPr>
  </w:style>
  <w:style w:type="paragraph" w:customStyle="1" w:styleId="ui-icon-closethick">
    <w:name w:val="ui-icon-closethick"/>
    <w:basedOn w:val="a3"/>
    <w:rsid w:val="00D135B6"/>
    <w:pPr>
      <w:spacing w:before="100" w:beforeAutospacing="1" w:after="100" w:afterAutospacing="1"/>
    </w:pPr>
  </w:style>
  <w:style w:type="paragraph" w:customStyle="1" w:styleId="taxoboxclassification">
    <w:name w:val="taxobox_classification"/>
    <w:basedOn w:val="a3"/>
    <w:rsid w:val="00D135B6"/>
    <w:pPr>
      <w:spacing w:before="100" w:beforeAutospacing="1" w:after="100" w:afterAutospacing="1"/>
    </w:pPr>
  </w:style>
  <w:style w:type="paragraph" w:customStyle="1" w:styleId="rnormal">
    <w:name w:val="rnormal"/>
    <w:basedOn w:val="a3"/>
    <w:rsid w:val="00D135B6"/>
    <w:pPr>
      <w:spacing w:before="100" w:beforeAutospacing="1" w:after="100" w:afterAutospacing="1"/>
    </w:pPr>
  </w:style>
  <w:style w:type="paragraph" w:customStyle="1" w:styleId="alert-text">
    <w:name w:val="alert-text"/>
    <w:basedOn w:val="a3"/>
    <w:rsid w:val="00D135B6"/>
    <w:pPr>
      <w:spacing w:before="100" w:beforeAutospacing="1" w:after="100" w:afterAutospacing="1"/>
    </w:pPr>
    <w:rPr>
      <w:color w:val="000000"/>
    </w:rPr>
  </w:style>
  <w:style w:type="paragraph" w:customStyle="1" w:styleId="regardsactu">
    <w:name w:val="regards_actu"/>
    <w:basedOn w:val="a3"/>
    <w:rsid w:val="00D135B6"/>
    <w:pPr>
      <w:spacing w:before="100" w:beforeAutospacing="1" w:after="100" w:afterAutospacing="1"/>
    </w:pPr>
  </w:style>
  <w:style w:type="paragraph" w:customStyle="1" w:styleId="mw-geshi">
    <w:name w:val="mw-geshi"/>
    <w:basedOn w:val="a3"/>
    <w:rsid w:val="00D135B6"/>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D135B6"/>
    <w:pPr>
      <w:spacing w:before="100" w:beforeAutospacing="1" w:after="100" w:afterAutospacing="1"/>
    </w:pPr>
    <w:rPr>
      <w:sz w:val="22"/>
      <w:szCs w:val="22"/>
    </w:rPr>
  </w:style>
  <w:style w:type="paragraph" w:customStyle="1" w:styleId="fr-collapsible-toggle1">
    <w:name w:val="fr-collapsible-toggle1"/>
    <w:basedOn w:val="a3"/>
    <w:rsid w:val="00D135B6"/>
    <w:pPr>
      <w:spacing w:before="100" w:beforeAutospacing="1" w:after="100" w:afterAutospacing="1"/>
    </w:pPr>
    <w:rPr>
      <w:sz w:val="22"/>
      <w:szCs w:val="22"/>
    </w:rPr>
  </w:style>
  <w:style w:type="paragraph" w:customStyle="1" w:styleId="fr-collapsible-toggle2">
    <w:name w:val="fr-collapsible-toggle2"/>
    <w:basedOn w:val="a3"/>
    <w:rsid w:val="00D135B6"/>
    <w:pPr>
      <w:spacing w:before="100" w:beforeAutospacing="1" w:after="100" w:afterAutospacing="1"/>
    </w:pPr>
    <w:rPr>
      <w:sz w:val="22"/>
      <w:szCs w:val="22"/>
    </w:rPr>
  </w:style>
  <w:style w:type="paragraph" w:customStyle="1" w:styleId="fr-collapsible-toggle3">
    <w:name w:val="fr-collapsible-toggle3"/>
    <w:basedOn w:val="a3"/>
    <w:rsid w:val="00D135B6"/>
    <w:pPr>
      <w:spacing w:before="100" w:beforeAutospacing="1" w:after="100" w:afterAutospacing="1"/>
    </w:pPr>
    <w:rPr>
      <w:sz w:val="22"/>
      <w:szCs w:val="22"/>
    </w:rPr>
  </w:style>
  <w:style w:type="paragraph" w:customStyle="1" w:styleId="navboxnewtitle1">
    <w:name w:val="navboxnew_title1"/>
    <w:basedOn w:val="a3"/>
    <w:rsid w:val="00D135B6"/>
    <w:pPr>
      <w:shd w:val="clear" w:color="auto" w:fill="CCCCFF"/>
      <w:spacing w:after="30"/>
      <w:jc w:val="center"/>
    </w:pPr>
    <w:rPr>
      <w:b/>
      <w:bCs/>
    </w:rPr>
  </w:style>
  <w:style w:type="paragraph" w:customStyle="1" w:styleId="navboxnewtitlesub1">
    <w:name w:val="navboxnew_titlesub1"/>
    <w:basedOn w:val="a3"/>
    <w:rsid w:val="00D135B6"/>
    <w:pPr>
      <w:spacing w:before="100" w:beforeAutospacing="1" w:after="100" w:afterAutospacing="1"/>
    </w:pPr>
    <w:rPr>
      <w:sz w:val="19"/>
      <w:szCs w:val="19"/>
    </w:rPr>
  </w:style>
  <w:style w:type="paragraph" w:customStyle="1" w:styleId="fr-collapsible-content2">
    <w:name w:val="fr-collapsible-content2"/>
    <w:basedOn w:val="a3"/>
    <w:rsid w:val="00D135B6"/>
    <w:pPr>
      <w:spacing w:before="100" w:beforeAutospacing="1" w:after="100" w:afterAutospacing="1"/>
    </w:pPr>
    <w:rPr>
      <w:sz w:val="22"/>
      <w:szCs w:val="22"/>
    </w:rPr>
  </w:style>
  <w:style w:type="paragraph" w:customStyle="1" w:styleId="navboxnewcell1">
    <w:name w:val="navboxnew_cell1"/>
    <w:basedOn w:val="a3"/>
    <w:rsid w:val="00D135B6"/>
    <w:pPr>
      <w:spacing w:before="100" w:beforeAutospacing="1" w:after="100" w:afterAutospacing="1"/>
      <w:jc w:val="center"/>
    </w:pPr>
  </w:style>
  <w:style w:type="paragraph" w:customStyle="1" w:styleId="navboxnewth1">
    <w:name w:val="navboxnew_th1"/>
    <w:basedOn w:val="a3"/>
    <w:rsid w:val="00D135B6"/>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D135B6"/>
    <w:pPr>
      <w:spacing w:before="100" w:beforeAutospacing="1" w:after="100" w:afterAutospacing="1"/>
    </w:pPr>
  </w:style>
  <w:style w:type="paragraph" w:customStyle="1" w:styleId="impair1">
    <w:name w:val="impair1"/>
    <w:basedOn w:val="a3"/>
    <w:rsid w:val="00D135B6"/>
    <w:pPr>
      <w:shd w:val="clear" w:color="auto" w:fill="EEEEFF"/>
      <w:spacing w:before="100" w:beforeAutospacing="1" w:after="100" w:afterAutospacing="1"/>
    </w:pPr>
  </w:style>
  <w:style w:type="paragraph" w:customStyle="1" w:styleId="pair1">
    <w:name w:val="pair1"/>
    <w:basedOn w:val="a3"/>
    <w:rsid w:val="00D135B6"/>
    <w:pPr>
      <w:shd w:val="clear" w:color="auto" w:fill="F9F9F9"/>
      <w:spacing w:before="100" w:beforeAutospacing="1" w:after="100" w:afterAutospacing="1"/>
    </w:pPr>
  </w:style>
  <w:style w:type="paragraph" w:customStyle="1" w:styleId="navboxnewbanner1">
    <w:name w:val="navboxnew_banner1"/>
    <w:basedOn w:val="a3"/>
    <w:rsid w:val="00D135B6"/>
    <w:pPr>
      <w:shd w:val="clear" w:color="auto" w:fill="DDDDFF"/>
      <w:spacing w:after="30"/>
      <w:jc w:val="center"/>
    </w:pPr>
  </w:style>
  <w:style w:type="paragraph" w:customStyle="1" w:styleId="navboxnewimage1">
    <w:name w:val="navboxnew_image1"/>
    <w:basedOn w:val="a3"/>
    <w:rsid w:val="00D135B6"/>
    <w:pPr>
      <w:spacing w:before="100" w:beforeAutospacing="1" w:after="100" w:afterAutospacing="1"/>
    </w:pPr>
  </w:style>
  <w:style w:type="paragraph" w:customStyle="1" w:styleId="navboxnewcell2">
    <w:name w:val="navboxnew_cell2"/>
    <w:basedOn w:val="a3"/>
    <w:rsid w:val="00D135B6"/>
    <w:pPr>
      <w:spacing w:before="100" w:beforeAutospacing="1" w:after="100" w:afterAutospacing="1"/>
      <w:jc w:val="center"/>
    </w:pPr>
  </w:style>
  <w:style w:type="paragraph" w:customStyle="1" w:styleId="navboxnewie1">
    <w:name w:val="navboxnew_ie1"/>
    <w:basedOn w:val="a3"/>
    <w:rsid w:val="00D135B6"/>
    <w:pPr>
      <w:spacing w:before="100" w:beforeAutospacing="1" w:after="100" w:afterAutospacing="1"/>
    </w:pPr>
  </w:style>
  <w:style w:type="paragraph" w:customStyle="1" w:styleId="navboxnewtitle2">
    <w:name w:val="navboxnew_title2"/>
    <w:basedOn w:val="a3"/>
    <w:rsid w:val="00D135B6"/>
    <w:pPr>
      <w:shd w:val="clear" w:color="auto" w:fill="99CC99"/>
      <w:spacing w:before="100" w:beforeAutospacing="1" w:after="100" w:afterAutospacing="1"/>
    </w:pPr>
  </w:style>
  <w:style w:type="paragraph" w:customStyle="1" w:styleId="navboxnewbanner2">
    <w:name w:val="navboxnew_banner2"/>
    <w:basedOn w:val="a3"/>
    <w:rsid w:val="00D135B6"/>
    <w:pPr>
      <w:shd w:val="clear" w:color="auto" w:fill="99CC99"/>
      <w:spacing w:before="100" w:beforeAutospacing="1" w:after="100" w:afterAutospacing="1"/>
    </w:pPr>
  </w:style>
  <w:style w:type="paragraph" w:customStyle="1" w:styleId="navboxnewth2">
    <w:name w:val="navboxnew_th2"/>
    <w:basedOn w:val="a3"/>
    <w:rsid w:val="00D135B6"/>
    <w:pPr>
      <w:shd w:val="clear" w:color="auto" w:fill="B3D9B3"/>
      <w:spacing w:before="100" w:beforeAutospacing="1" w:after="100" w:afterAutospacing="1"/>
    </w:pPr>
  </w:style>
  <w:style w:type="paragraph" w:customStyle="1" w:styleId="navboxnewtitle3">
    <w:name w:val="navboxnew_title3"/>
    <w:basedOn w:val="a3"/>
    <w:rsid w:val="00D135B6"/>
    <w:pPr>
      <w:shd w:val="clear" w:color="auto" w:fill="DFEDFF"/>
      <w:spacing w:before="100" w:beforeAutospacing="1" w:after="100" w:afterAutospacing="1"/>
    </w:pPr>
  </w:style>
  <w:style w:type="paragraph" w:customStyle="1" w:styleId="navboxnewbanner3">
    <w:name w:val="navboxnew_banner3"/>
    <w:basedOn w:val="a3"/>
    <w:rsid w:val="00D135B6"/>
    <w:pPr>
      <w:shd w:val="clear" w:color="auto" w:fill="DFEDFF"/>
      <w:spacing w:before="100" w:beforeAutospacing="1" w:after="100" w:afterAutospacing="1"/>
    </w:pPr>
  </w:style>
  <w:style w:type="paragraph" w:customStyle="1" w:styleId="navboxnewth3">
    <w:name w:val="navboxnew_th3"/>
    <w:basedOn w:val="a3"/>
    <w:rsid w:val="00D135B6"/>
    <w:pPr>
      <w:shd w:val="clear" w:color="auto" w:fill="E7F2FF"/>
      <w:spacing w:before="100" w:beforeAutospacing="1" w:after="100" w:afterAutospacing="1"/>
    </w:pPr>
  </w:style>
  <w:style w:type="paragraph" w:customStyle="1" w:styleId="fr-collapsible-toggle4">
    <w:name w:val="fr-collapsible-toggle4"/>
    <w:basedOn w:val="a3"/>
    <w:rsid w:val="00D135B6"/>
    <w:pPr>
      <w:spacing w:before="100" w:beforeAutospacing="1" w:after="100" w:afterAutospacing="1"/>
    </w:pPr>
    <w:rPr>
      <w:sz w:val="22"/>
      <w:szCs w:val="22"/>
    </w:rPr>
  </w:style>
  <w:style w:type="paragraph" w:customStyle="1" w:styleId="navboxnewtitle4">
    <w:name w:val="navboxnew_title4"/>
    <w:basedOn w:val="a3"/>
    <w:rsid w:val="00D135B6"/>
    <w:pPr>
      <w:shd w:val="clear" w:color="auto" w:fill="CCCCFF"/>
      <w:spacing w:after="30"/>
      <w:jc w:val="center"/>
    </w:pPr>
    <w:rPr>
      <w:b/>
      <w:bCs/>
    </w:rPr>
  </w:style>
  <w:style w:type="paragraph" w:customStyle="1" w:styleId="navboxnewtitlesub2">
    <w:name w:val="navboxnew_titlesub2"/>
    <w:basedOn w:val="a3"/>
    <w:rsid w:val="00D135B6"/>
    <w:pPr>
      <w:spacing w:before="100" w:beforeAutospacing="1" w:after="100" w:afterAutospacing="1"/>
    </w:pPr>
    <w:rPr>
      <w:sz w:val="19"/>
      <w:szCs w:val="19"/>
    </w:rPr>
  </w:style>
  <w:style w:type="paragraph" w:customStyle="1" w:styleId="fr-collapsible-content3">
    <w:name w:val="fr-collapsible-content3"/>
    <w:basedOn w:val="a3"/>
    <w:rsid w:val="00D135B6"/>
    <w:pPr>
      <w:spacing w:before="100" w:beforeAutospacing="1" w:after="100" w:afterAutospacing="1"/>
    </w:pPr>
    <w:rPr>
      <w:sz w:val="22"/>
      <w:szCs w:val="22"/>
    </w:rPr>
  </w:style>
  <w:style w:type="paragraph" w:customStyle="1" w:styleId="navboxnewrow1">
    <w:name w:val="navboxnew_row1"/>
    <w:basedOn w:val="a3"/>
    <w:rsid w:val="00D135B6"/>
    <w:pPr>
      <w:shd w:val="clear" w:color="auto" w:fill="DDDDFF"/>
      <w:spacing w:before="100" w:beforeAutospacing="1" w:after="100" w:afterAutospacing="1"/>
    </w:pPr>
  </w:style>
  <w:style w:type="paragraph" w:customStyle="1" w:styleId="navboxnewth4">
    <w:name w:val="navboxnew_th4"/>
    <w:basedOn w:val="a3"/>
    <w:rsid w:val="00D135B6"/>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D135B6"/>
    <w:pPr>
      <w:pBdr>
        <w:left w:val="single" w:sz="12" w:space="0" w:color="F9F9F9"/>
      </w:pBdr>
      <w:spacing w:before="100" w:beforeAutospacing="1" w:after="100" w:afterAutospacing="1"/>
    </w:pPr>
  </w:style>
  <w:style w:type="paragraph" w:customStyle="1" w:styleId="navboxnewinline1">
    <w:name w:val="navboxnew_inline1"/>
    <w:basedOn w:val="a3"/>
    <w:rsid w:val="00D135B6"/>
    <w:pPr>
      <w:shd w:val="clear" w:color="auto" w:fill="F9F9F9"/>
      <w:spacing w:before="100" w:beforeAutospacing="1" w:after="100" w:afterAutospacing="1"/>
    </w:pPr>
  </w:style>
  <w:style w:type="paragraph" w:customStyle="1" w:styleId="navboxnewinline2">
    <w:name w:val="navboxnew_inline2"/>
    <w:basedOn w:val="a3"/>
    <w:rsid w:val="00D135B6"/>
    <w:pPr>
      <w:shd w:val="clear" w:color="auto" w:fill="EEEEFF"/>
      <w:spacing w:before="100" w:beforeAutospacing="1" w:after="100" w:afterAutospacing="1"/>
    </w:pPr>
  </w:style>
  <w:style w:type="paragraph" w:customStyle="1" w:styleId="navboxnewimage2">
    <w:name w:val="navboxnew_image2"/>
    <w:basedOn w:val="a3"/>
    <w:rsid w:val="00D135B6"/>
    <w:pPr>
      <w:spacing w:before="100" w:beforeAutospacing="1" w:after="100" w:afterAutospacing="1"/>
    </w:pPr>
    <w:rPr>
      <w:vanish/>
    </w:rPr>
  </w:style>
  <w:style w:type="paragraph" w:customStyle="1" w:styleId="navboxnewbanner4">
    <w:name w:val="navboxnew_banner4"/>
    <w:basedOn w:val="a3"/>
    <w:rsid w:val="00D135B6"/>
    <w:pPr>
      <w:shd w:val="clear" w:color="auto" w:fill="CCCCFF"/>
      <w:spacing w:before="30"/>
      <w:jc w:val="center"/>
    </w:pPr>
  </w:style>
  <w:style w:type="paragraph" w:customStyle="1" w:styleId="navboxnew1">
    <w:name w:val="navboxnew1"/>
    <w:basedOn w:val="a3"/>
    <w:rsid w:val="00D135B6"/>
    <w:pPr>
      <w:shd w:val="clear" w:color="auto" w:fill="F9F9F9"/>
      <w:spacing w:before="100" w:beforeAutospacing="1" w:after="100" w:afterAutospacing="1"/>
    </w:pPr>
  </w:style>
  <w:style w:type="paragraph" w:customStyle="1" w:styleId="play-btn-large1">
    <w:name w:val="play-btn-large1"/>
    <w:basedOn w:val="a3"/>
    <w:rsid w:val="00D135B6"/>
    <w:pPr>
      <w:spacing w:after="100" w:afterAutospacing="1"/>
      <w:ind w:left="-525"/>
    </w:pPr>
  </w:style>
  <w:style w:type="paragraph" w:customStyle="1" w:styleId="ui-widget1">
    <w:name w:val="ui-widget1"/>
    <w:basedOn w:val="a3"/>
    <w:rsid w:val="00D135B6"/>
    <w:pPr>
      <w:spacing w:before="100" w:beforeAutospacing="1" w:after="100" w:afterAutospacing="1"/>
    </w:pPr>
    <w:rPr>
      <w:rFonts w:ascii="Arial" w:hAnsi="Arial" w:cs="Arial"/>
    </w:rPr>
  </w:style>
  <w:style w:type="paragraph" w:customStyle="1" w:styleId="ui-state-default1">
    <w:name w:val="ui-state-default1"/>
    <w:basedOn w:val="a3"/>
    <w:rsid w:val="00D135B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D135B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D135B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D135B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D135B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D135B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D135B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D135B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D135B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D135B6"/>
    <w:pPr>
      <w:spacing w:before="100" w:beforeAutospacing="1" w:after="100" w:afterAutospacing="1"/>
    </w:pPr>
    <w:rPr>
      <w:color w:val="FFFFFF"/>
    </w:rPr>
  </w:style>
  <w:style w:type="paragraph" w:customStyle="1" w:styleId="ui-state-error-text2">
    <w:name w:val="ui-state-error-text2"/>
    <w:basedOn w:val="a3"/>
    <w:rsid w:val="00D135B6"/>
    <w:pPr>
      <w:spacing w:before="100" w:beforeAutospacing="1" w:after="100" w:afterAutospacing="1"/>
    </w:pPr>
    <w:rPr>
      <w:color w:val="FFFFFF"/>
    </w:rPr>
  </w:style>
  <w:style w:type="paragraph" w:customStyle="1" w:styleId="ui-priority-primary1">
    <w:name w:val="ui-priority-primary1"/>
    <w:basedOn w:val="a3"/>
    <w:rsid w:val="00D135B6"/>
    <w:pPr>
      <w:spacing w:before="100" w:beforeAutospacing="1" w:after="100" w:afterAutospacing="1"/>
    </w:pPr>
    <w:rPr>
      <w:b/>
      <w:bCs/>
    </w:rPr>
  </w:style>
  <w:style w:type="paragraph" w:customStyle="1" w:styleId="ui-priority-primary2">
    <w:name w:val="ui-priority-primary2"/>
    <w:basedOn w:val="a3"/>
    <w:rsid w:val="00D135B6"/>
    <w:pPr>
      <w:spacing w:before="100" w:beforeAutospacing="1" w:after="100" w:afterAutospacing="1"/>
    </w:pPr>
    <w:rPr>
      <w:b/>
      <w:bCs/>
    </w:rPr>
  </w:style>
  <w:style w:type="paragraph" w:customStyle="1" w:styleId="ui-priority-secondary1">
    <w:name w:val="ui-priority-secondary1"/>
    <w:basedOn w:val="a3"/>
    <w:rsid w:val="00D135B6"/>
    <w:pPr>
      <w:spacing w:before="100" w:beforeAutospacing="1" w:after="100" w:afterAutospacing="1"/>
    </w:pPr>
  </w:style>
  <w:style w:type="paragraph" w:customStyle="1" w:styleId="ui-priority-secondary2">
    <w:name w:val="ui-priority-secondary2"/>
    <w:basedOn w:val="a3"/>
    <w:rsid w:val="00D135B6"/>
    <w:pPr>
      <w:spacing w:before="100" w:beforeAutospacing="1" w:after="100" w:afterAutospacing="1"/>
    </w:pPr>
  </w:style>
  <w:style w:type="paragraph" w:customStyle="1" w:styleId="ui-state-disabled1">
    <w:name w:val="ui-state-disabled1"/>
    <w:basedOn w:val="a3"/>
    <w:rsid w:val="00D135B6"/>
    <w:pPr>
      <w:spacing w:before="100" w:beforeAutospacing="1" w:after="100" w:afterAutospacing="1"/>
    </w:pPr>
  </w:style>
  <w:style w:type="paragraph" w:customStyle="1" w:styleId="ui-state-disabled2">
    <w:name w:val="ui-state-disabled2"/>
    <w:basedOn w:val="a3"/>
    <w:rsid w:val="00D135B6"/>
    <w:pPr>
      <w:spacing w:before="100" w:beforeAutospacing="1" w:after="100" w:afterAutospacing="1"/>
    </w:pPr>
  </w:style>
  <w:style w:type="paragraph" w:customStyle="1" w:styleId="ui-icon1">
    <w:name w:val="ui-icon1"/>
    <w:basedOn w:val="a3"/>
    <w:rsid w:val="00D135B6"/>
    <w:pPr>
      <w:spacing w:before="100" w:beforeAutospacing="1" w:after="100" w:afterAutospacing="1"/>
      <w:ind w:firstLine="7343"/>
    </w:pPr>
  </w:style>
  <w:style w:type="paragraph" w:customStyle="1" w:styleId="ui-icon2">
    <w:name w:val="ui-icon2"/>
    <w:basedOn w:val="a3"/>
    <w:rsid w:val="00D135B6"/>
    <w:pPr>
      <w:spacing w:before="100" w:beforeAutospacing="1" w:after="100" w:afterAutospacing="1"/>
      <w:ind w:firstLine="7343"/>
    </w:pPr>
  </w:style>
  <w:style w:type="paragraph" w:customStyle="1" w:styleId="ui-icon3">
    <w:name w:val="ui-icon3"/>
    <w:basedOn w:val="a3"/>
    <w:rsid w:val="00D135B6"/>
    <w:pPr>
      <w:spacing w:before="100" w:beforeAutospacing="1" w:after="100" w:afterAutospacing="1"/>
      <w:ind w:firstLine="7343"/>
    </w:pPr>
  </w:style>
  <w:style w:type="paragraph" w:customStyle="1" w:styleId="ui-icon4">
    <w:name w:val="ui-icon4"/>
    <w:basedOn w:val="a3"/>
    <w:rsid w:val="00D135B6"/>
    <w:pPr>
      <w:spacing w:before="100" w:beforeAutospacing="1" w:after="100" w:afterAutospacing="1"/>
      <w:ind w:firstLine="7343"/>
    </w:pPr>
  </w:style>
  <w:style w:type="paragraph" w:customStyle="1" w:styleId="ui-icon5">
    <w:name w:val="ui-icon5"/>
    <w:basedOn w:val="a3"/>
    <w:rsid w:val="00D135B6"/>
    <w:pPr>
      <w:spacing w:before="100" w:beforeAutospacing="1" w:after="100" w:afterAutospacing="1"/>
      <w:ind w:firstLine="7343"/>
    </w:pPr>
  </w:style>
  <w:style w:type="paragraph" w:customStyle="1" w:styleId="ui-icon6">
    <w:name w:val="ui-icon6"/>
    <w:basedOn w:val="a3"/>
    <w:rsid w:val="00D135B6"/>
    <w:pPr>
      <w:spacing w:before="100" w:beforeAutospacing="1" w:after="100" w:afterAutospacing="1"/>
      <w:ind w:firstLine="7343"/>
    </w:pPr>
  </w:style>
  <w:style w:type="paragraph" w:customStyle="1" w:styleId="ui-icon7">
    <w:name w:val="ui-icon7"/>
    <w:basedOn w:val="a3"/>
    <w:rsid w:val="00D135B6"/>
    <w:pPr>
      <w:spacing w:before="100" w:beforeAutospacing="1" w:after="100" w:afterAutospacing="1"/>
      <w:ind w:firstLine="7343"/>
    </w:pPr>
  </w:style>
  <w:style w:type="paragraph" w:customStyle="1" w:styleId="ui-icon8">
    <w:name w:val="ui-icon8"/>
    <w:basedOn w:val="a3"/>
    <w:rsid w:val="00D135B6"/>
    <w:pPr>
      <w:spacing w:before="100" w:beforeAutospacing="1" w:after="100" w:afterAutospacing="1"/>
      <w:ind w:firstLine="7343"/>
    </w:pPr>
  </w:style>
  <w:style w:type="paragraph" w:customStyle="1" w:styleId="ui-icon9">
    <w:name w:val="ui-icon9"/>
    <w:basedOn w:val="a3"/>
    <w:rsid w:val="00D135B6"/>
    <w:pPr>
      <w:spacing w:before="100" w:beforeAutospacing="1" w:after="100" w:afterAutospacing="1"/>
      <w:ind w:firstLine="7343"/>
    </w:pPr>
  </w:style>
  <w:style w:type="paragraph" w:customStyle="1" w:styleId="ui-resizable-handle1">
    <w:name w:val="ui-resizable-handle1"/>
    <w:basedOn w:val="a3"/>
    <w:rsid w:val="00D135B6"/>
    <w:pPr>
      <w:spacing w:before="100" w:beforeAutospacing="1" w:after="100" w:afterAutospacing="1"/>
    </w:pPr>
    <w:rPr>
      <w:vanish/>
      <w:sz w:val="2"/>
      <w:szCs w:val="2"/>
    </w:rPr>
  </w:style>
  <w:style w:type="paragraph" w:customStyle="1" w:styleId="ui-resizable-handle2">
    <w:name w:val="ui-resizable-handle2"/>
    <w:basedOn w:val="a3"/>
    <w:rsid w:val="00D135B6"/>
    <w:pPr>
      <w:spacing w:before="100" w:beforeAutospacing="1" w:after="100" w:afterAutospacing="1"/>
    </w:pPr>
    <w:rPr>
      <w:vanish/>
      <w:sz w:val="2"/>
      <w:szCs w:val="2"/>
    </w:rPr>
  </w:style>
  <w:style w:type="paragraph" w:customStyle="1" w:styleId="ui-button-text1">
    <w:name w:val="ui-button-text1"/>
    <w:basedOn w:val="a3"/>
    <w:rsid w:val="00D135B6"/>
    <w:pPr>
      <w:spacing w:before="100" w:beforeAutospacing="1" w:after="100" w:afterAutospacing="1"/>
    </w:pPr>
  </w:style>
  <w:style w:type="paragraph" w:customStyle="1" w:styleId="ui-button-text2">
    <w:name w:val="ui-button-text2"/>
    <w:basedOn w:val="a3"/>
    <w:rsid w:val="00D135B6"/>
    <w:pPr>
      <w:spacing w:before="100" w:beforeAutospacing="1" w:after="100" w:afterAutospacing="1"/>
    </w:pPr>
  </w:style>
  <w:style w:type="paragraph" w:customStyle="1" w:styleId="ui-button-text3">
    <w:name w:val="ui-button-text3"/>
    <w:basedOn w:val="a3"/>
    <w:rsid w:val="00D135B6"/>
    <w:pPr>
      <w:spacing w:before="100" w:beforeAutospacing="1" w:after="100" w:afterAutospacing="1"/>
      <w:ind w:firstLine="11919"/>
    </w:pPr>
  </w:style>
  <w:style w:type="paragraph" w:customStyle="1" w:styleId="ui-button-text4">
    <w:name w:val="ui-button-text4"/>
    <w:basedOn w:val="a3"/>
    <w:rsid w:val="00D135B6"/>
    <w:pPr>
      <w:spacing w:before="100" w:beforeAutospacing="1" w:after="100" w:afterAutospacing="1"/>
      <w:ind w:firstLine="11919"/>
    </w:pPr>
  </w:style>
  <w:style w:type="paragraph" w:customStyle="1" w:styleId="ui-button-text5">
    <w:name w:val="ui-button-text5"/>
    <w:basedOn w:val="a3"/>
    <w:rsid w:val="00D135B6"/>
    <w:pPr>
      <w:spacing w:before="100" w:beforeAutospacing="1" w:after="100" w:afterAutospacing="1"/>
    </w:pPr>
  </w:style>
  <w:style w:type="paragraph" w:customStyle="1" w:styleId="ui-button-text6">
    <w:name w:val="ui-button-text6"/>
    <w:basedOn w:val="a3"/>
    <w:rsid w:val="00D135B6"/>
    <w:pPr>
      <w:spacing w:before="100" w:beforeAutospacing="1" w:after="100" w:afterAutospacing="1"/>
    </w:pPr>
  </w:style>
  <w:style w:type="paragraph" w:customStyle="1" w:styleId="ui-button-text7">
    <w:name w:val="ui-button-text7"/>
    <w:basedOn w:val="a3"/>
    <w:rsid w:val="00D135B6"/>
    <w:pPr>
      <w:spacing w:before="100" w:beforeAutospacing="1" w:after="100" w:afterAutospacing="1"/>
    </w:pPr>
  </w:style>
  <w:style w:type="paragraph" w:customStyle="1" w:styleId="ui-icon10">
    <w:name w:val="ui-icon10"/>
    <w:basedOn w:val="a3"/>
    <w:rsid w:val="00D135B6"/>
    <w:pPr>
      <w:spacing w:after="100" w:afterAutospacing="1"/>
      <w:ind w:left="-120" w:firstLine="7343"/>
    </w:pPr>
  </w:style>
  <w:style w:type="paragraph" w:customStyle="1" w:styleId="ui-icon11">
    <w:name w:val="ui-icon11"/>
    <w:basedOn w:val="a3"/>
    <w:rsid w:val="00D135B6"/>
    <w:pPr>
      <w:spacing w:after="100" w:afterAutospacing="1"/>
      <w:ind w:firstLine="7343"/>
    </w:pPr>
  </w:style>
  <w:style w:type="paragraph" w:customStyle="1" w:styleId="ui-icon12">
    <w:name w:val="ui-icon12"/>
    <w:basedOn w:val="a3"/>
    <w:rsid w:val="00D135B6"/>
    <w:pPr>
      <w:spacing w:after="100" w:afterAutospacing="1"/>
      <w:ind w:firstLine="7343"/>
    </w:pPr>
  </w:style>
  <w:style w:type="paragraph" w:customStyle="1" w:styleId="ui-icon13">
    <w:name w:val="ui-icon13"/>
    <w:basedOn w:val="a3"/>
    <w:rsid w:val="00D135B6"/>
    <w:pPr>
      <w:spacing w:after="100" w:afterAutospacing="1"/>
      <w:ind w:firstLine="7343"/>
    </w:pPr>
  </w:style>
  <w:style w:type="paragraph" w:customStyle="1" w:styleId="ui-icon14">
    <w:name w:val="ui-icon14"/>
    <w:basedOn w:val="a3"/>
    <w:rsid w:val="00D135B6"/>
    <w:pPr>
      <w:spacing w:after="100" w:afterAutospacing="1"/>
      <w:ind w:firstLine="7343"/>
    </w:pPr>
  </w:style>
  <w:style w:type="paragraph" w:customStyle="1" w:styleId="ui-icon15">
    <w:name w:val="ui-icon15"/>
    <w:basedOn w:val="a3"/>
    <w:rsid w:val="00D135B6"/>
    <w:pPr>
      <w:spacing w:after="100" w:afterAutospacing="1"/>
      <w:ind w:firstLine="7343"/>
    </w:pPr>
  </w:style>
  <w:style w:type="paragraph" w:customStyle="1" w:styleId="ui-button1">
    <w:name w:val="ui-button1"/>
    <w:basedOn w:val="a3"/>
    <w:rsid w:val="00D135B6"/>
    <w:pPr>
      <w:spacing w:before="100" w:beforeAutospacing="1" w:after="100" w:afterAutospacing="1"/>
      <w:ind w:right="-72"/>
      <w:jc w:val="center"/>
    </w:pPr>
  </w:style>
  <w:style w:type="paragraph" w:customStyle="1" w:styleId="ui-button2">
    <w:name w:val="ui-button2"/>
    <w:basedOn w:val="a3"/>
    <w:rsid w:val="00D135B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D135B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D135B6"/>
    <w:pPr>
      <w:spacing w:before="100" w:beforeAutospacing="1" w:after="100" w:afterAutospacing="1"/>
    </w:pPr>
  </w:style>
  <w:style w:type="paragraph" w:customStyle="1" w:styleId="ui-icon16">
    <w:name w:val="ui-icon16"/>
    <w:basedOn w:val="a3"/>
    <w:rsid w:val="00D135B6"/>
    <w:pPr>
      <w:spacing w:before="100" w:beforeAutospacing="1" w:after="100" w:afterAutospacing="1"/>
      <w:ind w:firstLine="7343"/>
    </w:pPr>
  </w:style>
  <w:style w:type="paragraph" w:customStyle="1" w:styleId="ui-icon17">
    <w:name w:val="ui-icon17"/>
    <w:basedOn w:val="a3"/>
    <w:rsid w:val="00D135B6"/>
    <w:pPr>
      <w:spacing w:before="100" w:beforeAutospacing="1" w:after="100" w:afterAutospacing="1"/>
      <w:ind w:firstLine="7343"/>
    </w:pPr>
  </w:style>
  <w:style w:type="paragraph" w:customStyle="1" w:styleId="ui-icon18">
    <w:name w:val="ui-icon18"/>
    <w:basedOn w:val="a3"/>
    <w:rsid w:val="00D135B6"/>
    <w:pPr>
      <w:spacing w:before="100" w:beforeAutospacing="1" w:after="100" w:afterAutospacing="1"/>
      <w:ind w:firstLine="7343"/>
    </w:pPr>
  </w:style>
  <w:style w:type="paragraph" w:customStyle="1" w:styleId="ui-icon19">
    <w:name w:val="ui-icon19"/>
    <w:basedOn w:val="a3"/>
    <w:rsid w:val="00D135B6"/>
    <w:pPr>
      <w:spacing w:before="100" w:beforeAutospacing="1" w:after="100" w:afterAutospacing="1"/>
      <w:ind w:firstLine="7343"/>
    </w:pPr>
  </w:style>
  <w:style w:type="paragraph" w:customStyle="1" w:styleId="ui-dialog-titlebar1">
    <w:name w:val="ui-dialog-titlebar1"/>
    <w:basedOn w:val="a3"/>
    <w:rsid w:val="00D135B6"/>
    <w:pPr>
      <w:spacing w:before="100" w:beforeAutospacing="1" w:after="100" w:afterAutospacing="1"/>
    </w:pPr>
  </w:style>
  <w:style w:type="paragraph" w:customStyle="1" w:styleId="ui-dialog-title1">
    <w:name w:val="ui-dialog-title1"/>
    <w:basedOn w:val="a3"/>
    <w:rsid w:val="00D135B6"/>
  </w:style>
  <w:style w:type="paragraph" w:customStyle="1" w:styleId="ui-dialog-titlebar-close1">
    <w:name w:val="ui-dialog-titlebar-close1"/>
    <w:basedOn w:val="a3"/>
    <w:rsid w:val="00D135B6"/>
  </w:style>
  <w:style w:type="paragraph" w:customStyle="1" w:styleId="ui-dialog-titlebar-close2">
    <w:name w:val="ui-dialog-titlebar-close2"/>
    <w:basedOn w:val="a3"/>
    <w:rsid w:val="00D135B6"/>
  </w:style>
  <w:style w:type="paragraph" w:customStyle="1" w:styleId="ui-dialog-content1">
    <w:name w:val="ui-dialog-content1"/>
    <w:basedOn w:val="a3"/>
    <w:rsid w:val="00D135B6"/>
    <w:pPr>
      <w:spacing w:before="100" w:beforeAutospacing="1" w:after="100" w:afterAutospacing="1"/>
    </w:pPr>
  </w:style>
  <w:style w:type="paragraph" w:customStyle="1" w:styleId="ui-dialog-buttonpane1">
    <w:name w:val="ui-dialog-buttonpane1"/>
    <w:basedOn w:val="a3"/>
    <w:rsid w:val="00D135B6"/>
    <w:pPr>
      <w:spacing w:before="120"/>
    </w:pPr>
  </w:style>
  <w:style w:type="paragraph" w:customStyle="1" w:styleId="ui-resizable-se1">
    <w:name w:val="ui-resizable-se1"/>
    <w:basedOn w:val="a3"/>
    <w:rsid w:val="00D135B6"/>
    <w:pPr>
      <w:spacing w:before="100" w:beforeAutospacing="1" w:after="100" w:afterAutospacing="1"/>
    </w:pPr>
  </w:style>
  <w:style w:type="paragraph" w:customStyle="1" w:styleId="ui-dialog-titlebar-close3">
    <w:name w:val="ui-dialog-titlebar-close3"/>
    <w:basedOn w:val="a3"/>
    <w:rsid w:val="00D135B6"/>
  </w:style>
  <w:style w:type="paragraph" w:customStyle="1" w:styleId="ui-dialog-titlebar2">
    <w:name w:val="ui-dialog-titlebar2"/>
    <w:basedOn w:val="a3"/>
    <w:rsid w:val="00D135B6"/>
    <w:pPr>
      <w:spacing w:before="100" w:beforeAutospacing="1" w:after="100" w:afterAutospacing="1"/>
    </w:pPr>
  </w:style>
  <w:style w:type="paragraph" w:customStyle="1" w:styleId="ui-widget-header1">
    <w:name w:val="ui-widget-header1"/>
    <w:basedOn w:val="a3"/>
    <w:rsid w:val="00D135B6"/>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D135B6"/>
    <w:pPr>
      <w:spacing w:before="100" w:beforeAutospacing="1" w:after="100" w:afterAutospacing="1"/>
    </w:pPr>
  </w:style>
  <w:style w:type="paragraph" w:customStyle="1" w:styleId="ui-dialog-buttonpane2">
    <w:name w:val="ui-dialog-buttonpane2"/>
    <w:basedOn w:val="a3"/>
    <w:rsid w:val="00D135B6"/>
  </w:style>
  <w:style w:type="paragraph" w:customStyle="1" w:styleId="special-label1">
    <w:name w:val="special-label1"/>
    <w:basedOn w:val="a3"/>
    <w:rsid w:val="00D135B6"/>
    <w:pPr>
      <w:spacing w:before="100" w:beforeAutospacing="1" w:after="100" w:afterAutospacing="1"/>
    </w:pPr>
    <w:rPr>
      <w:color w:val="808080"/>
    </w:rPr>
  </w:style>
  <w:style w:type="paragraph" w:customStyle="1" w:styleId="special-query1">
    <w:name w:val="special-query1"/>
    <w:basedOn w:val="a3"/>
    <w:rsid w:val="00D135B6"/>
    <w:pPr>
      <w:spacing w:before="100" w:beforeAutospacing="1" w:after="100" w:afterAutospacing="1"/>
    </w:pPr>
    <w:rPr>
      <w:i/>
      <w:iCs/>
      <w:color w:val="000000"/>
    </w:rPr>
  </w:style>
  <w:style w:type="paragraph" w:customStyle="1" w:styleId="special-hover1">
    <w:name w:val="special-hover1"/>
    <w:basedOn w:val="a3"/>
    <w:rsid w:val="00D135B6"/>
    <w:pPr>
      <w:shd w:val="clear" w:color="auto" w:fill="C0C0C0"/>
      <w:spacing w:before="100" w:beforeAutospacing="1" w:after="100" w:afterAutospacing="1"/>
    </w:pPr>
  </w:style>
  <w:style w:type="paragraph" w:customStyle="1" w:styleId="special-label2">
    <w:name w:val="special-label2"/>
    <w:basedOn w:val="a3"/>
    <w:rsid w:val="00D135B6"/>
    <w:pPr>
      <w:spacing w:before="100" w:beforeAutospacing="1" w:after="100" w:afterAutospacing="1"/>
    </w:pPr>
    <w:rPr>
      <w:color w:val="FFFFFF"/>
    </w:rPr>
  </w:style>
  <w:style w:type="paragraph" w:customStyle="1" w:styleId="special-query2">
    <w:name w:val="special-query2"/>
    <w:basedOn w:val="a3"/>
    <w:rsid w:val="00D135B6"/>
    <w:pPr>
      <w:spacing w:before="100" w:beforeAutospacing="1" w:after="100" w:afterAutospacing="1"/>
    </w:pPr>
    <w:rPr>
      <w:color w:val="FFFFFF"/>
    </w:rPr>
  </w:style>
  <w:style w:type="paragraph" w:customStyle="1" w:styleId="mw-specialpage-summary1">
    <w:name w:val="mw-specialpage-summary1"/>
    <w:basedOn w:val="a3"/>
    <w:rsid w:val="00D135B6"/>
    <w:pPr>
      <w:spacing w:before="100" w:beforeAutospacing="1" w:after="100" w:afterAutospacing="1"/>
    </w:pPr>
    <w:rPr>
      <w:vanish/>
    </w:rPr>
  </w:style>
  <w:style w:type="paragraph" w:customStyle="1" w:styleId="editsection1">
    <w:name w:val="editsection1"/>
    <w:basedOn w:val="a3"/>
    <w:rsid w:val="00D135B6"/>
    <w:pPr>
      <w:spacing w:before="100" w:beforeAutospacing="1" w:after="100" w:afterAutospacing="1"/>
    </w:pPr>
    <w:rPr>
      <w:sz w:val="20"/>
      <w:szCs w:val="20"/>
    </w:rPr>
  </w:style>
  <w:style w:type="paragraph" w:customStyle="1" w:styleId="mw-headline1">
    <w:name w:val="mw-headline1"/>
    <w:basedOn w:val="a3"/>
    <w:rsid w:val="00D135B6"/>
    <w:pPr>
      <w:spacing w:before="100" w:beforeAutospacing="1" w:after="100" w:afterAutospacing="1"/>
      <w:ind w:right="72"/>
    </w:pPr>
  </w:style>
  <w:style w:type="paragraph" w:customStyle="1" w:styleId="legendlike1">
    <w:name w:val="legendlike1"/>
    <w:basedOn w:val="a3"/>
    <w:rsid w:val="00D135B6"/>
    <w:pPr>
      <w:spacing w:after="100" w:afterAutospacing="1"/>
    </w:pPr>
  </w:style>
  <w:style w:type="paragraph" w:customStyle="1" w:styleId="legendtextlike1">
    <w:name w:val="legendtextlike1"/>
    <w:basedOn w:val="a3"/>
    <w:rsid w:val="00D135B6"/>
    <w:pPr>
      <w:shd w:val="clear" w:color="auto" w:fill="FFFFFF"/>
      <w:spacing w:before="100" w:beforeAutospacing="1" w:after="100" w:afterAutospacing="1"/>
    </w:pPr>
  </w:style>
  <w:style w:type="paragraph" w:customStyle="1" w:styleId="scrollbar1">
    <w:name w:val="scrollbar1"/>
    <w:basedOn w:val="a3"/>
    <w:rsid w:val="00D135B6"/>
    <w:pPr>
      <w:spacing w:before="100" w:beforeAutospacing="1" w:after="100" w:afterAutospacing="1"/>
    </w:pPr>
  </w:style>
  <w:style w:type="paragraph" w:customStyle="1" w:styleId="scrollbarcontainer1">
    <w:name w:val="scrollbarcontainer1"/>
    <w:basedOn w:val="a3"/>
    <w:rsid w:val="00D135B6"/>
    <w:pPr>
      <w:spacing w:before="100" w:beforeAutospacing="1" w:after="100" w:afterAutospacing="1"/>
    </w:pPr>
  </w:style>
  <w:style w:type="paragraph" w:customStyle="1" w:styleId="magnify1">
    <w:name w:val="magnify1"/>
    <w:basedOn w:val="a3"/>
    <w:rsid w:val="00D135B6"/>
    <w:pPr>
      <w:spacing w:before="100" w:beforeAutospacing="1" w:after="100" w:afterAutospacing="1"/>
    </w:pPr>
    <w:rPr>
      <w:vanish/>
    </w:rPr>
  </w:style>
  <w:style w:type="paragraph" w:customStyle="1" w:styleId="infoboximage1">
    <w:name w:val="infoboximage1"/>
    <w:basedOn w:val="a3"/>
    <w:rsid w:val="00D135B6"/>
    <w:pPr>
      <w:shd w:val="clear" w:color="auto" w:fill="FFFFFF"/>
      <w:spacing w:after="100" w:afterAutospacing="1"/>
      <w:jc w:val="center"/>
    </w:pPr>
    <w:rPr>
      <w:color w:val="000000"/>
    </w:rPr>
  </w:style>
  <w:style w:type="paragraph" w:customStyle="1" w:styleId="infoboxsoustitre1">
    <w:name w:val="infoboxsoustitre1"/>
    <w:basedOn w:val="a3"/>
    <w:rsid w:val="00D135B6"/>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D135B6"/>
    <w:pPr>
      <w:spacing w:before="100" w:beforeAutospacing="1" w:after="100" w:afterAutospacing="1"/>
    </w:pPr>
  </w:style>
  <w:style w:type="paragraph" w:customStyle="1" w:styleId="entete1">
    <w:name w:val="entete1"/>
    <w:basedOn w:val="a3"/>
    <w:rsid w:val="00D135B6"/>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D135B6"/>
    <w:pPr>
      <w:spacing w:before="100" w:beforeAutospacing="1" w:after="100" w:afterAutospacing="1"/>
      <w:jc w:val="center"/>
    </w:pPr>
    <w:rPr>
      <w:b/>
      <w:bCs/>
      <w:color w:val="000000"/>
    </w:rPr>
  </w:style>
  <w:style w:type="paragraph" w:customStyle="1" w:styleId="entete2">
    <w:name w:val="entete2"/>
    <w:basedOn w:val="a3"/>
    <w:rsid w:val="00D135B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D135B6"/>
    <w:pPr>
      <w:spacing w:before="100" w:beforeAutospacing="1" w:after="100" w:afterAutospacing="1"/>
    </w:pPr>
  </w:style>
  <w:style w:type="paragraph" w:customStyle="1" w:styleId="thumbinner1">
    <w:name w:val="thumbinner1"/>
    <w:basedOn w:val="a3"/>
    <w:rsid w:val="00D135B6"/>
    <w:pPr>
      <w:spacing w:before="100" w:beforeAutospacing="1" w:after="100" w:afterAutospacing="1"/>
    </w:pPr>
  </w:style>
  <w:style w:type="paragraph" w:customStyle="1" w:styleId="thumb1">
    <w:name w:val="thumb1"/>
    <w:basedOn w:val="a3"/>
    <w:rsid w:val="00D135B6"/>
    <w:pPr>
      <w:spacing w:before="100" w:beforeAutospacing="1" w:after="100" w:afterAutospacing="1"/>
    </w:pPr>
  </w:style>
  <w:style w:type="paragraph" w:customStyle="1" w:styleId="thumbcaption1">
    <w:name w:val="thumbcaption1"/>
    <w:basedOn w:val="a3"/>
    <w:rsid w:val="00D135B6"/>
    <w:pPr>
      <w:spacing w:before="100" w:beforeAutospacing="1" w:after="100" w:afterAutospacing="1"/>
    </w:pPr>
    <w:rPr>
      <w:vanish/>
    </w:rPr>
  </w:style>
  <w:style w:type="paragraph" w:customStyle="1" w:styleId="legend1">
    <w:name w:val="legend1"/>
    <w:basedOn w:val="a3"/>
    <w:rsid w:val="00D135B6"/>
    <w:pPr>
      <w:spacing w:before="75" w:after="120"/>
      <w:jc w:val="center"/>
    </w:pPr>
    <w:rPr>
      <w:sz w:val="22"/>
      <w:szCs w:val="22"/>
    </w:rPr>
  </w:style>
  <w:style w:type="paragraph" w:customStyle="1" w:styleId="image21">
    <w:name w:val="image21"/>
    <w:basedOn w:val="a3"/>
    <w:rsid w:val="00D135B6"/>
    <w:pPr>
      <w:spacing w:before="100" w:beforeAutospacing="1" w:after="100" w:afterAutospacing="1"/>
      <w:jc w:val="center"/>
    </w:pPr>
  </w:style>
  <w:style w:type="paragraph" w:customStyle="1" w:styleId="bloc1">
    <w:name w:val="bloc1"/>
    <w:basedOn w:val="a3"/>
    <w:rsid w:val="00D135B6"/>
    <w:pPr>
      <w:shd w:val="clear" w:color="auto" w:fill="DFEDFF"/>
      <w:spacing w:before="75" w:after="75" w:line="264" w:lineRule="atLeast"/>
      <w:jc w:val="center"/>
    </w:pPr>
    <w:rPr>
      <w:b/>
      <w:bCs/>
    </w:rPr>
  </w:style>
  <w:style w:type="paragraph" w:customStyle="1" w:styleId="bordered1">
    <w:name w:val="bordered1"/>
    <w:basedOn w:val="a3"/>
    <w:rsid w:val="00D135B6"/>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D135B6"/>
    <w:pPr>
      <w:shd w:val="clear" w:color="auto" w:fill="DFEDFF"/>
      <w:spacing w:before="75" w:after="75" w:line="15" w:lineRule="atLeast"/>
    </w:pPr>
    <w:rPr>
      <w:sz w:val="2"/>
      <w:szCs w:val="2"/>
    </w:rPr>
  </w:style>
  <w:style w:type="paragraph" w:customStyle="1" w:styleId="navbar1">
    <w:name w:val="navbar1"/>
    <w:basedOn w:val="a3"/>
    <w:rsid w:val="00D135B6"/>
    <w:pPr>
      <w:jc w:val="right"/>
    </w:pPr>
    <w:rPr>
      <w:sz w:val="19"/>
      <w:szCs w:val="19"/>
    </w:rPr>
  </w:style>
  <w:style w:type="paragraph" w:customStyle="1" w:styleId="prevbloc1">
    <w:name w:val="prev_bloc1"/>
    <w:basedOn w:val="a3"/>
    <w:rsid w:val="00D135B6"/>
    <w:pPr>
      <w:spacing w:before="100" w:beforeAutospacing="1" w:after="100" w:afterAutospacing="1"/>
    </w:pPr>
  </w:style>
  <w:style w:type="paragraph" w:customStyle="1" w:styleId="nextbloc1">
    <w:name w:val="next_bloc1"/>
    <w:basedOn w:val="a3"/>
    <w:rsid w:val="00D135B6"/>
    <w:pPr>
      <w:spacing w:before="100" w:beforeAutospacing="1" w:after="100" w:afterAutospacing="1"/>
      <w:jc w:val="right"/>
    </w:pPr>
  </w:style>
  <w:style w:type="paragraph" w:customStyle="1" w:styleId="entete3">
    <w:name w:val="entete3"/>
    <w:basedOn w:val="a3"/>
    <w:rsid w:val="00D135B6"/>
    <w:pPr>
      <w:spacing w:before="100" w:beforeAutospacing="1" w:after="100" w:afterAutospacing="1"/>
    </w:pPr>
  </w:style>
  <w:style w:type="paragraph" w:customStyle="1" w:styleId="bloc2">
    <w:name w:val="bloc2"/>
    <w:basedOn w:val="a3"/>
    <w:rsid w:val="00D135B6"/>
    <w:pPr>
      <w:spacing w:before="100" w:beforeAutospacing="1" w:after="100" w:afterAutospacing="1"/>
    </w:pPr>
  </w:style>
  <w:style w:type="paragraph" w:customStyle="1" w:styleId="taxoboxclassification1">
    <w:name w:val="taxobox_classification1"/>
    <w:basedOn w:val="a3"/>
    <w:rsid w:val="00D135B6"/>
    <w:pPr>
      <w:spacing w:before="100" w:beforeAutospacing="1" w:after="100" w:afterAutospacing="1"/>
    </w:pPr>
    <w:rPr>
      <w:i/>
      <w:iCs/>
    </w:rPr>
  </w:style>
  <w:style w:type="paragraph" w:customStyle="1" w:styleId="rnormal1">
    <w:name w:val="rnormal1"/>
    <w:basedOn w:val="a3"/>
    <w:rsid w:val="00D135B6"/>
    <w:pPr>
      <w:spacing w:before="100" w:beforeAutospacing="1" w:after="100" w:afterAutospacing="1"/>
    </w:pPr>
  </w:style>
  <w:style w:type="paragraph" w:customStyle="1" w:styleId="imgtoogle1">
    <w:name w:val="img_toogle1"/>
    <w:basedOn w:val="a3"/>
    <w:rsid w:val="00D135B6"/>
    <w:pPr>
      <w:spacing w:before="100" w:beforeAutospacing="1" w:after="100" w:afterAutospacing="1"/>
    </w:pPr>
  </w:style>
  <w:style w:type="paragraph" w:customStyle="1" w:styleId="atoogle1">
    <w:name w:val="a_toogle1"/>
    <w:basedOn w:val="a3"/>
    <w:rsid w:val="00D135B6"/>
    <w:pPr>
      <w:spacing w:before="100" w:beforeAutospacing="1" w:after="100" w:afterAutospacing="1"/>
      <w:jc w:val="center"/>
    </w:pPr>
    <w:rPr>
      <w:sz w:val="23"/>
      <w:szCs w:val="23"/>
    </w:rPr>
  </w:style>
  <w:style w:type="paragraph" w:customStyle="1" w:styleId="geopoint1">
    <w:name w:val="geopoint1"/>
    <w:basedOn w:val="a3"/>
    <w:rsid w:val="00D135B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D135B6"/>
  </w:style>
  <w:style w:type="paragraph" w:customStyle="1" w:styleId="titre1">
    <w:name w:val="titre1"/>
    <w:basedOn w:val="a3"/>
    <w:rsid w:val="00D135B6"/>
    <w:pPr>
      <w:spacing w:before="48" w:after="48"/>
      <w:jc w:val="center"/>
    </w:pPr>
  </w:style>
  <w:style w:type="paragraph" w:customStyle="1" w:styleId="e6e73">
    <w:name w:val="¶e6e7аголовок 3"/>
    <w:basedOn w:val="a3"/>
    <w:next w:val="a3"/>
    <w:rsid w:val="00D135B6"/>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D135B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D135B6"/>
    <w:rPr>
      <w:sz w:val="17"/>
      <w:shd w:val="clear" w:color="auto" w:fill="FFFFFF"/>
    </w:rPr>
  </w:style>
  <w:style w:type="paragraph" w:customStyle="1" w:styleId="afffffffffff1">
    <w:name w:val="Подпись к таблице"/>
    <w:basedOn w:val="a3"/>
    <w:link w:val="afffffffffff0"/>
    <w:rsid w:val="00D135B6"/>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D135B6"/>
    <w:rPr>
      <w:sz w:val="14"/>
      <w:shd w:val="clear" w:color="auto" w:fill="FFFFFF"/>
    </w:rPr>
  </w:style>
  <w:style w:type="paragraph" w:customStyle="1" w:styleId="6b">
    <w:name w:val="Основной текст (6)"/>
    <w:basedOn w:val="a3"/>
    <w:link w:val="6a"/>
    <w:rsid w:val="00D135B6"/>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D135B6"/>
    <w:rPr>
      <w:sz w:val="22"/>
    </w:rPr>
  </w:style>
  <w:style w:type="character" w:customStyle="1" w:styleId="useremail">
    <w:name w:val="useremail"/>
    <w:rsid w:val="00D135B6"/>
    <w:rPr>
      <w:b/>
      <w:color w:val="555555"/>
    </w:rPr>
  </w:style>
  <w:style w:type="character" w:customStyle="1" w:styleId="sel1">
    <w:name w:val="sel1"/>
    <w:rsid w:val="00D135B6"/>
    <w:rPr>
      <w:shd w:val="clear" w:color="auto" w:fill="000000"/>
    </w:rPr>
  </w:style>
  <w:style w:type="character" w:customStyle="1" w:styleId="1ffffffa">
    <w:name w:val="Основной текст + Курсив1"/>
    <w:rsid w:val="00D135B6"/>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D135B6"/>
    <w:rPr>
      <w:rFonts w:ascii="Times New Roman" w:hAnsi="Times New Roman"/>
      <w:b/>
      <w:i/>
      <w:spacing w:val="0"/>
      <w:sz w:val="20"/>
    </w:rPr>
  </w:style>
  <w:style w:type="character" w:customStyle="1" w:styleId="sel11">
    <w:name w:val="sel11"/>
    <w:rsid w:val="00D135B6"/>
    <w:rPr>
      <w:b/>
    </w:rPr>
  </w:style>
  <w:style w:type="character" w:customStyle="1" w:styleId="bodyouter">
    <w:name w:val="body_outer"/>
    <w:rsid w:val="00D135B6"/>
  </w:style>
  <w:style w:type="character" w:customStyle="1" w:styleId="at3">
    <w:name w:val="at3"/>
    <w:rsid w:val="00D135B6"/>
    <w:rPr>
      <w:b/>
      <w:i/>
      <w:color w:val="00008B"/>
      <w:u w:val="single"/>
    </w:rPr>
  </w:style>
  <w:style w:type="character" w:customStyle="1" w:styleId="417">
    <w:name w:val="Знак4 Знак Знак1"/>
    <w:locked/>
    <w:rsid w:val="00D135B6"/>
    <w:rPr>
      <w:rFonts w:ascii="Arial" w:hAnsi="Arial"/>
      <w:b/>
      <w:kern w:val="32"/>
      <w:sz w:val="32"/>
      <w:lang w:val="ru-RU" w:eastAsia="ru-RU"/>
    </w:rPr>
  </w:style>
  <w:style w:type="character" w:customStyle="1" w:styleId="21f4">
    <w:name w:val="Знак2 Знак Знак1"/>
    <w:locked/>
    <w:rsid w:val="00D135B6"/>
    <w:rPr>
      <w:b/>
      <w:sz w:val="27"/>
      <w:lang w:val="ru-RU" w:eastAsia="ru-RU"/>
    </w:rPr>
  </w:style>
  <w:style w:type="character" w:customStyle="1" w:styleId="ilad">
    <w:name w:val="il_ad"/>
    <w:rsid w:val="00D135B6"/>
  </w:style>
  <w:style w:type="character" w:customStyle="1" w:styleId="tooltipextranews">
    <w:name w:val="tooltip_extranews"/>
    <w:rsid w:val="00D135B6"/>
    <w:rPr>
      <w:rFonts w:ascii="Times New Roman" w:hAnsi="Times New Roman"/>
    </w:rPr>
  </w:style>
  <w:style w:type="character" w:customStyle="1" w:styleId="needref">
    <w:name w:val="need_ref"/>
    <w:rsid w:val="00D135B6"/>
    <w:rPr>
      <w:rFonts w:ascii="Times New Roman" w:hAnsi="Times New Roman"/>
    </w:rPr>
  </w:style>
  <w:style w:type="character" w:customStyle="1" w:styleId="up">
    <w:name w:val="up"/>
    <w:rsid w:val="00D135B6"/>
    <w:rPr>
      <w:rFonts w:ascii="Times New Roman" w:hAnsi="Times New Roman"/>
    </w:rPr>
  </w:style>
  <w:style w:type="character" w:customStyle="1" w:styleId="down">
    <w:name w:val="down"/>
    <w:rsid w:val="00D135B6"/>
    <w:rPr>
      <w:rFonts w:ascii="Times New Roman" w:hAnsi="Times New Roman"/>
    </w:rPr>
  </w:style>
  <w:style w:type="character" w:customStyle="1" w:styleId="ref">
    <w:name w:val="ref"/>
    <w:rsid w:val="00D135B6"/>
    <w:rPr>
      <w:rFonts w:ascii="Times New Roman" w:hAnsi="Times New Roman"/>
    </w:rPr>
  </w:style>
  <w:style w:type="character" w:customStyle="1" w:styleId="up1">
    <w:name w:val="up1"/>
    <w:rsid w:val="00D135B6"/>
    <w:rPr>
      <w:rFonts w:ascii="Times New Roman" w:hAnsi="Times New Roman"/>
      <w:color w:val="0645AD"/>
    </w:rPr>
  </w:style>
  <w:style w:type="character" w:customStyle="1" w:styleId="down1">
    <w:name w:val="down1"/>
    <w:rsid w:val="00D135B6"/>
    <w:rPr>
      <w:rFonts w:ascii="Times New Roman" w:hAnsi="Times New Roman"/>
      <w:color w:val="0645AD"/>
    </w:rPr>
  </w:style>
  <w:style w:type="character" w:customStyle="1" w:styleId="up2">
    <w:name w:val="up2"/>
    <w:rsid w:val="00D135B6"/>
    <w:rPr>
      <w:rFonts w:ascii="Times New Roman" w:hAnsi="Times New Roman"/>
      <w:vanish/>
    </w:rPr>
  </w:style>
  <w:style w:type="character" w:customStyle="1" w:styleId="down2">
    <w:name w:val="down2"/>
    <w:rsid w:val="00D135B6"/>
    <w:rPr>
      <w:rFonts w:ascii="Times New Roman" w:hAnsi="Times New Roman"/>
      <w:vanish/>
    </w:rPr>
  </w:style>
  <w:style w:type="character" w:customStyle="1" w:styleId="toctoggle">
    <w:name w:val="toctoggle"/>
    <w:rsid w:val="00D135B6"/>
    <w:rPr>
      <w:rFonts w:ascii="Times New Roman" w:hAnsi="Times New Roman"/>
    </w:rPr>
  </w:style>
  <w:style w:type="character" w:customStyle="1" w:styleId="tocnumber">
    <w:name w:val="tocnumber"/>
    <w:rsid w:val="00D135B6"/>
    <w:rPr>
      <w:rFonts w:ascii="Times New Roman" w:hAnsi="Times New Roman"/>
    </w:rPr>
  </w:style>
  <w:style w:type="character" w:customStyle="1" w:styleId="romain1">
    <w:name w:val="romain1"/>
    <w:rsid w:val="00D135B6"/>
    <w:rPr>
      <w:rFonts w:ascii="Times New Roman" w:hAnsi="Times New Roman"/>
      <w:smallCaps/>
    </w:rPr>
  </w:style>
  <w:style w:type="character" w:customStyle="1" w:styleId="editsection2">
    <w:name w:val="editsection2"/>
    <w:rsid w:val="00D135B6"/>
    <w:rPr>
      <w:rFonts w:ascii="Times New Roman" w:hAnsi="Times New Roman"/>
    </w:rPr>
  </w:style>
  <w:style w:type="character" w:customStyle="1" w:styleId="mw-headline2">
    <w:name w:val="mw-headline2"/>
    <w:rsid w:val="00D135B6"/>
    <w:rPr>
      <w:rFonts w:ascii="Times New Roman" w:hAnsi="Times New Roman"/>
    </w:rPr>
  </w:style>
  <w:style w:type="character" w:customStyle="1" w:styleId="750">
    <w:name w:val="Основной текст (7)5"/>
    <w:rsid w:val="00D135B6"/>
    <w:rPr>
      <w:rFonts w:ascii="Times New Roman" w:hAnsi="Times New Roman"/>
      <w:spacing w:val="0"/>
      <w:sz w:val="20"/>
    </w:rPr>
  </w:style>
  <w:style w:type="character" w:customStyle="1" w:styleId="term1">
    <w:name w:val="term1"/>
    <w:rsid w:val="00D135B6"/>
    <w:rPr>
      <w:b/>
      <w:i/>
      <w:color w:val="121F48"/>
    </w:rPr>
  </w:style>
  <w:style w:type="character" w:customStyle="1" w:styleId="fontstyle290">
    <w:name w:val="fontstyle29"/>
    <w:rsid w:val="00D135B6"/>
    <w:rPr>
      <w:rFonts w:ascii="Times New Roman" w:hAnsi="Times New Roman"/>
    </w:rPr>
  </w:style>
  <w:style w:type="character" w:customStyle="1" w:styleId="4c">
    <w:name w:val="Знак4 Знак Знак"/>
    <w:locked/>
    <w:rsid w:val="00D135B6"/>
    <w:rPr>
      <w:rFonts w:ascii="Arial" w:hAnsi="Arial"/>
      <w:b/>
      <w:kern w:val="32"/>
      <w:sz w:val="32"/>
      <w:lang w:val="ru-RU" w:eastAsia="ru-RU"/>
    </w:rPr>
  </w:style>
  <w:style w:type="character" w:customStyle="1" w:styleId="2fff7">
    <w:name w:val="Знак2 Знак Знак"/>
    <w:semiHidden/>
    <w:locked/>
    <w:rsid w:val="00D135B6"/>
    <w:rPr>
      <w:rFonts w:ascii="Arial" w:hAnsi="Arial"/>
      <w:b/>
      <w:sz w:val="26"/>
      <w:lang w:val="ru-RU" w:eastAsia="ru-RU"/>
    </w:rPr>
  </w:style>
  <w:style w:type="character" w:customStyle="1" w:styleId="-FN0">
    <w:name w:val="Текст сноски-FN Знак Знак Знак"/>
    <w:semiHidden/>
    <w:locked/>
    <w:rsid w:val="00D135B6"/>
    <w:rPr>
      <w:lang w:eastAsia="ru-RU"/>
    </w:rPr>
  </w:style>
  <w:style w:type="character" w:customStyle="1" w:styleId="style50">
    <w:name w:val="style5"/>
    <w:rsid w:val="00D135B6"/>
  </w:style>
  <w:style w:type="character" w:customStyle="1" w:styleId="721">
    <w:name w:val="Основной текст (7)2"/>
    <w:rsid w:val="00D135B6"/>
    <w:rPr>
      <w:rFonts w:ascii="Times New Roman" w:hAnsi="Times New Roman"/>
      <w:spacing w:val="0"/>
      <w:sz w:val="20"/>
    </w:rPr>
  </w:style>
  <w:style w:type="character" w:customStyle="1" w:styleId="760">
    <w:name w:val="Основной текст (7)6"/>
    <w:rsid w:val="00D135B6"/>
    <w:rPr>
      <w:rFonts w:ascii="Times New Roman" w:hAnsi="Times New Roman"/>
      <w:spacing w:val="0"/>
      <w:sz w:val="20"/>
    </w:rPr>
  </w:style>
  <w:style w:type="character" w:customStyle="1" w:styleId="Absatz-Standardschriftart">
    <w:name w:val="Absatz-Standardschriftart"/>
    <w:rsid w:val="00D135B6"/>
  </w:style>
  <w:style w:type="character" w:customStyle="1" w:styleId="WW-Absatz-Standardschriftart">
    <w:name w:val="WW-Absatz-Standardschriftart"/>
    <w:rsid w:val="00D135B6"/>
  </w:style>
  <w:style w:type="character" w:customStyle="1" w:styleId="FontStyle23">
    <w:name w:val="Font Style23"/>
    <w:rsid w:val="00D135B6"/>
    <w:rPr>
      <w:rFonts w:ascii="Times New Roman" w:hAnsi="Times New Roman"/>
      <w:b/>
      <w:sz w:val="20"/>
    </w:rPr>
  </w:style>
  <w:style w:type="character" w:customStyle="1" w:styleId="b-serp-urlitem">
    <w:name w:val="b-serp-url__item"/>
    <w:rsid w:val="00D135B6"/>
    <w:rPr>
      <w:rFonts w:ascii="Times New Roman" w:hAnsi="Times New Roman"/>
    </w:rPr>
  </w:style>
  <w:style w:type="character" w:customStyle="1" w:styleId="79">
    <w:name w:val="Основной текст (7)9"/>
    <w:rsid w:val="00D135B6"/>
    <w:rPr>
      <w:rFonts w:ascii="Times New Roman" w:hAnsi="Times New Roman"/>
      <w:spacing w:val="0"/>
      <w:sz w:val="20"/>
    </w:rPr>
  </w:style>
  <w:style w:type="character" w:customStyle="1" w:styleId="afffffffffff2">
    <w:name w:val="пример"/>
    <w:rsid w:val="00D135B6"/>
    <w:rPr>
      <w:rFonts w:ascii="Times New Roman" w:hAnsi="Times New Roman"/>
    </w:rPr>
  </w:style>
  <w:style w:type="character" w:customStyle="1" w:styleId="first-letter">
    <w:name w:val="first-letter"/>
    <w:rsid w:val="00D135B6"/>
  </w:style>
  <w:style w:type="character" w:customStyle="1" w:styleId="indicateur-langue1">
    <w:name w:val="indicateur-langue1"/>
    <w:rsid w:val="00D135B6"/>
    <w:rPr>
      <w:rFonts w:ascii="Courier New" w:hAnsi="Courier New"/>
      <w:b/>
      <w:sz w:val="24"/>
    </w:rPr>
  </w:style>
  <w:style w:type="character" w:customStyle="1" w:styleId="italique1">
    <w:name w:val="italique1"/>
    <w:rsid w:val="00D135B6"/>
    <w:rPr>
      <w:i/>
    </w:rPr>
  </w:style>
  <w:style w:type="character" w:customStyle="1" w:styleId="hl21">
    <w:name w:val="hl21"/>
    <w:rsid w:val="00D135B6"/>
    <w:rPr>
      <w:b/>
      <w:sz w:val="24"/>
    </w:rPr>
  </w:style>
  <w:style w:type="character" w:customStyle="1" w:styleId="m1">
    <w:name w:val="m1"/>
    <w:rsid w:val="00D135B6"/>
    <w:rPr>
      <w:rFonts w:ascii="Tahoma" w:hAnsi="Tahoma"/>
      <w:sz w:val="18"/>
      <w:u w:val="none"/>
    </w:rPr>
  </w:style>
  <w:style w:type="character" w:customStyle="1" w:styleId="trd12">
    <w:name w:val="trd12"/>
    <w:rsid w:val="00D135B6"/>
  </w:style>
  <w:style w:type="character" w:customStyle="1" w:styleId="mr1">
    <w:name w:val="mr1"/>
    <w:rsid w:val="00D135B6"/>
    <w:rPr>
      <w:rFonts w:ascii="Tahoma" w:hAnsi="Tahoma"/>
      <w:color w:val="800000"/>
      <w:sz w:val="18"/>
      <w:u w:val="none"/>
    </w:rPr>
  </w:style>
  <w:style w:type="character" w:customStyle="1" w:styleId="trd121">
    <w:name w:val="trd121"/>
    <w:rsid w:val="00D135B6"/>
    <w:rPr>
      <w:rFonts w:ascii="Arial" w:hAnsi="Arial"/>
      <w:b/>
      <w:color w:val="800000"/>
      <w:sz w:val="18"/>
      <w:u w:val="none"/>
    </w:rPr>
  </w:style>
  <w:style w:type="character" w:customStyle="1" w:styleId="hlnormal">
    <w:name w:val="hlnormal"/>
    <w:rsid w:val="00D135B6"/>
  </w:style>
  <w:style w:type="character" w:customStyle="1" w:styleId="bod1">
    <w:name w:val="bod1"/>
    <w:rsid w:val="00D135B6"/>
  </w:style>
  <w:style w:type="paragraph" w:customStyle="1" w:styleId="914">
    <w:name w:val="Знак91"/>
    <w:basedOn w:val="a3"/>
    <w:rsid w:val="00D135B6"/>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D135B6"/>
    <w:rPr>
      <w:rFonts w:ascii="Arial" w:hAnsi="Arial"/>
      <w:b/>
      <w:kern w:val="32"/>
      <w:sz w:val="32"/>
      <w:lang w:val="ru-RU" w:eastAsia="ru-RU"/>
    </w:rPr>
  </w:style>
  <w:style w:type="character" w:customStyle="1" w:styleId="2114">
    <w:name w:val="Знак2 Знак Знак11"/>
    <w:locked/>
    <w:rsid w:val="00D135B6"/>
    <w:rPr>
      <w:b/>
      <w:sz w:val="27"/>
      <w:lang w:val="ru-RU" w:eastAsia="ru-RU"/>
    </w:rPr>
  </w:style>
  <w:style w:type="character" w:customStyle="1" w:styleId="422">
    <w:name w:val="Знак4 Знак Знак2"/>
    <w:locked/>
    <w:rsid w:val="00D135B6"/>
    <w:rPr>
      <w:rFonts w:ascii="Arial" w:hAnsi="Arial"/>
      <w:b/>
      <w:kern w:val="32"/>
      <w:sz w:val="32"/>
      <w:lang w:val="ru-RU" w:eastAsia="ru-RU"/>
    </w:rPr>
  </w:style>
  <w:style w:type="character" w:customStyle="1" w:styleId="22b">
    <w:name w:val="Знак2 Знак Знак2"/>
    <w:locked/>
    <w:rsid w:val="00D135B6"/>
    <w:rPr>
      <w:rFonts w:ascii="Arial" w:hAnsi="Arial"/>
      <w:b/>
      <w:sz w:val="26"/>
      <w:lang w:val="ru-RU" w:eastAsia="ru-RU"/>
    </w:rPr>
  </w:style>
  <w:style w:type="character" w:customStyle="1" w:styleId="spellingerror">
    <w:name w:val="spellingerror"/>
    <w:rsid w:val="00D135B6"/>
  </w:style>
  <w:style w:type="character" w:customStyle="1" w:styleId="contextualspellingandgrammarerror">
    <w:name w:val="contextualspellingandgrammarerror"/>
    <w:rsid w:val="00D135B6"/>
  </w:style>
  <w:style w:type="character" w:customStyle="1" w:styleId="normaltextrun1">
    <w:name w:val="normaltextrun1"/>
    <w:rsid w:val="00D135B6"/>
  </w:style>
  <w:style w:type="character" w:customStyle="1" w:styleId="eop">
    <w:name w:val="eop"/>
    <w:rsid w:val="00D135B6"/>
  </w:style>
  <w:style w:type="character" w:customStyle="1" w:styleId="PlainTextChar2">
    <w:name w:val="Plain Text Char2"/>
    <w:aliases w:val="Heading 12 Char1,Знак3 Char,Plain Text Char21,Heading 12 Char12"/>
    <w:locked/>
    <w:rsid w:val="00D135B6"/>
    <w:rPr>
      <w:rFonts w:ascii="Courier New" w:hAnsi="Courier New"/>
      <w:sz w:val="20"/>
    </w:rPr>
  </w:style>
  <w:style w:type="character" w:customStyle="1" w:styleId="FontStyle182">
    <w:name w:val="Font Style182"/>
    <w:rsid w:val="00D135B6"/>
    <w:rPr>
      <w:rFonts w:ascii="Times New Roman" w:hAnsi="Times New Roman"/>
      <w:sz w:val="18"/>
    </w:rPr>
  </w:style>
  <w:style w:type="character" w:customStyle="1" w:styleId="CommentTextChar2">
    <w:name w:val="Comment Text Char2"/>
    <w:locked/>
    <w:rsid w:val="00D135B6"/>
  </w:style>
  <w:style w:type="character" w:customStyle="1" w:styleId="HeaderChar2">
    <w:name w:val="Header Char2"/>
    <w:locked/>
    <w:rsid w:val="00D135B6"/>
    <w:rPr>
      <w:sz w:val="24"/>
    </w:rPr>
  </w:style>
  <w:style w:type="character" w:customStyle="1" w:styleId="FooterChar2">
    <w:name w:val="Footer Char2"/>
    <w:locked/>
    <w:rsid w:val="00D135B6"/>
    <w:rPr>
      <w:sz w:val="24"/>
    </w:rPr>
  </w:style>
  <w:style w:type="character" w:customStyle="1" w:styleId="EndnoteTextChar2">
    <w:name w:val="Endnote Text Char2"/>
    <w:locked/>
    <w:rsid w:val="00D135B6"/>
    <w:rPr>
      <w:color w:val="000000"/>
      <w:sz w:val="24"/>
    </w:rPr>
  </w:style>
  <w:style w:type="character" w:customStyle="1" w:styleId="MacroTextChar1">
    <w:name w:val="Macro Text Char1"/>
    <w:locked/>
    <w:rsid w:val="00D135B6"/>
    <w:rPr>
      <w:rFonts w:ascii="Courier New" w:hAnsi="Courier New"/>
      <w:sz w:val="22"/>
      <w:lang w:val="en-US" w:eastAsia="en-US"/>
    </w:rPr>
  </w:style>
  <w:style w:type="character" w:customStyle="1" w:styleId="TitleChar2">
    <w:name w:val="Title Char2"/>
    <w:locked/>
    <w:rsid w:val="00D135B6"/>
    <w:rPr>
      <w:sz w:val="24"/>
      <w:lang w:val="en-US"/>
    </w:rPr>
  </w:style>
  <w:style w:type="character" w:customStyle="1" w:styleId="SubtitleChar2">
    <w:name w:val="Subtitle Char2"/>
    <w:locked/>
    <w:rsid w:val="00D135B6"/>
    <w:rPr>
      <w:rFonts w:ascii="PragmaticaCTT" w:hAnsi="PragmaticaCTT"/>
      <w:b/>
      <w:sz w:val="24"/>
    </w:rPr>
  </w:style>
  <w:style w:type="character" w:customStyle="1" w:styleId="BodyTextFirstIndentChar2">
    <w:name w:val="Body Text First Indent Char2"/>
    <w:locked/>
    <w:rsid w:val="00D135B6"/>
    <w:rPr>
      <w:rFonts w:ascii="Times New Roman" w:hAnsi="Times New Roman"/>
      <w:sz w:val="24"/>
      <w:lang w:eastAsia="ru-RU"/>
    </w:rPr>
  </w:style>
  <w:style w:type="character" w:customStyle="1" w:styleId="BodyTextIndent2Char2">
    <w:name w:val="Body Text Indent 2 Char2"/>
    <w:locked/>
    <w:rsid w:val="00D135B6"/>
    <w:rPr>
      <w:sz w:val="24"/>
    </w:rPr>
  </w:style>
  <w:style w:type="character" w:customStyle="1" w:styleId="BodyTextIndent3Char2">
    <w:name w:val="Body Text Indent 3 Char2"/>
    <w:locked/>
    <w:rsid w:val="00D135B6"/>
    <w:rPr>
      <w:sz w:val="16"/>
    </w:rPr>
  </w:style>
  <w:style w:type="character" w:customStyle="1" w:styleId="DocumentMapChar2">
    <w:name w:val="Document Map Char2"/>
    <w:locked/>
    <w:rsid w:val="00D135B6"/>
    <w:rPr>
      <w:rFonts w:ascii="Tahoma" w:hAnsi="Tahoma"/>
    </w:rPr>
  </w:style>
  <w:style w:type="character" w:customStyle="1" w:styleId="BalloonTextChar2">
    <w:name w:val="Balloon Text Char2"/>
    <w:locked/>
    <w:rsid w:val="00D135B6"/>
    <w:rPr>
      <w:rFonts w:ascii="Tahoma" w:hAnsi="Tahoma"/>
      <w:sz w:val="16"/>
    </w:rPr>
  </w:style>
  <w:style w:type="character" w:customStyle="1" w:styleId="NoSpacingChar3">
    <w:name w:val="No Spacing Char3"/>
    <w:locked/>
    <w:rsid w:val="00D135B6"/>
    <w:rPr>
      <w:sz w:val="22"/>
      <w:lang w:val="en-US" w:eastAsia="en-US"/>
    </w:rPr>
  </w:style>
  <w:style w:type="paragraph" w:customStyle="1" w:styleId="12d">
    <w:name w:val="Подзаголовок12"/>
    <w:basedOn w:val="a3"/>
    <w:rsid w:val="00D135B6"/>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D135B6"/>
    <w:rPr>
      <w:rFonts w:ascii="Times New Roman" w:hAnsi="Times New Roman"/>
      <w:sz w:val="24"/>
      <w:lang w:val="en-US"/>
    </w:rPr>
  </w:style>
  <w:style w:type="character" w:customStyle="1" w:styleId="1ffffffb">
    <w:name w:val="Заголовок Знак1"/>
    <w:rsid w:val="00D135B6"/>
    <w:rPr>
      <w:rFonts w:ascii="Calibri Light" w:hAnsi="Calibri Light"/>
      <w:spacing w:val="-10"/>
      <w:kern w:val="28"/>
      <w:sz w:val="56"/>
      <w:lang w:eastAsia="ru-RU"/>
    </w:rPr>
  </w:style>
  <w:style w:type="character" w:customStyle="1" w:styleId="QuoteChar4">
    <w:name w:val="Quote Char4"/>
    <w:link w:val="22c"/>
    <w:locked/>
    <w:rsid w:val="00D135B6"/>
    <w:rPr>
      <w:i/>
      <w:color w:val="000000"/>
    </w:rPr>
  </w:style>
  <w:style w:type="paragraph" w:customStyle="1" w:styleId="22c">
    <w:name w:val="Цитата 22"/>
    <w:basedOn w:val="a3"/>
    <w:next w:val="a3"/>
    <w:link w:val="QuoteChar4"/>
    <w:rsid w:val="00D135B6"/>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D135B6"/>
    <w:rPr>
      <w:rFonts w:ascii="Calibri" w:hAnsi="Calibri" w:cs="Times New Roman"/>
      <w:i/>
      <w:color w:val="000000"/>
      <w:sz w:val="20"/>
      <w:szCs w:val="20"/>
    </w:rPr>
  </w:style>
  <w:style w:type="character" w:customStyle="1" w:styleId="IntenseQuoteChar4">
    <w:name w:val="Intense Quote Char4"/>
    <w:link w:val="2fff8"/>
    <w:locked/>
    <w:rsid w:val="00D135B6"/>
    <w:rPr>
      <w:b/>
      <w:i/>
      <w:color w:val="4F81BD"/>
    </w:rPr>
  </w:style>
  <w:style w:type="paragraph" w:customStyle="1" w:styleId="2fff8">
    <w:name w:val="Выделенная цитата2"/>
    <w:basedOn w:val="a3"/>
    <w:next w:val="a3"/>
    <w:link w:val="IntenseQuoteChar4"/>
    <w:rsid w:val="00D135B6"/>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D135B6"/>
    <w:rPr>
      <w:rFonts w:ascii="Calibri" w:hAnsi="Calibri" w:cs="Times New Roman"/>
      <w:b/>
      <w:i/>
      <w:color w:val="4F81BD"/>
      <w:sz w:val="20"/>
      <w:szCs w:val="20"/>
    </w:rPr>
  </w:style>
  <w:style w:type="character" w:customStyle="1" w:styleId="5510">
    <w:name w:val="Знак Знак551"/>
    <w:locked/>
    <w:rsid w:val="00D135B6"/>
    <w:rPr>
      <w:sz w:val="24"/>
      <w:lang w:val="ru-RU" w:eastAsia="ru-RU"/>
    </w:rPr>
  </w:style>
  <w:style w:type="character" w:customStyle="1" w:styleId="6510">
    <w:name w:val="Знак Знак651"/>
    <w:locked/>
    <w:rsid w:val="00D135B6"/>
    <w:rPr>
      <w:b/>
      <w:sz w:val="27"/>
      <w:lang w:val="ru-RU" w:eastAsia="ru-RU"/>
    </w:rPr>
  </w:style>
  <w:style w:type="character" w:customStyle="1" w:styleId="6410">
    <w:name w:val="Знак Знак641"/>
    <w:locked/>
    <w:rsid w:val="00D135B6"/>
    <w:rPr>
      <w:b/>
      <w:sz w:val="28"/>
      <w:lang w:val="ru-RU" w:eastAsia="ru-RU"/>
    </w:rPr>
  </w:style>
  <w:style w:type="character" w:customStyle="1" w:styleId="631">
    <w:name w:val="Знак Знак631"/>
    <w:locked/>
    <w:rsid w:val="00D135B6"/>
    <w:rPr>
      <w:b/>
      <w:i/>
      <w:sz w:val="26"/>
      <w:lang w:val="ru-RU" w:eastAsia="ru-RU"/>
    </w:rPr>
  </w:style>
  <w:style w:type="character" w:customStyle="1" w:styleId="6210">
    <w:name w:val="Знак Знак621"/>
    <w:locked/>
    <w:rsid w:val="00D135B6"/>
    <w:rPr>
      <w:sz w:val="24"/>
      <w:lang w:val="ru-RU" w:eastAsia="ru-RU"/>
    </w:rPr>
  </w:style>
  <w:style w:type="character" w:customStyle="1" w:styleId="6010">
    <w:name w:val="Знак Знак601"/>
    <w:locked/>
    <w:rsid w:val="00D135B6"/>
    <w:rPr>
      <w:i/>
      <w:sz w:val="24"/>
      <w:lang w:val="ru-RU" w:eastAsia="ru-RU"/>
    </w:rPr>
  </w:style>
  <w:style w:type="character" w:customStyle="1" w:styleId="591">
    <w:name w:val="Знак Знак591"/>
    <w:locked/>
    <w:rsid w:val="00D135B6"/>
    <w:rPr>
      <w:rFonts w:ascii="Arial" w:hAnsi="Arial"/>
      <w:sz w:val="22"/>
      <w:lang w:val="ru-RU" w:eastAsia="ru-RU"/>
    </w:rPr>
  </w:style>
  <w:style w:type="character" w:customStyle="1" w:styleId="5810">
    <w:name w:val="Знак Знак581"/>
    <w:locked/>
    <w:rsid w:val="00D135B6"/>
    <w:rPr>
      <w:rFonts w:ascii="Courier New" w:hAnsi="Courier New"/>
      <w:lang w:val="ru-RU" w:eastAsia="ru-RU"/>
    </w:rPr>
  </w:style>
  <w:style w:type="character" w:customStyle="1" w:styleId="5710">
    <w:name w:val="Знак Знак571"/>
    <w:locked/>
    <w:rsid w:val="00D135B6"/>
    <w:rPr>
      <w:lang w:val="ru-RU" w:eastAsia="ru-RU"/>
    </w:rPr>
  </w:style>
  <w:style w:type="character" w:customStyle="1" w:styleId="5610">
    <w:name w:val="Знак Знак561"/>
    <w:locked/>
    <w:rsid w:val="00D135B6"/>
    <w:rPr>
      <w:sz w:val="24"/>
      <w:lang w:val="ru-RU" w:eastAsia="ru-RU"/>
    </w:rPr>
  </w:style>
  <w:style w:type="character" w:customStyle="1" w:styleId="5410">
    <w:name w:val="Знак Знак541"/>
    <w:locked/>
    <w:rsid w:val="00D135B6"/>
    <w:rPr>
      <w:sz w:val="24"/>
      <w:lang w:val="en-US" w:eastAsia="ru-RU"/>
    </w:rPr>
  </w:style>
  <w:style w:type="character" w:customStyle="1" w:styleId="6710">
    <w:name w:val="Знак Знак671"/>
    <w:rsid w:val="00D135B6"/>
    <w:rPr>
      <w:rFonts w:ascii="Arial" w:hAnsi="Arial"/>
      <w:b/>
      <w:sz w:val="26"/>
    </w:rPr>
  </w:style>
  <w:style w:type="character" w:customStyle="1" w:styleId="6610">
    <w:name w:val="Знак Знак661"/>
    <w:rsid w:val="00D135B6"/>
    <w:rPr>
      <w:b/>
      <w:sz w:val="28"/>
    </w:rPr>
  </w:style>
  <w:style w:type="character" w:customStyle="1" w:styleId="7010">
    <w:name w:val="Знак Знак701"/>
    <w:rsid w:val="00D135B6"/>
    <w:rPr>
      <w:rFonts w:ascii="Arial" w:hAnsi="Arial"/>
      <w:b/>
      <w:sz w:val="26"/>
    </w:rPr>
  </w:style>
  <w:style w:type="character" w:customStyle="1" w:styleId="691">
    <w:name w:val="Знак Знак691"/>
    <w:rsid w:val="00D135B6"/>
    <w:rPr>
      <w:b/>
      <w:sz w:val="28"/>
    </w:rPr>
  </w:style>
  <w:style w:type="character" w:customStyle="1" w:styleId="681">
    <w:name w:val="Знак Знак681"/>
    <w:rsid w:val="00D135B6"/>
    <w:rPr>
      <w:b/>
      <w:i/>
      <w:sz w:val="26"/>
    </w:rPr>
  </w:style>
  <w:style w:type="character" w:customStyle="1" w:styleId="2fff9">
    <w:name w:val="Текст сноски Знак2"/>
    <w:semiHidden/>
    <w:rsid w:val="00D135B6"/>
    <w:rPr>
      <w:rFonts w:ascii="Times New Roman" w:hAnsi="Times New Roman"/>
      <w:sz w:val="20"/>
    </w:rPr>
  </w:style>
  <w:style w:type="paragraph" w:customStyle="1" w:styleId="3fd">
    <w:name w:val="3"/>
    <w:basedOn w:val="a3"/>
    <w:next w:val="114"/>
    <w:rsid w:val="00D135B6"/>
    <w:pPr>
      <w:jc w:val="center"/>
    </w:pPr>
    <w:rPr>
      <w:sz w:val="28"/>
      <w:lang w:val="en-US"/>
    </w:rPr>
  </w:style>
  <w:style w:type="paragraph" w:customStyle="1" w:styleId="3fe">
    <w:name w:val="Абзац списка3"/>
    <w:basedOn w:val="a3"/>
    <w:link w:val="ListParagraphChar3"/>
    <w:rsid w:val="00D135B6"/>
    <w:pPr>
      <w:ind w:left="708"/>
    </w:pPr>
    <w:rPr>
      <w:sz w:val="20"/>
      <w:szCs w:val="20"/>
    </w:rPr>
  </w:style>
  <w:style w:type="character" w:customStyle="1" w:styleId="ListParagraphChar3">
    <w:name w:val="List Paragraph Char3"/>
    <w:link w:val="3fe"/>
    <w:locked/>
    <w:rsid w:val="00D135B6"/>
    <w:rPr>
      <w:rFonts w:ascii="Times New Roman" w:eastAsia="Times New Roman" w:hAnsi="Times New Roman" w:cs="Times New Roman"/>
      <w:sz w:val="20"/>
      <w:szCs w:val="20"/>
      <w:lang w:eastAsia="ru-RU"/>
    </w:rPr>
  </w:style>
  <w:style w:type="paragraph" w:customStyle="1" w:styleId="5a">
    <w:name w:val="Обычный5"/>
    <w:rsid w:val="00D135B6"/>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D135B6"/>
    <w:rPr>
      <w:rFonts w:ascii="Times New Roman" w:hAnsi="Times New Roman"/>
    </w:rPr>
  </w:style>
  <w:style w:type="paragraph" w:customStyle="1" w:styleId="msonormal0">
    <w:name w:val="msonormal"/>
    <w:basedOn w:val="a3"/>
    <w:rsid w:val="00D135B6"/>
    <w:pPr>
      <w:spacing w:before="100" w:beforeAutospacing="1" w:after="100" w:afterAutospacing="1"/>
    </w:pPr>
  </w:style>
  <w:style w:type="table" w:customStyle="1" w:styleId="2fffa">
    <w:name w:val="Сетка таблицы2"/>
    <w:rsid w:val="00D135B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D135B6"/>
    <w:rPr>
      <w:lang w:val="en-US"/>
    </w:rPr>
  </w:style>
  <w:style w:type="paragraph" w:customStyle="1" w:styleId="2fffb">
    <w:name w:val="Без интервала2"/>
    <w:link w:val="NoSpacingChar2"/>
    <w:rsid w:val="00D135B6"/>
    <w:pPr>
      <w:spacing w:beforeAutospacing="1" w:after="0" w:afterAutospacing="1" w:line="240" w:lineRule="auto"/>
    </w:pPr>
    <w:rPr>
      <w:lang w:val="en-US"/>
    </w:rPr>
  </w:style>
  <w:style w:type="paragraph" w:customStyle="1" w:styleId="21f5">
    <w:name w:val="Обычный21"/>
    <w:rsid w:val="00D135B6"/>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D135B6"/>
    <w:rPr>
      <w:color w:val="808080"/>
    </w:rPr>
  </w:style>
  <w:style w:type="character" w:customStyle="1" w:styleId="2fffd">
    <w:name w:val="Слабое выделение2"/>
    <w:rsid w:val="00D135B6"/>
    <w:rPr>
      <w:i/>
      <w:color w:val="808080"/>
    </w:rPr>
  </w:style>
  <w:style w:type="character" w:customStyle="1" w:styleId="2fffe">
    <w:name w:val="Сильное выделение2"/>
    <w:rsid w:val="00D135B6"/>
    <w:rPr>
      <w:b/>
      <w:i/>
      <w:color w:val="4F81BD"/>
    </w:rPr>
  </w:style>
  <w:style w:type="character" w:customStyle="1" w:styleId="2ffff">
    <w:name w:val="Слабая ссылка2"/>
    <w:rsid w:val="00D135B6"/>
    <w:rPr>
      <w:smallCaps/>
      <w:color w:val="C0504D"/>
      <w:u w:val="single"/>
    </w:rPr>
  </w:style>
  <w:style w:type="character" w:customStyle="1" w:styleId="2ffff0">
    <w:name w:val="Сильная ссылка2"/>
    <w:rsid w:val="00D135B6"/>
    <w:rPr>
      <w:b/>
      <w:smallCaps/>
      <w:color w:val="C0504D"/>
      <w:spacing w:val="5"/>
      <w:u w:val="single"/>
    </w:rPr>
  </w:style>
  <w:style w:type="character" w:customStyle="1" w:styleId="2ffff1">
    <w:name w:val="Название книги2"/>
    <w:rsid w:val="00D135B6"/>
    <w:rPr>
      <w:b/>
      <w:smallCaps/>
      <w:spacing w:val="5"/>
    </w:rPr>
  </w:style>
  <w:style w:type="paragraph" w:customStyle="1" w:styleId="2ffff2">
    <w:name w:val="Заголовок оглавления2"/>
    <w:basedOn w:val="11"/>
    <w:next w:val="a3"/>
    <w:rsid w:val="00D135B6"/>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D135B6"/>
    <w:pPr>
      <w:jc w:val="center"/>
    </w:pPr>
    <w:rPr>
      <w:sz w:val="20"/>
      <w:szCs w:val="20"/>
      <w:lang w:val="en-US"/>
    </w:rPr>
  </w:style>
  <w:style w:type="character" w:customStyle="1" w:styleId="3ff">
    <w:name w:val="Название Знак3"/>
    <w:link w:val="83"/>
    <w:locked/>
    <w:rsid w:val="00D135B6"/>
    <w:rPr>
      <w:rFonts w:ascii="Times New Roman" w:eastAsia="Times New Roman" w:hAnsi="Times New Roman" w:cs="Times New Roman"/>
      <w:sz w:val="20"/>
      <w:szCs w:val="20"/>
      <w:lang w:val="en-US" w:eastAsia="ru-RU"/>
    </w:rPr>
  </w:style>
  <w:style w:type="paragraph" w:customStyle="1" w:styleId="31e">
    <w:name w:val="Абзац списка31"/>
    <w:basedOn w:val="a3"/>
    <w:rsid w:val="00D135B6"/>
    <w:pPr>
      <w:ind w:left="708"/>
    </w:pPr>
    <w:rPr>
      <w:sz w:val="20"/>
      <w:szCs w:val="20"/>
    </w:rPr>
  </w:style>
  <w:style w:type="character" w:customStyle="1" w:styleId="21f6">
    <w:name w:val="Слабое выделение21"/>
    <w:rsid w:val="00D135B6"/>
    <w:rPr>
      <w:i/>
      <w:color w:val="808080"/>
    </w:rPr>
  </w:style>
  <w:style w:type="paragraph" w:customStyle="1" w:styleId="516">
    <w:name w:val="Обычный51"/>
    <w:basedOn w:val="a3"/>
    <w:rsid w:val="00D135B6"/>
    <w:pPr>
      <w:spacing w:before="100" w:beforeAutospacing="1" w:after="100" w:afterAutospacing="1"/>
    </w:pPr>
  </w:style>
  <w:style w:type="paragraph" w:customStyle="1" w:styleId="21f7">
    <w:name w:val="Без интервала21"/>
    <w:rsid w:val="00D135B6"/>
    <w:pPr>
      <w:spacing w:after="0" w:line="240" w:lineRule="auto"/>
    </w:pPr>
    <w:rPr>
      <w:rFonts w:ascii="Calibri" w:eastAsia="Times New Roman" w:hAnsi="Calibri" w:cs="Times New Roman"/>
      <w:lang w:val="en-US"/>
    </w:rPr>
  </w:style>
  <w:style w:type="character" w:customStyle="1" w:styleId="21f8">
    <w:name w:val="Сильное выделение21"/>
    <w:rsid w:val="00D135B6"/>
    <w:rPr>
      <w:b/>
      <w:i/>
      <w:color w:val="4F81BD"/>
    </w:rPr>
  </w:style>
  <w:style w:type="paragraph" w:customStyle="1" w:styleId="2ffff3">
    <w:name w:val="Подзаголовок2"/>
    <w:basedOn w:val="a3"/>
    <w:rsid w:val="00D135B6"/>
    <w:pPr>
      <w:spacing w:line="312" w:lineRule="auto"/>
    </w:pPr>
    <w:rPr>
      <w:rFonts w:ascii="Arial" w:hAnsi="Arial" w:cs="Arial"/>
      <w:b/>
      <w:bCs/>
      <w:color w:val="000000"/>
      <w:sz w:val="20"/>
      <w:szCs w:val="20"/>
    </w:rPr>
  </w:style>
  <w:style w:type="paragraph" w:customStyle="1" w:styleId="6c">
    <w:name w:val="Обычный6"/>
    <w:basedOn w:val="a3"/>
    <w:rsid w:val="00D135B6"/>
    <w:pPr>
      <w:spacing w:before="100" w:beforeAutospacing="1" w:after="100" w:afterAutospacing="1"/>
    </w:pPr>
  </w:style>
  <w:style w:type="paragraph" w:customStyle="1" w:styleId="3ff0">
    <w:name w:val="Подзаголовок3"/>
    <w:basedOn w:val="a3"/>
    <w:rsid w:val="00D135B6"/>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D135B6"/>
    <w:rPr>
      <w:rFonts w:ascii="Courier New" w:hAnsi="Courier New"/>
      <w:sz w:val="20"/>
    </w:rPr>
  </w:style>
  <w:style w:type="character" w:customStyle="1" w:styleId="3311">
    <w:name w:val="Знак3 Знак Знак Знак31"/>
    <w:locked/>
    <w:rsid w:val="00D135B6"/>
    <w:rPr>
      <w:rFonts w:ascii="Arial" w:hAnsi="Arial"/>
      <w:b/>
      <w:kern w:val="32"/>
      <w:sz w:val="32"/>
    </w:rPr>
  </w:style>
  <w:style w:type="character" w:customStyle="1" w:styleId="353">
    <w:name w:val="Знак3 Знак Знак5 Знак Знак"/>
    <w:semiHidden/>
    <w:locked/>
    <w:rsid w:val="00D135B6"/>
    <w:rPr>
      <w:rFonts w:ascii="Courier New" w:hAnsi="Courier New"/>
      <w:color w:val="000000"/>
      <w:sz w:val="24"/>
    </w:rPr>
  </w:style>
  <w:style w:type="paragraph" w:customStyle="1" w:styleId="3ff1">
    <w:name w:val="Без интервала3"/>
    <w:rsid w:val="00D135B6"/>
    <w:pPr>
      <w:spacing w:after="0" w:line="240" w:lineRule="auto"/>
    </w:pPr>
    <w:rPr>
      <w:rFonts w:ascii="Calibri" w:eastAsia="Times New Roman" w:hAnsi="Calibri" w:cs="Times New Roman"/>
      <w:lang w:val="en-US"/>
    </w:rPr>
  </w:style>
  <w:style w:type="character" w:customStyle="1" w:styleId="172">
    <w:name w:val="Знак Знак172"/>
    <w:locked/>
    <w:rsid w:val="00D135B6"/>
    <w:rPr>
      <w:sz w:val="16"/>
    </w:rPr>
  </w:style>
  <w:style w:type="paragraph" w:customStyle="1" w:styleId="233">
    <w:name w:val="Основной текст 23"/>
    <w:basedOn w:val="a3"/>
    <w:rsid w:val="00D135B6"/>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D135B6"/>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D135B6"/>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D135B6"/>
    <w:rPr>
      <w:rFonts w:ascii="Times New Roman" w:hAnsi="Times New Roman"/>
      <w:b/>
      <w:i/>
      <w:sz w:val="26"/>
    </w:rPr>
  </w:style>
  <w:style w:type="character" w:customStyle="1" w:styleId="Heading6Char1">
    <w:name w:val="Heading 6 Char1"/>
    <w:locked/>
    <w:rsid w:val="00D135B6"/>
    <w:rPr>
      <w:rFonts w:ascii="Times New Roman" w:hAnsi="Times New Roman"/>
      <w:b/>
      <w:lang w:eastAsia="ru-RU"/>
    </w:rPr>
  </w:style>
  <w:style w:type="character" w:customStyle="1" w:styleId="Heading7Char1">
    <w:name w:val="Heading 7 Char1"/>
    <w:locked/>
    <w:rsid w:val="00D135B6"/>
    <w:rPr>
      <w:rFonts w:ascii="Times New Roman" w:hAnsi="Times New Roman"/>
      <w:sz w:val="20"/>
      <w:lang w:eastAsia="ru-RU"/>
    </w:rPr>
  </w:style>
  <w:style w:type="character" w:customStyle="1" w:styleId="Heading8Char1">
    <w:name w:val="Heading 8 Char1"/>
    <w:locked/>
    <w:rsid w:val="00D135B6"/>
    <w:rPr>
      <w:rFonts w:ascii="Calibri" w:hAnsi="Calibri"/>
      <w:i/>
      <w:sz w:val="24"/>
    </w:rPr>
  </w:style>
  <w:style w:type="character" w:customStyle="1" w:styleId="Heading9Char1">
    <w:name w:val="Heading 9 Char1"/>
    <w:locked/>
    <w:rsid w:val="00D135B6"/>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D135B6"/>
    <w:rPr>
      <w:rFonts w:ascii="Times New Roman" w:hAnsi="Times New Roman"/>
      <w:sz w:val="24"/>
    </w:rPr>
  </w:style>
  <w:style w:type="character" w:customStyle="1" w:styleId="BodyText3Char2">
    <w:name w:val="Body Text 3 Char2"/>
    <w:aliases w:val="Знак5 Char2"/>
    <w:locked/>
    <w:rsid w:val="00D135B6"/>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D135B6"/>
    <w:rPr>
      <w:rFonts w:ascii="Courier New" w:hAnsi="Courier New"/>
      <w:color w:val="000000"/>
      <w:sz w:val="24"/>
    </w:rPr>
  </w:style>
  <w:style w:type="character" w:customStyle="1" w:styleId="BodyTextFirstIndent2Char2">
    <w:name w:val="Body Text First Indent 2 Char2"/>
    <w:locked/>
    <w:rsid w:val="00D135B6"/>
    <w:rPr>
      <w:rFonts w:ascii="Times New Roman" w:hAnsi="Times New Roman"/>
      <w:sz w:val="24"/>
      <w:lang w:eastAsia="ru-RU"/>
    </w:rPr>
  </w:style>
  <w:style w:type="character" w:customStyle="1" w:styleId="HTMLPreformattedChar1">
    <w:name w:val="HTML Preformatted Char1"/>
    <w:locked/>
    <w:rsid w:val="00D135B6"/>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D135B6"/>
    <w:rPr>
      <w:rFonts w:ascii="Cambria" w:hAnsi="Cambria"/>
      <w:b/>
      <w:kern w:val="32"/>
      <w:sz w:val="32"/>
    </w:rPr>
  </w:style>
  <w:style w:type="character" w:customStyle="1" w:styleId="Heading3Char2">
    <w:name w:val="Heading 3 Char2"/>
    <w:aliases w:val="Знак2 Char3,Heading 3 Char21"/>
    <w:locked/>
    <w:rsid w:val="00D135B6"/>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D135B6"/>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D135B6"/>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D135B6"/>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D135B6"/>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D135B6"/>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D135B6"/>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D135B6"/>
    <w:rPr>
      <w:sz w:val="24"/>
    </w:rPr>
  </w:style>
  <w:style w:type="character" w:customStyle="1" w:styleId="3120">
    <w:name w:val="Основной текст 3 Знак12"/>
    <w:aliases w:val="Знак5 Знак11"/>
    <w:rsid w:val="00D135B6"/>
    <w:rPr>
      <w:sz w:val="16"/>
    </w:rPr>
  </w:style>
  <w:style w:type="character" w:customStyle="1" w:styleId="3140">
    <w:name w:val="Основной текст 3 Знак14"/>
    <w:aliases w:val="Знак5 Знак12,Знак5 Знак13"/>
    <w:semiHidden/>
    <w:rsid w:val="00D135B6"/>
    <w:rPr>
      <w:sz w:val="16"/>
    </w:rPr>
  </w:style>
  <w:style w:type="character" w:customStyle="1" w:styleId="CommentSubjectChar3">
    <w:name w:val="Comment Subject Char3"/>
    <w:locked/>
    <w:rsid w:val="00D135B6"/>
    <w:rPr>
      <w:sz w:val="16"/>
    </w:rPr>
  </w:style>
  <w:style w:type="character" w:customStyle="1" w:styleId="1200">
    <w:name w:val="Тема примечания Знак120"/>
    <w:semiHidden/>
    <w:rsid w:val="00D135B6"/>
    <w:rPr>
      <w:rFonts w:ascii="Times New Roman" w:hAnsi="Times New Roman"/>
      <w:b/>
      <w:sz w:val="20"/>
      <w:lang w:val="ru-RU" w:eastAsia="ru-RU"/>
    </w:rPr>
  </w:style>
  <w:style w:type="character" w:customStyle="1" w:styleId="1190">
    <w:name w:val="Тема примечания Знак119"/>
    <w:semiHidden/>
    <w:rsid w:val="00D135B6"/>
    <w:rPr>
      <w:rFonts w:ascii="Times New Roman" w:hAnsi="Times New Roman"/>
      <w:b/>
      <w:sz w:val="20"/>
      <w:lang w:val="ru-RU" w:eastAsia="ru-RU"/>
    </w:rPr>
  </w:style>
  <w:style w:type="character" w:customStyle="1" w:styleId="1180">
    <w:name w:val="Тема примечания Знак118"/>
    <w:semiHidden/>
    <w:rsid w:val="00D135B6"/>
    <w:rPr>
      <w:rFonts w:ascii="Times New Roman" w:hAnsi="Times New Roman"/>
      <w:b/>
      <w:sz w:val="20"/>
      <w:lang w:val="ru-RU" w:eastAsia="ru-RU"/>
    </w:rPr>
  </w:style>
  <w:style w:type="character" w:customStyle="1" w:styleId="1170">
    <w:name w:val="Тема примечания Знак117"/>
    <w:rsid w:val="00D135B6"/>
    <w:rPr>
      <w:rFonts w:ascii="Times New Roman" w:hAnsi="Times New Roman"/>
      <w:b/>
      <w:sz w:val="20"/>
      <w:lang w:val="ru-RU" w:eastAsia="ru-RU"/>
    </w:rPr>
  </w:style>
  <w:style w:type="character" w:customStyle="1" w:styleId="1160">
    <w:name w:val="Тема примечания Знак116"/>
    <w:semiHidden/>
    <w:rsid w:val="00D135B6"/>
    <w:rPr>
      <w:rFonts w:ascii="Times New Roman" w:hAnsi="Times New Roman"/>
      <w:b/>
      <w:sz w:val="20"/>
      <w:lang w:val="ru-RU" w:eastAsia="ru-RU"/>
    </w:rPr>
  </w:style>
  <w:style w:type="character" w:customStyle="1" w:styleId="1150">
    <w:name w:val="Тема примечания Знак115"/>
    <w:semiHidden/>
    <w:rsid w:val="00D135B6"/>
    <w:rPr>
      <w:rFonts w:ascii="Times New Roman" w:hAnsi="Times New Roman"/>
      <w:b/>
      <w:sz w:val="20"/>
      <w:lang w:val="ru-RU" w:eastAsia="ru-RU"/>
    </w:rPr>
  </w:style>
  <w:style w:type="character" w:customStyle="1" w:styleId="1140">
    <w:name w:val="Тема примечания Знак114"/>
    <w:semiHidden/>
    <w:rsid w:val="00D135B6"/>
    <w:rPr>
      <w:rFonts w:ascii="Times New Roman" w:hAnsi="Times New Roman"/>
      <w:b/>
      <w:sz w:val="20"/>
      <w:lang w:val="ru-RU" w:eastAsia="ru-RU"/>
    </w:rPr>
  </w:style>
  <w:style w:type="character" w:customStyle="1" w:styleId="1130">
    <w:name w:val="Тема примечания Знак113"/>
    <w:semiHidden/>
    <w:rsid w:val="00D135B6"/>
    <w:rPr>
      <w:rFonts w:ascii="Times New Roman" w:hAnsi="Times New Roman"/>
      <w:b/>
      <w:sz w:val="20"/>
      <w:lang w:val="ru-RU" w:eastAsia="ru-RU"/>
    </w:rPr>
  </w:style>
  <w:style w:type="character" w:customStyle="1" w:styleId="1120">
    <w:name w:val="Тема примечания Знак112"/>
    <w:semiHidden/>
    <w:rsid w:val="00D135B6"/>
    <w:rPr>
      <w:rFonts w:ascii="Times New Roman" w:hAnsi="Times New Roman"/>
      <w:b/>
      <w:sz w:val="20"/>
      <w:lang w:val="ru-RU" w:eastAsia="ru-RU"/>
    </w:rPr>
  </w:style>
  <w:style w:type="character" w:customStyle="1" w:styleId="1112">
    <w:name w:val="Тема примечания Знак111"/>
    <w:rsid w:val="00D135B6"/>
    <w:rPr>
      <w:rFonts w:ascii="Times New Roman" w:hAnsi="Times New Roman"/>
      <w:b/>
      <w:sz w:val="20"/>
      <w:lang w:val="ru-RU" w:eastAsia="ru-RU"/>
    </w:rPr>
  </w:style>
  <w:style w:type="character" w:customStyle="1" w:styleId="1101">
    <w:name w:val="Тема примечания Знак110"/>
    <w:semiHidden/>
    <w:rsid w:val="00D135B6"/>
    <w:rPr>
      <w:rFonts w:ascii="Times New Roman" w:hAnsi="Times New Roman"/>
      <w:b/>
      <w:sz w:val="20"/>
      <w:lang w:val="ru-RU" w:eastAsia="ru-RU"/>
    </w:rPr>
  </w:style>
  <w:style w:type="character" w:customStyle="1" w:styleId="192">
    <w:name w:val="Тема примечания Знак19"/>
    <w:rsid w:val="00D135B6"/>
    <w:rPr>
      <w:rFonts w:ascii="Times New Roman" w:hAnsi="Times New Roman"/>
      <w:b/>
      <w:sz w:val="20"/>
      <w:lang w:val="ru-RU" w:eastAsia="ru-RU"/>
    </w:rPr>
  </w:style>
  <w:style w:type="character" w:customStyle="1" w:styleId="182">
    <w:name w:val="Тема примечания Знак18"/>
    <w:semiHidden/>
    <w:rsid w:val="00D135B6"/>
    <w:rPr>
      <w:rFonts w:ascii="Times New Roman" w:hAnsi="Times New Roman"/>
      <w:b/>
      <w:sz w:val="20"/>
      <w:lang w:val="ru-RU" w:eastAsia="ru-RU"/>
    </w:rPr>
  </w:style>
  <w:style w:type="character" w:customStyle="1" w:styleId="173">
    <w:name w:val="Тема примечания Знак17"/>
    <w:semiHidden/>
    <w:rsid w:val="00D135B6"/>
    <w:rPr>
      <w:rFonts w:ascii="Times New Roman" w:hAnsi="Times New Roman"/>
      <w:b/>
      <w:sz w:val="20"/>
      <w:lang w:val="ru-RU" w:eastAsia="ru-RU"/>
    </w:rPr>
  </w:style>
  <w:style w:type="character" w:customStyle="1" w:styleId="163">
    <w:name w:val="Тема примечания Знак16"/>
    <w:semiHidden/>
    <w:rsid w:val="00D135B6"/>
    <w:rPr>
      <w:rFonts w:ascii="Times New Roman" w:hAnsi="Times New Roman"/>
      <w:b/>
      <w:sz w:val="20"/>
      <w:lang w:val="ru-RU" w:eastAsia="ru-RU"/>
    </w:rPr>
  </w:style>
  <w:style w:type="character" w:customStyle="1" w:styleId="152">
    <w:name w:val="Тема примечания Знак15"/>
    <w:rsid w:val="00D135B6"/>
    <w:rPr>
      <w:rFonts w:ascii="Times New Roman" w:hAnsi="Times New Roman"/>
      <w:b/>
      <w:sz w:val="20"/>
      <w:lang w:val="ru-RU" w:eastAsia="ru-RU"/>
    </w:rPr>
  </w:style>
  <w:style w:type="character" w:customStyle="1" w:styleId="146">
    <w:name w:val="Тема примечания Знак14"/>
    <w:semiHidden/>
    <w:rsid w:val="00D135B6"/>
    <w:rPr>
      <w:rFonts w:ascii="Times New Roman" w:hAnsi="Times New Roman"/>
      <w:b/>
      <w:sz w:val="20"/>
      <w:lang w:val="ru-RU" w:eastAsia="ru-RU"/>
    </w:rPr>
  </w:style>
  <w:style w:type="character" w:customStyle="1" w:styleId="138">
    <w:name w:val="Тема примечания Знак13"/>
    <w:semiHidden/>
    <w:rsid w:val="00D135B6"/>
    <w:rPr>
      <w:rFonts w:ascii="Times New Roman" w:hAnsi="Times New Roman"/>
      <w:b/>
      <w:sz w:val="20"/>
      <w:lang w:val="ru-RU" w:eastAsia="ru-RU"/>
    </w:rPr>
  </w:style>
  <w:style w:type="character" w:customStyle="1" w:styleId="12e">
    <w:name w:val="Тема примечания Знак12"/>
    <w:rsid w:val="00D135B6"/>
    <w:rPr>
      <w:rFonts w:ascii="Times New Roman" w:hAnsi="Times New Roman"/>
      <w:b/>
      <w:sz w:val="20"/>
      <w:lang w:val="ru-RU" w:eastAsia="ru-RU"/>
    </w:rPr>
  </w:style>
  <w:style w:type="character" w:customStyle="1" w:styleId="11f2">
    <w:name w:val="Тема примечания Знак11"/>
    <w:rsid w:val="00D135B6"/>
    <w:rPr>
      <w:b/>
      <w:lang w:val="ru-RU" w:eastAsia="ru-RU"/>
    </w:rPr>
  </w:style>
  <w:style w:type="character" w:customStyle="1" w:styleId="HTMLAddressChar2">
    <w:name w:val="HTML Address Char2"/>
    <w:locked/>
    <w:rsid w:val="00D135B6"/>
    <w:rPr>
      <w:i/>
      <w:sz w:val="24"/>
      <w:lang w:eastAsia="ru-RU"/>
    </w:rPr>
  </w:style>
  <w:style w:type="character" w:customStyle="1" w:styleId="HTML120">
    <w:name w:val="Адрес HTML Знак120"/>
    <w:semiHidden/>
    <w:rsid w:val="00D135B6"/>
    <w:rPr>
      <w:i/>
      <w:sz w:val="24"/>
    </w:rPr>
  </w:style>
  <w:style w:type="character" w:customStyle="1" w:styleId="HTML119">
    <w:name w:val="Адрес HTML Знак119"/>
    <w:semiHidden/>
    <w:rsid w:val="00D135B6"/>
    <w:rPr>
      <w:i/>
      <w:sz w:val="24"/>
    </w:rPr>
  </w:style>
  <w:style w:type="character" w:customStyle="1" w:styleId="HTML118">
    <w:name w:val="Адрес HTML Знак118"/>
    <w:semiHidden/>
    <w:rsid w:val="00D135B6"/>
    <w:rPr>
      <w:i/>
      <w:sz w:val="24"/>
    </w:rPr>
  </w:style>
  <w:style w:type="character" w:customStyle="1" w:styleId="HTML117">
    <w:name w:val="Адрес HTML Знак117"/>
    <w:rsid w:val="00D135B6"/>
    <w:rPr>
      <w:i/>
      <w:sz w:val="24"/>
    </w:rPr>
  </w:style>
  <w:style w:type="character" w:customStyle="1" w:styleId="HTML116">
    <w:name w:val="Адрес HTML Знак116"/>
    <w:semiHidden/>
    <w:rsid w:val="00D135B6"/>
    <w:rPr>
      <w:i/>
      <w:sz w:val="24"/>
    </w:rPr>
  </w:style>
  <w:style w:type="character" w:customStyle="1" w:styleId="HTML115">
    <w:name w:val="Адрес HTML Знак115"/>
    <w:semiHidden/>
    <w:rsid w:val="00D135B6"/>
    <w:rPr>
      <w:i/>
      <w:sz w:val="24"/>
    </w:rPr>
  </w:style>
  <w:style w:type="character" w:customStyle="1" w:styleId="HTML114">
    <w:name w:val="Адрес HTML Знак114"/>
    <w:semiHidden/>
    <w:rsid w:val="00D135B6"/>
    <w:rPr>
      <w:i/>
      <w:sz w:val="24"/>
    </w:rPr>
  </w:style>
  <w:style w:type="character" w:customStyle="1" w:styleId="HTML113">
    <w:name w:val="Адрес HTML Знак113"/>
    <w:semiHidden/>
    <w:rsid w:val="00D135B6"/>
    <w:rPr>
      <w:i/>
      <w:sz w:val="24"/>
    </w:rPr>
  </w:style>
  <w:style w:type="character" w:customStyle="1" w:styleId="HTML112">
    <w:name w:val="Адрес HTML Знак112"/>
    <w:semiHidden/>
    <w:rsid w:val="00D135B6"/>
    <w:rPr>
      <w:i/>
      <w:sz w:val="24"/>
    </w:rPr>
  </w:style>
  <w:style w:type="character" w:customStyle="1" w:styleId="HTML111">
    <w:name w:val="Адрес HTML Знак111"/>
    <w:rsid w:val="00D135B6"/>
    <w:rPr>
      <w:i/>
      <w:sz w:val="24"/>
    </w:rPr>
  </w:style>
  <w:style w:type="character" w:customStyle="1" w:styleId="HTML110">
    <w:name w:val="Адрес HTML Знак110"/>
    <w:semiHidden/>
    <w:rsid w:val="00D135B6"/>
    <w:rPr>
      <w:i/>
      <w:sz w:val="24"/>
    </w:rPr>
  </w:style>
  <w:style w:type="character" w:customStyle="1" w:styleId="HTML19">
    <w:name w:val="Адрес HTML Знак19"/>
    <w:rsid w:val="00D135B6"/>
    <w:rPr>
      <w:i/>
      <w:sz w:val="24"/>
    </w:rPr>
  </w:style>
  <w:style w:type="character" w:customStyle="1" w:styleId="HTML18">
    <w:name w:val="Адрес HTML Знак18"/>
    <w:semiHidden/>
    <w:rsid w:val="00D135B6"/>
    <w:rPr>
      <w:i/>
      <w:sz w:val="24"/>
    </w:rPr>
  </w:style>
  <w:style w:type="character" w:customStyle="1" w:styleId="HTML17">
    <w:name w:val="Адрес HTML Знак17"/>
    <w:semiHidden/>
    <w:rsid w:val="00D135B6"/>
    <w:rPr>
      <w:i/>
      <w:sz w:val="24"/>
    </w:rPr>
  </w:style>
  <w:style w:type="character" w:customStyle="1" w:styleId="HTML16">
    <w:name w:val="Адрес HTML Знак16"/>
    <w:semiHidden/>
    <w:rsid w:val="00D135B6"/>
    <w:rPr>
      <w:i/>
      <w:sz w:val="24"/>
    </w:rPr>
  </w:style>
  <w:style w:type="character" w:customStyle="1" w:styleId="HTML15">
    <w:name w:val="Адрес HTML Знак15"/>
    <w:rsid w:val="00D135B6"/>
    <w:rPr>
      <w:i/>
      <w:sz w:val="24"/>
    </w:rPr>
  </w:style>
  <w:style w:type="character" w:customStyle="1" w:styleId="HTML14">
    <w:name w:val="Адрес HTML Знак14"/>
    <w:semiHidden/>
    <w:rsid w:val="00D135B6"/>
    <w:rPr>
      <w:i/>
      <w:sz w:val="24"/>
    </w:rPr>
  </w:style>
  <w:style w:type="character" w:customStyle="1" w:styleId="HTML130">
    <w:name w:val="Адрес HTML Знак13"/>
    <w:semiHidden/>
    <w:rsid w:val="00D135B6"/>
    <w:rPr>
      <w:i/>
      <w:sz w:val="24"/>
    </w:rPr>
  </w:style>
  <w:style w:type="character" w:customStyle="1" w:styleId="HTML121">
    <w:name w:val="Адрес HTML Знак12"/>
    <w:rsid w:val="00D135B6"/>
    <w:rPr>
      <w:i/>
      <w:sz w:val="22"/>
    </w:rPr>
  </w:style>
  <w:style w:type="character" w:customStyle="1" w:styleId="1220">
    <w:name w:val="Знак1 Знак Знак22"/>
    <w:locked/>
    <w:rsid w:val="00D135B6"/>
    <w:rPr>
      <w:sz w:val="24"/>
    </w:rPr>
  </w:style>
  <w:style w:type="character" w:customStyle="1" w:styleId="IntenseQuoteChar7">
    <w:name w:val="Intense Quote Char7"/>
    <w:locked/>
    <w:rsid w:val="00D135B6"/>
    <w:rPr>
      <w:rFonts w:ascii="Calibri" w:hAnsi="Calibri"/>
      <w:b/>
      <w:i/>
      <w:color w:val="4F81BD"/>
      <w:sz w:val="24"/>
    </w:rPr>
  </w:style>
  <w:style w:type="character" w:customStyle="1" w:styleId="1250">
    <w:name w:val="Знак1 Знак Знак25"/>
    <w:locked/>
    <w:rsid w:val="00D135B6"/>
    <w:rPr>
      <w:sz w:val="24"/>
    </w:rPr>
  </w:style>
  <w:style w:type="character" w:customStyle="1" w:styleId="1240">
    <w:name w:val="Знак1 Знак Знак24"/>
    <w:locked/>
    <w:rsid w:val="00D135B6"/>
    <w:rPr>
      <w:sz w:val="24"/>
    </w:rPr>
  </w:style>
  <w:style w:type="character" w:customStyle="1" w:styleId="1230">
    <w:name w:val="Знак1 Знак Знак23"/>
    <w:locked/>
    <w:rsid w:val="00D135B6"/>
    <w:rPr>
      <w:sz w:val="24"/>
    </w:rPr>
  </w:style>
  <w:style w:type="character" w:customStyle="1" w:styleId="1201">
    <w:name w:val="Выделенная цитата Знак120"/>
    <w:rsid w:val="00D135B6"/>
    <w:rPr>
      <w:i/>
      <w:color w:val="5B9BD5"/>
      <w:sz w:val="24"/>
    </w:rPr>
  </w:style>
  <w:style w:type="character" w:customStyle="1" w:styleId="1191">
    <w:name w:val="Выделенная цитата Знак119"/>
    <w:rsid w:val="00D135B6"/>
    <w:rPr>
      <w:i/>
      <w:color w:val="5B9BD5"/>
      <w:sz w:val="24"/>
    </w:rPr>
  </w:style>
  <w:style w:type="character" w:customStyle="1" w:styleId="1181">
    <w:name w:val="Выделенная цитата Знак118"/>
    <w:rsid w:val="00D135B6"/>
    <w:rPr>
      <w:i/>
      <w:color w:val="5B9BD5"/>
      <w:sz w:val="24"/>
    </w:rPr>
  </w:style>
  <w:style w:type="character" w:customStyle="1" w:styleId="1171">
    <w:name w:val="Выделенная цитата Знак117"/>
    <w:rsid w:val="00D135B6"/>
    <w:rPr>
      <w:i/>
      <w:color w:val="5B9BD5"/>
      <w:sz w:val="24"/>
    </w:rPr>
  </w:style>
  <w:style w:type="character" w:customStyle="1" w:styleId="1161">
    <w:name w:val="Выделенная цитата Знак116"/>
    <w:rsid w:val="00D135B6"/>
    <w:rPr>
      <w:i/>
      <w:color w:val="5B9BD5"/>
      <w:sz w:val="24"/>
    </w:rPr>
  </w:style>
  <w:style w:type="character" w:customStyle="1" w:styleId="1151">
    <w:name w:val="Выделенная цитата Знак115"/>
    <w:rsid w:val="00D135B6"/>
    <w:rPr>
      <w:i/>
      <w:color w:val="5B9BD5"/>
      <w:sz w:val="24"/>
    </w:rPr>
  </w:style>
  <w:style w:type="character" w:customStyle="1" w:styleId="1141">
    <w:name w:val="Выделенная цитата Знак114"/>
    <w:rsid w:val="00D135B6"/>
    <w:rPr>
      <w:i/>
      <w:color w:val="5B9BD5"/>
      <w:sz w:val="24"/>
    </w:rPr>
  </w:style>
  <w:style w:type="character" w:customStyle="1" w:styleId="1131">
    <w:name w:val="Выделенная цитата Знак113"/>
    <w:rsid w:val="00D135B6"/>
    <w:rPr>
      <w:i/>
      <w:color w:val="5B9BD5"/>
      <w:sz w:val="24"/>
    </w:rPr>
  </w:style>
  <w:style w:type="character" w:customStyle="1" w:styleId="1121">
    <w:name w:val="Выделенная цитата Знак112"/>
    <w:rsid w:val="00D135B6"/>
    <w:rPr>
      <w:i/>
      <w:color w:val="5B9BD5"/>
      <w:sz w:val="24"/>
    </w:rPr>
  </w:style>
  <w:style w:type="character" w:customStyle="1" w:styleId="1113">
    <w:name w:val="Выделенная цитата Знак111"/>
    <w:rsid w:val="00D135B6"/>
    <w:rPr>
      <w:i/>
      <w:color w:val="5B9BD5"/>
      <w:sz w:val="24"/>
    </w:rPr>
  </w:style>
  <w:style w:type="character" w:customStyle="1" w:styleId="1102">
    <w:name w:val="Выделенная цитата Знак110"/>
    <w:rsid w:val="00D135B6"/>
    <w:rPr>
      <w:i/>
      <w:color w:val="5B9BD5"/>
      <w:sz w:val="24"/>
    </w:rPr>
  </w:style>
  <w:style w:type="character" w:customStyle="1" w:styleId="193">
    <w:name w:val="Выделенная цитата Знак19"/>
    <w:rsid w:val="00D135B6"/>
    <w:rPr>
      <w:i/>
      <w:color w:val="5B9BD5"/>
      <w:sz w:val="24"/>
    </w:rPr>
  </w:style>
  <w:style w:type="character" w:customStyle="1" w:styleId="183">
    <w:name w:val="Выделенная цитата Знак18"/>
    <w:rsid w:val="00D135B6"/>
    <w:rPr>
      <w:i/>
      <w:color w:val="5B9BD5"/>
      <w:sz w:val="24"/>
    </w:rPr>
  </w:style>
  <w:style w:type="character" w:customStyle="1" w:styleId="174">
    <w:name w:val="Выделенная цитата Знак17"/>
    <w:rsid w:val="00D135B6"/>
    <w:rPr>
      <w:i/>
      <w:color w:val="5B9BD5"/>
      <w:sz w:val="24"/>
    </w:rPr>
  </w:style>
  <w:style w:type="character" w:customStyle="1" w:styleId="164">
    <w:name w:val="Выделенная цитата Знак16"/>
    <w:rsid w:val="00D135B6"/>
    <w:rPr>
      <w:i/>
      <w:color w:val="5B9BD5"/>
      <w:sz w:val="24"/>
    </w:rPr>
  </w:style>
  <w:style w:type="character" w:customStyle="1" w:styleId="153">
    <w:name w:val="Выделенная цитата Знак15"/>
    <w:rsid w:val="00D135B6"/>
    <w:rPr>
      <w:i/>
      <w:color w:val="5B9BD5"/>
      <w:sz w:val="24"/>
    </w:rPr>
  </w:style>
  <w:style w:type="character" w:customStyle="1" w:styleId="147">
    <w:name w:val="Выделенная цитата Знак14"/>
    <w:rsid w:val="00D135B6"/>
    <w:rPr>
      <w:i/>
      <w:color w:val="5B9BD5"/>
      <w:sz w:val="24"/>
    </w:rPr>
  </w:style>
  <w:style w:type="character" w:customStyle="1" w:styleId="139">
    <w:name w:val="Выделенная цитата Знак13"/>
    <w:rsid w:val="00D135B6"/>
    <w:rPr>
      <w:i/>
      <w:color w:val="5B9BD5"/>
      <w:sz w:val="24"/>
    </w:rPr>
  </w:style>
  <w:style w:type="character" w:customStyle="1" w:styleId="12f">
    <w:name w:val="Выделенная цитата Знак12"/>
    <w:rsid w:val="00D135B6"/>
    <w:rPr>
      <w:i/>
      <w:color w:val="5B9BD5"/>
      <w:sz w:val="24"/>
    </w:rPr>
  </w:style>
  <w:style w:type="character" w:customStyle="1" w:styleId="3113">
    <w:name w:val="Основной текст 3 Знак11"/>
    <w:aliases w:val="Знак5 Знак25"/>
    <w:locked/>
    <w:rsid w:val="00D135B6"/>
    <w:rPr>
      <w:rFonts w:ascii="Times New Roman" w:hAnsi="Times New Roman"/>
      <w:sz w:val="16"/>
      <w:lang w:val="ru-RU" w:eastAsia="ru-RU"/>
    </w:rPr>
  </w:style>
  <w:style w:type="character" w:customStyle="1" w:styleId="HTML11a">
    <w:name w:val="Адрес HTML Знак11"/>
    <w:rsid w:val="00D135B6"/>
    <w:rPr>
      <w:rFonts w:ascii="Times New Roman" w:hAnsi="Times New Roman"/>
      <w:i/>
      <w:sz w:val="24"/>
    </w:rPr>
  </w:style>
  <w:style w:type="character" w:customStyle="1" w:styleId="1ffffffc">
    <w:name w:val="Без интервала Знак1"/>
    <w:link w:val="4d"/>
    <w:locked/>
    <w:rsid w:val="00D135B6"/>
  </w:style>
  <w:style w:type="paragraph" w:customStyle="1" w:styleId="4d">
    <w:name w:val="Без интервала4"/>
    <w:link w:val="1ffffffc"/>
    <w:rsid w:val="00D135B6"/>
    <w:pPr>
      <w:spacing w:after="0" w:line="240" w:lineRule="auto"/>
    </w:pPr>
  </w:style>
  <w:style w:type="character" w:customStyle="1" w:styleId="3114">
    <w:name w:val="Знак3 Знак Знак11"/>
    <w:aliases w:val="Знак3 Знак Знак Знак12"/>
    <w:locked/>
    <w:rsid w:val="00D135B6"/>
    <w:rPr>
      <w:rFonts w:ascii="Arial" w:hAnsi="Arial"/>
      <w:b/>
      <w:i/>
      <w:sz w:val="28"/>
      <w:lang w:val="ru-RU" w:eastAsia="en-US"/>
    </w:rPr>
  </w:style>
  <w:style w:type="character" w:customStyle="1" w:styleId="11f3">
    <w:name w:val="Выделенная цитата Знак11"/>
    <w:rsid w:val="00D135B6"/>
    <w:rPr>
      <w:b/>
      <w:i/>
      <w:color w:val="4F81BD"/>
      <w:sz w:val="24"/>
    </w:rPr>
  </w:style>
  <w:style w:type="character" w:customStyle="1" w:styleId="2115">
    <w:name w:val="Цитата 2 Знак11"/>
    <w:rsid w:val="00D135B6"/>
    <w:rPr>
      <w:i/>
      <w:color w:val="404040"/>
      <w:sz w:val="24"/>
    </w:rPr>
  </w:style>
  <w:style w:type="character" w:customStyle="1" w:styleId="1ffffffd">
    <w:name w:val="Абзац списка Знак1"/>
    <w:locked/>
    <w:rsid w:val="00D135B6"/>
    <w:rPr>
      <w:rFonts w:ascii="Times New Roman" w:hAnsi="Times New Roman"/>
      <w:sz w:val="24"/>
    </w:rPr>
  </w:style>
  <w:style w:type="character" w:customStyle="1" w:styleId="202">
    <w:name w:val="Знак Знак202"/>
    <w:rsid w:val="00D135B6"/>
    <w:rPr>
      <w:rFonts w:ascii="Arial" w:hAnsi="Arial"/>
      <w:sz w:val="22"/>
    </w:rPr>
  </w:style>
  <w:style w:type="paragraph" w:customStyle="1" w:styleId="3ff2">
    <w:name w:val="Знак Знак Знак Знак Знак Знак3"/>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D135B6"/>
    <w:rPr>
      <w:b/>
      <w:sz w:val="27"/>
      <w:lang w:val="ru-RU" w:eastAsia="ru-RU"/>
    </w:rPr>
  </w:style>
  <w:style w:type="character" w:customStyle="1" w:styleId="102">
    <w:name w:val="Знак Знак102"/>
    <w:locked/>
    <w:rsid w:val="00D135B6"/>
    <w:rPr>
      <w:sz w:val="16"/>
      <w:lang w:val="ru-RU" w:eastAsia="ru-RU"/>
    </w:rPr>
  </w:style>
  <w:style w:type="character" w:customStyle="1" w:styleId="6120">
    <w:name w:val="Знак Знак612"/>
    <w:rsid w:val="00D135B6"/>
    <w:rPr>
      <w:rFonts w:ascii="Arial" w:hAnsi="Arial"/>
      <w:b/>
      <w:i/>
      <w:sz w:val="28"/>
      <w:lang w:val="ru-RU" w:eastAsia="en-US"/>
    </w:rPr>
  </w:style>
  <w:style w:type="character" w:customStyle="1" w:styleId="1630">
    <w:name w:val="Знак Знак163"/>
    <w:locked/>
    <w:rsid w:val="00D135B6"/>
    <w:rPr>
      <w:b/>
      <w:caps/>
      <w:sz w:val="24"/>
      <w:lang w:val="ru-RU" w:eastAsia="ru-RU"/>
    </w:rPr>
  </w:style>
  <w:style w:type="character" w:customStyle="1" w:styleId="4e">
    <w:name w:val="Знак Знак Знак4"/>
    <w:rsid w:val="00D135B6"/>
    <w:rPr>
      <w:rFonts w:ascii="Times New Roman" w:hAnsi="Times New Roman"/>
      <w:b/>
      <w:caps/>
      <w:sz w:val="28"/>
    </w:rPr>
  </w:style>
  <w:style w:type="character" w:customStyle="1" w:styleId="2520">
    <w:name w:val="Знак Знак252"/>
    <w:rsid w:val="00D135B6"/>
    <w:rPr>
      <w:rFonts w:ascii="Times New Roman" w:hAnsi="Times New Roman"/>
      <w:b/>
      <w:sz w:val="28"/>
    </w:rPr>
  </w:style>
  <w:style w:type="character" w:customStyle="1" w:styleId="2220">
    <w:name w:val="Знак Знак222"/>
    <w:rsid w:val="00D135B6"/>
    <w:rPr>
      <w:rFonts w:ascii="Times New Roman" w:hAnsi="Times New Roman"/>
      <w:sz w:val="24"/>
    </w:rPr>
  </w:style>
  <w:style w:type="character" w:customStyle="1" w:styleId="1920">
    <w:name w:val="Знак Знак192"/>
    <w:rsid w:val="00D135B6"/>
    <w:rPr>
      <w:rFonts w:ascii="Times New Roman" w:hAnsi="Times New Roman"/>
      <w:sz w:val="16"/>
      <w:lang w:eastAsia="ru-RU"/>
    </w:rPr>
  </w:style>
  <w:style w:type="character" w:customStyle="1" w:styleId="1820">
    <w:name w:val="Знак Знак182"/>
    <w:rsid w:val="00D135B6"/>
    <w:rPr>
      <w:rFonts w:ascii="Courier New" w:hAnsi="Courier New"/>
    </w:rPr>
  </w:style>
  <w:style w:type="character" w:customStyle="1" w:styleId="1520">
    <w:name w:val="Знак Знак152"/>
    <w:rsid w:val="00D135B6"/>
    <w:rPr>
      <w:b/>
      <w:sz w:val="28"/>
    </w:rPr>
  </w:style>
  <w:style w:type="character" w:customStyle="1" w:styleId="4120">
    <w:name w:val="Знак Знак412"/>
    <w:locked/>
    <w:rsid w:val="00D135B6"/>
    <w:rPr>
      <w:rFonts w:ascii="Arial" w:hAnsi="Arial"/>
      <w:b/>
      <w:i/>
      <w:sz w:val="28"/>
      <w:lang w:val="ru-RU" w:eastAsia="en-US"/>
    </w:rPr>
  </w:style>
  <w:style w:type="character" w:customStyle="1" w:styleId="2330">
    <w:name w:val="Знак Знак23 Знак3"/>
    <w:aliases w:val="Знак Знак3 Знак3"/>
    <w:locked/>
    <w:rsid w:val="00D135B6"/>
    <w:rPr>
      <w:rFonts w:ascii="Tahoma" w:hAnsi="Tahoma"/>
      <w:sz w:val="16"/>
    </w:rPr>
  </w:style>
  <w:style w:type="paragraph" w:customStyle="1" w:styleId="4f">
    <w:name w:val="Знак Знак Знак Знак Знак Знак Знак Знак Знак Знак Знак Знак Знак4"/>
    <w:basedOn w:val="a3"/>
    <w:rsid w:val="00D135B6"/>
    <w:pPr>
      <w:spacing w:after="160" w:line="240" w:lineRule="exact"/>
    </w:pPr>
    <w:rPr>
      <w:rFonts w:ascii="Verdana" w:hAnsi="Verdana"/>
      <w:lang w:val="en-US" w:eastAsia="en-US"/>
    </w:rPr>
  </w:style>
  <w:style w:type="paragraph" w:customStyle="1" w:styleId="32a">
    <w:name w:val="Знак32"/>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D135B6"/>
    <w:rPr>
      <w:b/>
      <w:caps/>
      <w:sz w:val="24"/>
      <w:lang w:val="ru-RU" w:eastAsia="ru-RU"/>
    </w:rPr>
  </w:style>
  <w:style w:type="character" w:customStyle="1" w:styleId="2ffff5">
    <w:name w:val="Без интервала Знак2"/>
    <w:locked/>
    <w:rsid w:val="00D135B6"/>
    <w:rPr>
      <w:sz w:val="24"/>
      <w:lang w:eastAsia="en-US"/>
    </w:rPr>
  </w:style>
  <w:style w:type="character" w:customStyle="1" w:styleId="1122">
    <w:name w:val="Знак1 Знак Знак12"/>
    <w:locked/>
    <w:rsid w:val="00D135B6"/>
    <w:rPr>
      <w:rFonts w:ascii="Times New Roman" w:hAnsi="Times New Roman"/>
      <w:sz w:val="24"/>
      <w:lang w:eastAsia="ru-RU"/>
    </w:rPr>
  </w:style>
  <w:style w:type="character" w:customStyle="1" w:styleId="462">
    <w:name w:val="Знак Знак462"/>
    <w:locked/>
    <w:rsid w:val="00D135B6"/>
    <w:rPr>
      <w:b/>
      <w:sz w:val="27"/>
      <w:lang w:val="ru-RU" w:eastAsia="ru-RU"/>
    </w:rPr>
  </w:style>
  <w:style w:type="character" w:customStyle="1" w:styleId="482">
    <w:name w:val="Знак Знак482"/>
    <w:locked/>
    <w:rsid w:val="00D135B6"/>
    <w:rPr>
      <w:b/>
      <w:sz w:val="27"/>
      <w:lang w:val="ru-RU" w:eastAsia="ru-RU"/>
    </w:rPr>
  </w:style>
  <w:style w:type="character" w:customStyle="1" w:styleId="442">
    <w:name w:val="Знак Знак442"/>
    <w:locked/>
    <w:rsid w:val="00D135B6"/>
    <w:rPr>
      <w:sz w:val="24"/>
    </w:rPr>
  </w:style>
  <w:style w:type="character" w:customStyle="1" w:styleId="5120">
    <w:name w:val="Знак Знак512"/>
    <w:locked/>
    <w:rsid w:val="00D135B6"/>
    <w:rPr>
      <w:b/>
      <w:sz w:val="27"/>
      <w:lang w:val="ru-RU" w:eastAsia="ru-RU"/>
    </w:rPr>
  </w:style>
  <w:style w:type="character" w:customStyle="1" w:styleId="432">
    <w:name w:val="Знак Знак432"/>
    <w:locked/>
    <w:rsid w:val="00D135B6"/>
    <w:rPr>
      <w:color w:val="000000"/>
      <w:sz w:val="24"/>
      <w:lang w:eastAsia="ru-RU"/>
    </w:rPr>
  </w:style>
  <w:style w:type="character" w:customStyle="1" w:styleId="4220">
    <w:name w:val="Знак Знак422"/>
    <w:rsid w:val="00D135B6"/>
    <w:rPr>
      <w:rFonts w:ascii="Times New Roman" w:hAnsi="Times New Roman"/>
      <w:sz w:val="16"/>
    </w:rPr>
  </w:style>
  <w:style w:type="character" w:customStyle="1" w:styleId="4920">
    <w:name w:val="Знак Знак492"/>
    <w:rsid w:val="00D135B6"/>
    <w:rPr>
      <w:rFonts w:ascii="Times New Roman" w:hAnsi="Times New Roman"/>
      <w:b/>
      <w:caps/>
      <w:sz w:val="24"/>
      <w:lang w:eastAsia="ru-RU"/>
    </w:rPr>
  </w:style>
  <w:style w:type="character" w:customStyle="1" w:styleId="472">
    <w:name w:val="Знак Знак472"/>
    <w:rsid w:val="00D135B6"/>
    <w:rPr>
      <w:rFonts w:ascii="Times New Roman" w:hAnsi="Times New Roman"/>
      <w:b/>
      <w:sz w:val="27"/>
      <w:lang w:eastAsia="ru-RU"/>
    </w:rPr>
  </w:style>
  <w:style w:type="character" w:customStyle="1" w:styleId="452">
    <w:name w:val="Знак Знак452"/>
    <w:rsid w:val="00D135B6"/>
    <w:rPr>
      <w:rFonts w:ascii="Times New Roman" w:hAnsi="Times New Roman"/>
      <w:b/>
      <w:i/>
      <w:sz w:val="26"/>
      <w:lang w:eastAsia="ru-RU"/>
    </w:rPr>
  </w:style>
  <w:style w:type="character" w:customStyle="1" w:styleId="5020">
    <w:name w:val="Знак Знак502"/>
    <w:locked/>
    <w:rsid w:val="00D135B6"/>
    <w:rPr>
      <w:b/>
      <w:sz w:val="28"/>
      <w:lang w:val="ru-RU" w:eastAsia="ru-RU"/>
    </w:rPr>
  </w:style>
  <w:style w:type="character" w:customStyle="1" w:styleId="522">
    <w:name w:val="Знак Знак522"/>
    <w:rsid w:val="00D135B6"/>
    <w:rPr>
      <w:rFonts w:ascii="Arial" w:hAnsi="Arial"/>
      <w:b/>
      <w:i/>
      <w:sz w:val="28"/>
    </w:rPr>
  </w:style>
  <w:style w:type="character" w:customStyle="1" w:styleId="5121">
    <w:name w:val="Знак5 Знак Знак12"/>
    <w:locked/>
    <w:rsid w:val="00D135B6"/>
    <w:rPr>
      <w:sz w:val="16"/>
      <w:lang w:val="ru-RU" w:eastAsia="ru-RU"/>
    </w:rPr>
  </w:style>
  <w:style w:type="character" w:customStyle="1" w:styleId="624">
    <w:name w:val="Знак6 Знак Знак2"/>
    <w:rsid w:val="00D135B6"/>
    <w:rPr>
      <w:sz w:val="24"/>
      <w:lang w:val="ru-RU" w:eastAsia="ru-RU"/>
    </w:rPr>
  </w:style>
  <w:style w:type="character" w:customStyle="1" w:styleId="UnresolvedMention">
    <w:name w:val="Unresolved Mention"/>
    <w:semiHidden/>
    <w:rsid w:val="00D135B6"/>
    <w:rPr>
      <w:color w:val="605E5C"/>
      <w:shd w:val="clear" w:color="auto" w:fill="E1DFDD"/>
    </w:rPr>
  </w:style>
  <w:style w:type="character" w:customStyle="1" w:styleId="203">
    <w:name w:val="Знак Знак203"/>
    <w:rsid w:val="00D135B6"/>
    <w:rPr>
      <w:rFonts w:ascii="Arial" w:hAnsi="Arial"/>
      <w:sz w:val="22"/>
    </w:rPr>
  </w:style>
  <w:style w:type="paragraph" w:customStyle="1" w:styleId="4f0">
    <w:name w:val="Знак Знак Знак Знак Знак Знак4"/>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D135B6"/>
    <w:rPr>
      <w:sz w:val="16"/>
      <w:lang w:val="ru-RU" w:eastAsia="ru-RU"/>
    </w:rPr>
  </w:style>
  <w:style w:type="character" w:customStyle="1" w:styleId="1430">
    <w:name w:val="Знак Знак143"/>
    <w:locked/>
    <w:rsid w:val="00D135B6"/>
    <w:rPr>
      <w:b/>
      <w:sz w:val="27"/>
      <w:lang w:val="ru-RU" w:eastAsia="ru-RU"/>
    </w:rPr>
  </w:style>
  <w:style w:type="character" w:customStyle="1" w:styleId="103">
    <w:name w:val="Знак Знак103"/>
    <w:locked/>
    <w:rsid w:val="00D135B6"/>
    <w:rPr>
      <w:sz w:val="16"/>
      <w:lang w:val="ru-RU" w:eastAsia="ru-RU"/>
    </w:rPr>
  </w:style>
  <w:style w:type="character" w:customStyle="1" w:styleId="6130">
    <w:name w:val="Знак Знак613"/>
    <w:rsid w:val="00D135B6"/>
    <w:rPr>
      <w:rFonts w:ascii="Arial" w:hAnsi="Arial"/>
      <w:b/>
      <w:i/>
      <w:sz w:val="28"/>
      <w:lang w:val="ru-RU" w:eastAsia="en-US"/>
    </w:rPr>
  </w:style>
  <w:style w:type="character" w:customStyle="1" w:styleId="1640">
    <w:name w:val="Знак Знак164"/>
    <w:locked/>
    <w:rsid w:val="00D135B6"/>
    <w:rPr>
      <w:b/>
      <w:caps/>
      <w:sz w:val="24"/>
      <w:lang w:val="ru-RU" w:eastAsia="ru-RU"/>
    </w:rPr>
  </w:style>
  <w:style w:type="character" w:customStyle="1" w:styleId="5b">
    <w:name w:val="Знак Знак Знак5"/>
    <w:rsid w:val="00D135B6"/>
    <w:rPr>
      <w:rFonts w:ascii="Times New Roman" w:hAnsi="Times New Roman"/>
      <w:b/>
      <w:caps/>
      <w:sz w:val="28"/>
    </w:rPr>
  </w:style>
  <w:style w:type="character" w:customStyle="1" w:styleId="253">
    <w:name w:val="Знак Знак253"/>
    <w:rsid w:val="00D135B6"/>
    <w:rPr>
      <w:rFonts w:ascii="Times New Roman" w:hAnsi="Times New Roman"/>
      <w:b/>
      <w:sz w:val="28"/>
    </w:rPr>
  </w:style>
  <w:style w:type="character" w:customStyle="1" w:styleId="2230">
    <w:name w:val="Знак Знак223"/>
    <w:rsid w:val="00D135B6"/>
    <w:rPr>
      <w:rFonts w:ascii="Times New Roman" w:hAnsi="Times New Roman"/>
      <w:sz w:val="24"/>
    </w:rPr>
  </w:style>
  <w:style w:type="character" w:customStyle="1" w:styleId="1930">
    <w:name w:val="Знак Знак193"/>
    <w:rsid w:val="00D135B6"/>
    <w:rPr>
      <w:rFonts w:ascii="Times New Roman" w:hAnsi="Times New Roman"/>
      <w:sz w:val="16"/>
      <w:lang w:eastAsia="ru-RU"/>
    </w:rPr>
  </w:style>
  <w:style w:type="character" w:customStyle="1" w:styleId="1830">
    <w:name w:val="Знак Знак183"/>
    <w:rsid w:val="00D135B6"/>
    <w:rPr>
      <w:rFonts w:ascii="Courier New" w:hAnsi="Courier New"/>
    </w:rPr>
  </w:style>
  <w:style w:type="character" w:customStyle="1" w:styleId="1730">
    <w:name w:val="Знак Знак173"/>
    <w:rsid w:val="00D135B6"/>
    <w:rPr>
      <w:rFonts w:ascii="Times New Roman" w:hAnsi="Times New Roman"/>
      <w:sz w:val="24"/>
    </w:rPr>
  </w:style>
  <w:style w:type="character" w:customStyle="1" w:styleId="1530">
    <w:name w:val="Знак Знак153"/>
    <w:rsid w:val="00D135B6"/>
    <w:rPr>
      <w:b/>
      <w:sz w:val="28"/>
    </w:rPr>
  </w:style>
  <w:style w:type="character" w:customStyle="1" w:styleId="4130">
    <w:name w:val="Знак Знак413"/>
    <w:locked/>
    <w:rsid w:val="00D135B6"/>
    <w:rPr>
      <w:rFonts w:ascii="Arial" w:hAnsi="Arial"/>
      <w:b/>
      <w:i/>
      <w:sz w:val="28"/>
      <w:lang w:val="ru-RU" w:eastAsia="en-US"/>
    </w:rPr>
  </w:style>
  <w:style w:type="character" w:customStyle="1" w:styleId="2340">
    <w:name w:val="Знак Знак23 Знак4"/>
    <w:aliases w:val="Знак Знак3 Знак4"/>
    <w:locked/>
    <w:rsid w:val="00D135B6"/>
    <w:rPr>
      <w:rFonts w:ascii="Tahoma" w:hAnsi="Tahoma"/>
      <w:sz w:val="16"/>
    </w:rPr>
  </w:style>
  <w:style w:type="paragraph" w:customStyle="1" w:styleId="5c">
    <w:name w:val="Знак Знак Знак Знак Знак Знак Знак Знак Знак Знак Знак Знак Знак5"/>
    <w:basedOn w:val="a3"/>
    <w:rsid w:val="00D135B6"/>
    <w:pPr>
      <w:spacing w:after="160" w:line="240" w:lineRule="exact"/>
    </w:pPr>
    <w:rPr>
      <w:rFonts w:ascii="Verdana" w:hAnsi="Verdana"/>
      <w:lang w:val="en-US" w:eastAsia="en-US"/>
    </w:rPr>
  </w:style>
  <w:style w:type="paragraph" w:customStyle="1" w:styleId="332">
    <w:name w:val="Знак33"/>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D135B6"/>
    <w:rPr>
      <w:b/>
      <w:caps/>
      <w:sz w:val="24"/>
      <w:lang w:val="ru-RU" w:eastAsia="ru-RU"/>
    </w:rPr>
  </w:style>
  <w:style w:type="character" w:customStyle="1" w:styleId="3ff3">
    <w:name w:val="Без интервала Знак3"/>
    <w:locked/>
    <w:rsid w:val="00D135B6"/>
    <w:rPr>
      <w:sz w:val="24"/>
      <w:lang w:eastAsia="en-US"/>
    </w:rPr>
  </w:style>
  <w:style w:type="character" w:customStyle="1" w:styleId="1132">
    <w:name w:val="Знак1 Знак Знак13"/>
    <w:locked/>
    <w:rsid w:val="00D135B6"/>
    <w:rPr>
      <w:rFonts w:ascii="Times New Roman" w:hAnsi="Times New Roman"/>
      <w:sz w:val="24"/>
      <w:lang w:eastAsia="ru-RU"/>
    </w:rPr>
  </w:style>
  <w:style w:type="character" w:customStyle="1" w:styleId="463">
    <w:name w:val="Знак Знак463"/>
    <w:locked/>
    <w:rsid w:val="00D135B6"/>
    <w:rPr>
      <w:b/>
      <w:sz w:val="27"/>
      <w:lang w:val="ru-RU" w:eastAsia="ru-RU"/>
    </w:rPr>
  </w:style>
  <w:style w:type="character" w:customStyle="1" w:styleId="483">
    <w:name w:val="Знак Знак483"/>
    <w:locked/>
    <w:rsid w:val="00D135B6"/>
    <w:rPr>
      <w:b/>
      <w:sz w:val="27"/>
      <w:lang w:val="ru-RU" w:eastAsia="ru-RU"/>
    </w:rPr>
  </w:style>
  <w:style w:type="character" w:customStyle="1" w:styleId="443">
    <w:name w:val="Знак Знак443"/>
    <w:locked/>
    <w:rsid w:val="00D135B6"/>
    <w:rPr>
      <w:sz w:val="24"/>
    </w:rPr>
  </w:style>
  <w:style w:type="character" w:customStyle="1" w:styleId="5130">
    <w:name w:val="Знак Знак513"/>
    <w:locked/>
    <w:rsid w:val="00D135B6"/>
    <w:rPr>
      <w:b/>
      <w:sz w:val="27"/>
      <w:lang w:val="ru-RU" w:eastAsia="ru-RU"/>
    </w:rPr>
  </w:style>
  <w:style w:type="character" w:customStyle="1" w:styleId="433">
    <w:name w:val="Знак Знак433"/>
    <w:locked/>
    <w:rsid w:val="00D135B6"/>
    <w:rPr>
      <w:color w:val="000000"/>
      <w:sz w:val="24"/>
      <w:lang w:eastAsia="ru-RU"/>
    </w:rPr>
  </w:style>
  <w:style w:type="character" w:customStyle="1" w:styleId="423">
    <w:name w:val="Знак Знак423"/>
    <w:rsid w:val="00D135B6"/>
    <w:rPr>
      <w:rFonts w:ascii="Times New Roman" w:hAnsi="Times New Roman"/>
      <w:sz w:val="16"/>
    </w:rPr>
  </w:style>
  <w:style w:type="character" w:customStyle="1" w:styleId="493">
    <w:name w:val="Знак Знак493"/>
    <w:rsid w:val="00D135B6"/>
    <w:rPr>
      <w:rFonts w:ascii="Times New Roman" w:hAnsi="Times New Roman"/>
      <w:b/>
      <w:caps/>
      <w:sz w:val="24"/>
      <w:lang w:eastAsia="ru-RU"/>
    </w:rPr>
  </w:style>
  <w:style w:type="character" w:customStyle="1" w:styleId="473">
    <w:name w:val="Знак Знак473"/>
    <w:rsid w:val="00D135B6"/>
    <w:rPr>
      <w:rFonts w:ascii="Times New Roman" w:hAnsi="Times New Roman"/>
      <w:b/>
      <w:sz w:val="27"/>
      <w:lang w:eastAsia="ru-RU"/>
    </w:rPr>
  </w:style>
  <w:style w:type="character" w:customStyle="1" w:styleId="453">
    <w:name w:val="Знак Знак453"/>
    <w:rsid w:val="00D135B6"/>
    <w:rPr>
      <w:rFonts w:ascii="Times New Roman" w:hAnsi="Times New Roman"/>
      <w:b/>
      <w:i/>
      <w:sz w:val="26"/>
      <w:lang w:eastAsia="ru-RU"/>
    </w:rPr>
  </w:style>
  <w:style w:type="character" w:customStyle="1" w:styleId="503">
    <w:name w:val="Знак Знак503"/>
    <w:locked/>
    <w:rsid w:val="00D135B6"/>
    <w:rPr>
      <w:b/>
      <w:sz w:val="28"/>
      <w:lang w:val="ru-RU" w:eastAsia="ru-RU"/>
    </w:rPr>
  </w:style>
  <w:style w:type="character" w:customStyle="1" w:styleId="523">
    <w:name w:val="Знак Знак523"/>
    <w:rsid w:val="00D135B6"/>
    <w:rPr>
      <w:rFonts w:ascii="Arial" w:hAnsi="Arial"/>
      <w:b/>
      <w:i/>
      <w:sz w:val="28"/>
    </w:rPr>
  </w:style>
  <w:style w:type="character" w:customStyle="1" w:styleId="5131">
    <w:name w:val="Знак5 Знак Знак13"/>
    <w:locked/>
    <w:rsid w:val="00D135B6"/>
    <w:rPr>
      <w:sz w:val="16"/>
      <w:lang w:val="ru-RU" w:eastAsia="ru-RU"/>
    </w:rPr>
  </w:style>
  <w:style w:type="character" w:customStyle="1" w:styleId="632">
    <w:name w:val="Знак6 Знак Знак3"/>
    <w:rsid w:val="00D135B6"/>
    <w:rPr>
      <w:sz w:val="24"/>
      <w:lang w:val="ru-RU" w:eastAsia="ru-RU"/>
    </w:rPr>
  </w:style>
  <w:style w:type="paragraph" w:customStyle="1" w:styleId="5d">
    <w:name w:val="Знак Знак Знак Знак Знак Знак5"/>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D135B6"/>
    <w:rPr>
      <w:sz w:val="16"/>
      <w:lang w:val="ru-RU" w:eastAsia="ru-RU"/>
    </w:rPr>
  </w:style>
  <w:style w:type="character" w:customStyle="1" w:styleId="1440">
    <w:name w:val="Знак Знак144"/>
    <w:locked/>
    <w:rsid w:val="00D135B6"/>
    <w:rPr>
      <w:b/>
      <w:sz w:val="27"/>
      <w:lang w:val="ru-RU" w:eastAsia="ru-RU"/>
    </w:rPr>
  </w:style>
  <w:style w:type="character" w:customStyle="1" w:styleId="104">
    <w:name w:val="Знак Знак104"/>
    <w:locked/>
    <w:rsid w:val="00D135B6"/>
    <w:rPr>
      <w:sz w:val="16"/>
      <w:lang w:val="ru-RU" w:eastAsia="ru-RU"/>
    </w:rPr>
  </w:style>
  <w:style w:type="character" w:customStyle="1" w:styleId="6140">
    <w:name w:val="Знак Знак614"/>
    <w:rsid w:val="00D135B6"/>
    <w:rPr>
      <w:rFonts w:ascii="Arial" w:hAnsi="Arial"/>
      <w:b/>
      <w:i/>
      <w:sz w:val="28"/>
      <w:lang w:val="ru-RU" w:eastAsia="en-US"/>
    </w:rPr>
  </w:style>
  <w:style w:type="character" w:customStyle="1" w:styleId="165">
    <w:name w:val="Знак Знак165"/>
    <w:locked/>
    <w:rsid w:val="00D135B6"/>
    <w:rPr>
      <w:b/>
      <w:caps/>
      <w:sz w:val="24"/>
      <w:lang w:val="ru-RU" w:eastAsia="ru-RU"/>
    </w:rPr>
  </w:style>
  <w:style w:type="character" w:customStyle="1" w:styleId="6d">
    <w:name w:val="Знак Знак Знак6"/>
    <w:rsid w:val="00D135B6"/>
    <w:rPr>
      <w:rFonts w:ascii="Times New Roman" w:hAnsi="Times New Roman"/>
      <w:b/>
      <w:caps/>
      <w:sz w:val="28"/>
    </w:rPr>
  </w:style>
  <w:style w:type="character" w:customStyle="1" w:styleId="254">
    <w:name w:val="Знак Знак254"/>
    <w:rsid w:val="00D135B6"/>
    <w:rPr>
      <w:rFonts w:ascii="Times New Roman" w:hAnsi="Times New Roman"/>
      <w:b/>
      <w:sz w:val="28"/>
    </w:rPr>
  </w:style>
  <w:style w:type="character" w:customStyle="1" w:styleId="2240">
    <w:name w:val="Знак Знак224"/>
    <w:rsid w:val="00D135B6"/>
    <w:rPr>
      <w:rFonts w:ascii="Times New Roman" w:hAnsi="Times New Roman"/>
      <w:sz w:val="24"/>
    </w:rPr>
  </w:style>
  <w:style w:type="character" w:customStyle="1" w:styleId="204">
    <w:name w:val="Знак Знак204"/>
    <w:rsid w:val="00D135B6"/>
    <w:rPr>
      <w:rFonts w:ascii="Arial" w:hAnsi="Arial"/>
      <w:sz w:val="22"/>
    </w:rPr>
  </w:style>
  <w:style w:type="character" w:customStyle="1" w:styleId="194">
    <w:name w:val="Знак Знак194"/>
    <w:rsid w:val="00D135B6"/>
    <w:rPr>
      <w:rFonts w:ascii="Times New Roman" w:hAnsi="Times New Roman"/>
      <w:sz w:val="16"/>
      <w:lang w:eastAsia="ru-RU"/>
    </w:rPr>
  </w:style>
  <w:style w:type="character" w:customStyle="1" w:styleId="184">
    <w:name w:val="Знак Знак184"/>
    <w:rsid w:val="00D135B6"/>
    <w:rPr>
      <w:rFonts w:ascii="Courier New" w:hAnsi="Courier New"/>
    </w:rPr>
  </w:style>
  <w:style w:type="character" w:customStyle="1" w:styleId="1740">
    <w:name w:val="Знак Знак174"/>
    <w:rsid w:val="00D135B6"/>
    <w:rPr>
      <w:rFonts w:ascii="Times New Roman" w:hAnsi="Times New Roman"/>
      <w:sz w:val="24"/>
    </w:rPr>
  </w:style>
  <w:style w:type="character" w:customStyle="1" w:styleId="154">
    <w:name w:val="Знак Знак154"/>
    <w:rsid w:val="00D135B6"/>
    <w:rPr>
      <w:b/>
      <w:sz w:val="28"/>
    </w:rPr>
  </w:style>
  <w:style w:type="character" w:customStyle="1" w:styleId="4140">
    <w:name w:val="Знак Знак414"/>
    <w:locked/>
    <w:rsid w:val="00D135B6"/>
    <w:rPr>
      <w:rFonts w:ascii="Arial" w:hAnsi="Arial"/>
      <w:b/>
      <w:i/>
      <w:sz w:val="28"/>
      <w:lang w:val="ru-RU" w:eastAsia="en-US"/>
    </w:rPr>
  </w:style>
  <w:style w:type="character" w:customStyle="1" w:styleId="235">
    <w:name w:val="Знак Знак23 Знак5"/>
    <w:aliases w:val="Знак Знак3 Знак5"/>
    <w:locked/>
    <w:rsid w:val="00D135B6"/>
    <w:rPr>
      <w:rFonts w:ascii="Tahoma" w:hAnsi="Tahoma"/>
      <w:sz w:val="16"/>
    </w:rPr>
  </w:style>
  <w:style w:type="paragraph" w:customStyle="1" w:styleId="6e">
    <w:name w:val="Знак Знак Знак Знак Знак Знак Знак Знак Знак Знак Знак Знак Знак6"/>
    <w:basedOn w:val="a3"/>
    <w:rsid w:val="00D135B6"/>
    <w:pPr>
      <w:spacing w:after="160" w:line="240" w:lineRule="exact"/>
    </w:pPr>
    <w:rPr>
      <w:rFonts w:ascii="Verdana" w:hAnsi="Verdana"/>
      <w:lang w:val="en-US" w:eastAsia="en-US"/>
    </w:rPr>
  </w:style>
  <w:style w:type="paragraph" w:customStyle="1" w:styleId="344">
    <w:name w:val="Знак34"/>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D135B6"/>
    <w:rPr>
      <w:b/>
      <w:caps/>
      <w:sz w:val="24"/>
      <w:lang w:val="ru-RU" w:eastAsia="ru-RU"/>
    </w:rPr>
  </w:style>
  <w:style w:type="character" w:customStyle="1" w:styleId="4f1">
    <w:name w:val="Без интервала Знак4"/>
    <w:locked/>
    <w:rsid w:val="00D135B6"/>
    <w:rPr>
      <w:sz w:val="24"/>
      <w:lang w:eastAsia="en-US"/>
    </w:rPr>
  </w:style>
  <w:style w:type="character" w:customStyle="1" w:styleId="1142">
    <w:name w:val="Знак1 Знак Знак14"/>
    <w:locked/>
    <w:rsid w:val="00D135B6"/>
    <w:rPr>
      <w:rFonts w:ascii="Times New Roman" w:hAnsi="Times New Roman"/>
      <w:sz w:val="24"/>
      <w:lang w:eastAsia="ru-RU"/>
    </w:rPr>
  </w:style>
  <w:style w:type="character" w:customStyle="1" w:styleId="464">
    <w:name w:val="Знак Знак464"/>
    <w:locked/>
    <w:rsid w:val="00D135B6"/>
    <w:rPr>
      <w:b/>
      <w:sz w:val="27"/>
      <w:lang w:val="ru-RU" w:eastAsia="ru-RU"/>
    </w:rPr>
  </w:style>
  <w:style w:type="character" w:customStyle="1" w:styleId="484">
    <w:name w:val="Знак Знак484"/>
    <w:locked/>
    <w:rsid w:val="00D135B6"/>
    <w:rPr>
      <w:b/>
      <w:sz w:val="27"/>
      <w:lang w:val="ru-RU" w:eastAsia="ru-RU"/>
    </w:rPr>
  </w:style>
  <w:style w:type="character" w:customStyle="1" w:styleId="444">
    <w:name w:val="Знак Знак444"/>
    <w:locked/>
    <w:rsid w:val="00D135B6"/>
    <w:rPr>
      <w:sz w:val="24"/>
    </w:rPr>
  </w:style>
  <w:style w:type="character" w:customStyle="1" w:styleId="5140">
    <w:name w:val="Знак Знак514"/>
    <w:locked/>
    <w:rsid w:val="00D135B6"/>
    <w:rPr>
      <w:b/>
      <w:sz w:val="27"/>
      <w:lang w:val="ru-RU" w:eastAsia="ru-RU"/>
    </w:rPr>
  </w:style>
  <w:style w:type="character" w:customStyle="1" w:styleId="434">
    <w:name w:val="Знак Знак434"/>
    <w:locked/>
    <w:rsid w:val="00D135B6"/>
    <w:rPr>
      <w:color w:val="000000"/>
      <w:sz w:val="24"/>
      <w:lang w:eastAsia="ru-RU"/>
    </w:rPr>
  </w:style>
  <w:style w:type="character" w:customStyle="1" w:styleId="424">
    <w:name w:val="Знак Знак424"/>
    <w:rsid w:val="00D135B6"/>
    <w:rPr>
      <w:rFonts w:ascii="Times New Roman" w:hAnsi="Times New Roman"/>
      <w:sz w:val="16"/>
    </w:rPr>
  </w:style>
  <w:style w:type="character" w:customStyle="1" w:styleId="494">
    <w:name w:val="Знак Знак494"/>
    <w:rsid w:val="00D135B6"/>
    <w:rPr>
      <w:rFonts w:ascii="Times New Roman" w:hAnsi="Times New Roman"/>
      <w:b/>
      <w:caps/>
      <w:sz w:val="24"/>
      <w:lang w:eastAsia="ru-RU"/>
    </w:rPr>
  </w:style>
  <w:style w:type="character" w:customStyle="1" w:styleId="474">
    <w:name w:val="Знак Знак474"/>
    <w:rsid w:val="00D135B6"/>
    <w:rPr>
      <w:rFonts w:ascii="Times New Roman" w:hAnsi="Times New Roman"/>
      <w:b/>
      <w:sz w:val="27"/>
      <w:lang w:eastAsia="ru-RU"/>
    </w:rPr>
  </w:style>
  <w:style w:type="character" w:customStyle="1" w:styleId="454">
    <w:name w:val="Знак Знак454"/>
    <w:rsid w:val="00D135B6"/>
    <w:rPr>
      <w:rFonts w:ascii="Times New Roman" w:hAnsi="Times New Roman"/>
      <w:b/>
      <w:i/>
      <w:sz w:val="26"/>
      <w:lang w:eastAsia="ru-RU"/>
    </w:rPr>
  </w:style>
  <w:style w:type="character" w:customStyle="1" w:styleId="552">
    <w:name w:val="Знак5 Знак Знак5"/>
    <w:locked/>
    <w:rsid w:val="00D135B6"/>
    <w:rPr>
      <w:sz w:val="16"/>
    </w:rPr>
  </w:style>
  <w:style w:type="character" w:customStyle="1" w:styleId="504">
    <w:name w:val="Знак Знак504"/>
    <w:locked/>
    <w:rsid w:val="00D135B6"/>
    <w:rPr>
      <w:b/>
      <w:sz w:val="28"/>
      <w:lang w:val="ru-RU" w:eastAsia="ru-RU"/>
    </w:rPr>
  </w:style>
  <w:style w:type="character" w:customStyle="1" w:styleId="524">
    <w:name w:val="Знак Знак524"/>
    <w:rsid w:val="00D135B6"/>
    <w:rPr>
      <w:rFonts w:ascii="Arial" w:hAnsi="Arial"/>
      <w:b/>
      <w:i/>
      <w:sz w:val="28"/>
    </w:rPr>
  </w:style>
  <w:style w:type="character" w:customStyle="1" w:styleId="5141">
    <w:name w:val="Знак5 Знак Знак14"/>
    <w:locked/>
    <w:rsid w:val="00D135B6"/>
    <w:rPr>
      <w:sz w:val="16"/>
      <w:lang w:val="ru-RU" w:eastAsia="ru-RU"/>
    </w:rPr>
  </w:style>
  <w:style w:type="character" w:customStyle="1" w:styleId="642">
    <w:name w:val="Знак6 Знак Знак4"/>
    <w:rsid w:val="00D135B6"/>
    <w:rPr>
      <w:sz w:val="24"/>
      <w:lang w:val="ru-RU" w:eastAsia="ru-RU"/>
    </w:rPr>
  </w:style>
  <w:style w:type="character" w:customStyle="1" w:styleId="205">
    <w:name w:val="Знак Знак205"/>
    <w:rsid w:val="00D135B6"/>
    <w:rPr>
      <w:rFonts w:ascii="Arial" w:hAnsi="Arial"/>
      <w:sz w:val="22"/>
    </w:rPr>
  </w:style>
  <w:style w:type="character" w:customStyle="1" w:styleId="206">
    <w:name w:val="Знак Знак206"/>
    <w:rsid w:val="00D135B6"/>
    <w:rPr>
      <w:rFonts w:ascii="Arial" w:hAnsi="Arial"/>
      <w:sz w:val="22"/>
    </w:rPr>
  </w:style>
  <w:style w:type="paragraph" w:customStyle="1" w:styleId="6f">
    <w:name w:val="Знак Знак Знак Знак Знак Знак6"/>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D135B6"/>
    <w:rPr>
      <w:sz w:val="16"/>
      <w:lang w:val="ru-RU" w:eastAsia="ru-RU"/>
    </w:rPr>
  </w:style>
  <w:style w:type="character" w:customStyle="1" w:styleId="1450">
    <w:name w:val="Знак Знак145"/>
    <w:locked/>
    <w:rsid w:val="00D135B6"/>
    <w:rPr>
      <w:b/>
      <w:sz w:val="27"/>
      <w:lang w:val="ru-RU" w:eastAsia="ru-RU"/>
    </w:rPr>
  </w:style>
  <w:style w:type="character" w:customStyle="1" w:styleId="105">
    <w:name w:val="Знак Знак105"/>
    <w:locked/>
    <w:rsid w:val="00D135B6"/>
    <w:rPr>
      <w:sz w:val="16"/>
      <w:lang w:val="ru-RU" w:eastAsia="ru-RU"/>
    </w:rPr>
  </w:style>
  <w:style w:type="character" w:customStyle="1" w:styleId="6150">
    <w:name w:val="Знак Знак615"/>
    <w:rsid w:val="00D135B6"/>
    <w:rPr>
      <w:rFonts w:ascii="Arial" w:hAnsi="Arial"/>
      <w:b/>
      <w:i/>
      <w:sz w:val="28"/>
      <w:lang w:val="ru-RU" w:eastAsia="en-US"/>
    </w:rPr>
  </w:style>
  <w:style w:type="character" w:customStyle="1" w:styleId="166">
    <w:name w:val="Знак Знак166"/>
    <w:locked/>
    <w:rsid w:val="00D135B6"/>
    <w:rPr>
      <w:b/>
      <w:caps/>
      <w:sz w:val="24"/>
      <w:lang w:val="ru-RU" w:eastAsia="ru-RU"/>
    </w:rPr>
  </w:style>
  <w:style w:type="character" w:customStyle="1" w:styleId="78">
    <w:name w:val="Знак Знак Знак7"/>
    <w:rsid w:val="00D135B6"/>
    <w:rPr>
      <w:rFonts w:ascii="Times New Roman" w:hAnsi="Times New Roman"/>
      <w:b/>
      <w:caps/>
      <w:sz w:val="28"/>
    </w:rPr>
  </w:style>
  <w:style w:type="character" w:customStyle="1" w:styleId="255">
    <w:name w:val="Знак Знак255"/>
    <w:rsid w:val="00D135B6"/>
    <w:rPr>
      <w:rFonts w:ascii="Times New Roman" w:hAnsi="Times New Roman"/>
      <w:b/>
      <w:sz w:val="28"/>
    </w:rPr>
  </w:style>
  <w:style w:type="character" w:customStyle="1" w:styleId="2250">
    <w:name w:val="Знак Знак225"/>
    <w:rsid w:val="00D135B6"/>
    <w:rPr>
      <w:rFonts w:ascii="Times New Roman" w:hAnsi="Times New Roman"/>
      <w:sz w:val="24"/>
    </w:rPr>
  </w:style>
  <w:style w:type="character" w:customStyle="1" w:styleId="195">
    <w:name w:val="Знак Знак195"/>
    <w:rsid w:val="00D135B6"/>
    <w:rPr>
      <w:rFonts w:ascii="Times New Roman" w:hAnsi="Times New Roman"/>
      <w:sz w:val="16"/>
      <w:lang w:eastAsia="ru-RU"/>
    </w:rPr>
  </w:style>
  <w:style w:type="character" w:customStyle="1" w:styleId="185">
    <w:name w:val="Знак Знак185"/>
    <w:rsid w:val="00D135B6"/>
    <w:rPr>
      <w:rFonts w:ascii="Courier New" w:hAnsi="Courier New"/>
    </w:rPr>
  </w:style>
  <w:style w:type="character" w:customStyle="1" w:styleId="175">
    <w:name w:val="Знак Знак175"/>
    <w:rsid w:val="00D135B6"/>
    <w:rPr>
      <w:rFonts w:ascii="Times New Roman" w:hAnsi="Times New Roman"/>
      <w:sz w:val="24"/>
    </w:rPr>
  </w:style>
  <w:style w:type="character" w:customStyle="1" w:styleId="155">
    <w:name w:val="Знак Знак155"/>
    <w:rsid w:val="00D135B6"/>
    <w:rPr>
      <w:b/>
      <w:sz w:val="28"/>
    </w:rPr>
  </w:style>
  <w:style w:type="character" w:customStyle="1" w:styleId="4150">
    <w:name w:val="Знак Знак415"/>
    <w:locked/>
    <w:rsid w:val="00D135B6"/>
    <w:rPr>
      <w:rFonts w:ascii="Arial" w:hAnsi="Arial"/>
      <w:b/>
      <w:i/>
      <w:sz w:val="28"/>
      <w:lang w:val="ru-RU" w:eastAsia="en-US"/>
    </w:rPr>
  </w:style>
  <w:style w:type="character" w:customStyle="1" w:styleId="236">
    <w:name w:val="Знак Знак23 Знак6"/>
    <w:aliases w:val="Знак Знак3 Знак6"/>
    <w:locked/>
    <w:rsid w:val="00D135B6"/>
    <w:rPr>
      <w:rFonts w:ascii="Tahoma" w:hAnsi="Tahoma"/>
      <w:sz w:val="16"/>
    </w:rPr>
  </w:style>
  <w:style w:type="paragraph" w:customStyle="1" w:styleId="7a">
    <w:name w:val="Знак Знак Знак Знак Знак Знак Знак Знак Знак Знак Знак Знак Знак7"/>
    <w:basedOn w:val="a3"/>
    <w:rsid w:val="00D135B6"/>
    <w:pPr>
      <w:spacing w:after="160" w:line="240" w:lineRule="exact"/>
    </w:pPr>
    <w:rPr>
      <w:rFonts w:ascii="Verdana" w:hAnsi="Verdana"/>
      <w:lang w:val="en-US" w:eastAsia="en-US"/>
    </w:rPr>
  </w:style>
  <w:style w:type="paragraph" w:customStyle="1" w:styleId="354">
    <w:name w:val="Знак35"/>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D135B6"/>
    <w:rPr>
      <w:b/>
      <w:caps/>
      <w:sz w:val="24"/>
      <w:lang w:val="ru-RU" w:eastAsia="ru-RU"/>
    </w:rPr>
  </w:style>
  <w:style w:type="character" w:customStyle="1" w:styleId="5e">
    <w:name w:val="Без интервала Знак5"/>
    <w:locked/>
    <w:rsid w:val="00D135B6"/>
    <w:rPr>
      <w:sz w:val="24"/>
      <w:lang w:eastAsia="en-US"/>
    </w:rPr>
  </w:style>
  <w:style w:type="character" w:customStyle="1" w:styleId="1152">
    <w:name w:val="Знак1 Знак Знак15"/>
    <w:locked/>
    <w:rsid w:val="00D135B6"/>
    <w:rPr>
      <w:rFonts w:ascii="Times New Roman" w:hAnsi="Times New Roman"/>
      <w:sz w:val="24"/>
      <w:lang w:eastAsia="ru-RU"/>
    </w:rPr>
  </w:style>
  <w:style w:type="character" w:customStyle="1" w:styleId="465">
    <w:name w:val="Знак Знак465"/>
    <w:locked/>
    <w:rsid w:val="00D135B6"/>
    <w:rPr>
      <w:b/>
      <w:sz w:val="27"/>
      <w:lang w:val="ru-RU" w:eastAsia="ru-RU"/>
    </w:rPr>
  </w:style>
  <w:style w:type="character" w:customStyle="1" w:styleId="485">
    <w:name w:val="Знак Знак485"/>
    <w:locked/>
    <w:rsid w:val="00D135B6"/>
    <w:rPr>
      <w:b/>
      <w:sz w:val="27"/>
      <w:lang w:val="ru-RU" w:eastAsia="ru-RU"/>
    </w:rPr>
  </w:style>
  <w:style w:type="character" w:customStyle="1" w:styleId="445">
    <w:name w:val="Знак Знак445"/>
    <w:locked/>
    <w:rsid w:val="00D135B6"/>
    <w:rPr>
      <w:sz w:val="24"/>
    </w:rPr>
  </w:style>
  <w:style w:type="character" w:customStyle="1" w:styleId="5150">
    <w:name w:val="Знак Знак515"/>
    <w:locked/>
    <w:rsid w:val="00D135B6"/>
    <w:rPr>
      <w:b/>
      <w:sz w:val="27"/>
      <w:lang w:val="ru-RU" w:eastAsia="ru-RU"/>
    </w:rPr>
  </w:style>
  <w:style w:type="character" w:customStyle="1" w:styleId="435">
    <w:name w:val="Знак Знак435"/>
    <w:locked/>
    <w:rsid w:val="00D135B6"/>
    <w:rPr>
      <w:color w:val="000000"/>
      <w:sz w:val="24"/>
      <w:lang w:eastAsia="ru-RU"/>
    </w:rPr>
  </w:style>
  <w:style w:type="character" w:customStyle="1" w:styleId="425">
    <w:name w:val="Знак Знак425"/>
    <w:rsid w:val="00D135B6"/>
    <w:rPr>
      <w:rFonts w:ascii="Times New Roman" w:hAnsi="Times New Roman"/>
      <w:sz w:val="16"/>
    </w:rPr>
  </w:style>
  <w:style w:type="character" w:customStyle="1" w:styleId="495">
    <w:name w:val="Знак Знак495"/>
    <w:rsid w:val="00D135B6"/>
    <w:rPr>
      <w:rFonts w:ascii="Times New Roman" w:hAnsi="Times New Roman"/>
      <w:b/>
      <w:caps/>
      <w:sz w:val="24"/>
      <w:lang w:eastAsia="ru-RU"/>
    </w:rPr>
  </w:style>
  <w:style w:type="character" w:customStyle="1" w:styleId="475">
    <w:name w:val="Знак Знак475"/>
    <w:rsid w:val="00D135B6"/>
    <w:rPr>
      <w:rFonts w:ascii="Times New Roman" w:hAnsi="Times New Roman"/>
      <w:b/>
      <w:sz w:val="27"/>
      <w:lang w:eastAsia="ru-RU"/>
    </w:rPr>
  </w:style>
  <w:style w:type="character" w:customStyle="1" w:styleId="455">
    <w:name w:val="Знак Знак455"/>
    <w:rsid w:val="00D135B6"/>
    <w:rPr>
      <w:rFonts w:ascii="Times New Roman" w:hAnsi="Times New Roman"/>
      <w:b/>
      <w:i/>
      <w:sz w:val="26"/>
      <w:lang w:eastAsia="ru-RU"/>
    </w:rPr>
  </w:style>
  <w:style w:type="character" w:customStyle="1" w:styleId="562">
    <w:name w:val="Знак5 Знак Знак6"/>
    <w:locked/>
    <w:rsid w:val="00D135B6"/>
    <w:rPr>
      <w:sz w:val="16"/>
    </w:rPr>
  </w:style>
  <w:style w:type="character" w:customStyle="1" w:styleId="505">
    <w:name w:val="Знак Знак505"/>
    <w:locked/>
    <w:rsid w:val="00D135B6"/>
    <w:rPr>
      <w:b/>
      <w:sz w:val="28"/>
      <w:lang w:val="ru-RU" w:eastAsia="ru-RU"/>
    </w:rPr>
  </w:style>
  <w:style w:type="character" w:customStyle="1" w:styleId="525">
    <w:name w:val="Знак Знак525"/>
    <w:rsid w:val="00D135B6"/>
    <w:rPr>
      <w:rFonts w:ascii="Arial" w:hAnsi="Arial"/>
      <w:b/>
      <w:i/>
      <w:sz w:val="28"/>
    </w:rPr>
  </w:style>
  <w:style w:type="character" w:customStyle="1" w:styleId="5151">
    <w:name w:val="Знак5 Знак Знак15"/>
    <w:locked/>
    <w:rsid w:val="00D135B6"/>
    <w:rPr>
      <w:sz w:val="16"/>
      <w:lang w:val="ru-RU" w:eastAsia="ru-RU"/>
    </w:rPr>
  </w:style>
  <w:style w:type="character" w:customStyle="1" w:styleId="652">
    <w:name w:val="Знак6 Знак Знак5"/>
    <w:rsid w:val="00D135B6"/>
    <w:rPr>
      <w:sz w:val="24"/>
      <w:lang w:val="ru-RU" w:eastAsia="ru-RU"/>
    </w:rPr>
  </w:style>
  <w:style w:type="character" w:customStyle="1" w:styleId="207">
    <w:name w:val="Знак Знак207"/>
    <w:rsid w:val="00D135B6"/>
    <w:rPr>
      <w:rFonts w:ascii="Arial" w:hAnsi="Arial"/>
      <w:sz w:val="22"/>
    </w:rPr>
  </w:style>
  <w:style w:type="character" w:customStyle="1" w:styleId="208">
    <w:name w:val="Знак Знак208"/>
    <w:rsid w:val="00D135B6"/>
    <w:rPr>
      <w:rFonts w:ascii="Arial" w:hAnsi="Arial"/>
      <w:sz w:val="22"/>
    </w:rPr>
  </w:style>
  <w:style w:type="character" w:customStyle="1" w:styleId="209">
    <w:name w:val="Знак Знак209"/>
    <w:rsid w:val="00D135B6"/>
    <w:rPr>
      <w:rFonts w:ascii="Arial" w:hAnsi="Arial"/>
      <w:sz w:val="22"/>
    </w:rPr>
  </w:style>
  <w:style w:type="character" w:customStyle="1" w:styleId="616">
    <w:name w:val="Знак Знак616"/>
    <w:rsid w:val="00D135B6"/>
    <w:rPr>
      <w:rFonts w:ascii="Calibri" w:hAnsi="Calibri"/>
      <w:i/>
      <w:sz w:val="24"/>
    </w:rPr>
  </w:style>
  <w:style w:type="paragraph" w:customStyle="1" w:styleId="7b">
    <w:name w:val="Знак Знак Знак Знак Знак Знак7"/>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D135B6"/>
    <w:rPr>
      <w:sz w:val="16"/>
      <w:lang w:val="ru-RU" w:eastAsia="ru-RU"/>
    </w:rPr>
  </w:style>
  <w:style w:type="character" w:customStyle="1" w:styleId="1460">
    <w:name w:val="Знак Знак146"/>
    <w:locked/>
    <w:rsid w:val="00D135B6"/>
    <w:rPr>
      <w:b/>
      <w:sz w:val="27"/>
      <w:lang w:val="ru-RU" w:eastAsia="ru-RU"/>
    </w:rPr>
  </w:style>
  <w:style w:type="character" w:customStyle="1" w:styleId="106">
    <w:name w:val="Знак Знак106"/>
    <w:locked/>
    <w:rsid w:val="00D135B6"/>
    <w:rPr>
      <w:sz w:val="16"/>
      <w:lang w:val="ru-RU" w:eastAsia="ru-RU"/>
    </w:rPr>
  </w:style>
  <w:style w:type="character" w:customStyle="1" w:styleId="167">
    <w:name w:val="Знак Знак167"/>
    <w:locked/>
    <w:rsid w:val="00D135B6"/>
    <w:rPr>
      <w:b/>
      <w:caps/>
      <w:sz w:val="24"/>
      <w:lang w:val="ru-RU" w:eastAsia="ru-RU"/>
    </w:rPr>
  </w:style>
  <w:style w:type="character" w:customStyle="1" w:styleId="84">
    <w:name w:val="Знак Знак Знак8"/>
    <w:rsid w:val="00D135B6"/>
    <w:rPr>
      <w:rFonts w:ascii="Times New Roman" w:hAnsi="Times New Roman"/>
      <w:b/>
      <w:caps/>
      <w:sz w:val="28"/>
    </w:rPr>
  </w:style>
  <w:style w:type="character" w:customStyle="1" w:styleId="256">
    <w:name w:val="Знак Знак256"/>
    <w:rsid w:val="00D135B6"/>
    <w:rPr>
      <w:rFonts w:ascii="Times New Roman" w:hAnsi="Times New Roman"/>
      <w:b/>
      <w:sz w:val="28"/>
    </w:rPr>
  </w:style>
  <w:style w:type="character" w:customStyle="1" w:styleId="2260">
    <w:name w:val="Знак Знак226"/>
    <w:rsid w:val="00D135B6"/>
    <w:rPr>
      <w:rFonts w:ascii="Times New Roman" w:hAnsi="Times New Roman"/>
      <w:sz w:val="24"/>
    </w:rPr>
  </w:style>
  <w:style w:type="character" w:customStyle="1" w:styleId="196">
    <w:name w:val="Знак Знак196"/>
    <w:rsid w:val="00D135B6"/>
    <w:rPr>
      <w:rFonts w:ascii="Times New Roman" w:hAnsi="Times New Roman"/>
      <w:sz w:val="16"/>
      <w:lang w:eastAsia="ru-RU"/>
    </w:rPr>
  </w:style>
  <w:style w:type="character" w:customStyle="1" w:styleId="186">
    <w:name w:val="Знак Знак186"/>
    <w:rsid w:val="00D135B6"/>
    <w:rPr>
      <w:rFonts w:ascii="Courier New" w:hAnsi="Courier New"/>
    </w:rPr>
  </w:style>
  <w:style w:type="character" w:customStyle="1" w:styleId="176">
    <w:name w:val="Знак Знак176"/>
    <w:rsid w:val="00D135B6"/>
    <w:rPr>
      <w:rFonts w:ascii="Times New Roman" w:hAnsi="Times New Roman"/>
      <w:sz w:val="24"/>
    </w:rPr>
  </w:style>
  <w:style w:type="character" w:customStyle="1" w:styleId="156">
    <w:name w:val="Знак Знак156"/>
    <w:rsid w:val="00D135B6"/>
    <w:rPr>
      <w:b/>
      <w:sz w:val="28"/>
    </w:rPr>
  </w:style>
  <w:style w:type="character" w:customStyle="1" w:styleId="4160">
    <w:name w:val="Знак Знак416"/>
    <w:locked/>
    <w:rsid w:val="00D135B6"/>
    <w:rPr>
      <w:rFonts w:ascii="Arial" w:hAnsi="Arial"/>
      <w:b/>
      <w:i/>
      <w:sz w:val="28"/>
      <w:lang w:val="ru-RU" w:eastAsia="en-US"/>
    </w:rPr>
  </w:style>
  <w:style w:type="character" w:customStyle="1" w:styleId="237">
    <w:name w:val="Знак Знак23 Знак7"/>
    <w:aliases w:val="Знак Знак3 Знак7"/>
    <w:locked/>
    <w:rsid w:val="00D135B6"/>
    <w:rPr>
      <w:rFonts w:ascii="Tahoma" w:hAnsi="Tahoma"/>
      <w:sz w:val="16"/>
    </w:rPr>
  </w:style>
  <w:style w:type="paragraph" w:customStyle="1" w:styleId="86">
    <w:name w:val="Знак Знак Знак Знак Знак Знак Знак Знак Знак Знак Знак Знак Знак8"/>
    <w:basedOn w:val="a3"/>
    <w:rsid w:val="00D135B6"/>
    <w:pPr>
      <w:spacing w:after="160" w:line="240" w:lineRule="exact"/>
    </w:pPr>
    <w:rPr>
      <w:rFonts w:ascii="Verdana" w:hAnsi="Verdana"/>
      <w:lang w:val="en-US" w:eastAsia="en-US"/>
    </w:rPr>
  </w:style>
  <w:style w:type="paragraph" w:customStyle="1" w:styleId="362">
    <w:name w:val="Знак36"/>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D135B6"/>
    <w:rPr>
      <w:b/>
      <w:caps/>
      <w:sz w:val="24"/>
      <w:lang w:val="ru-RU" w:eastAsia="ru-RU"/>
    </w:rPr>
  </w:style>
  <w:style w:type="character" w:customStyle="1" w:styleId="6f0">
    <w:name w:val="Без интервала Знак6"/>
    <w:locked/>
    <w:rsid w:val="00D135B6"/>
    <w:rPr>
      <w:rFonts w:ascii="Times New Roman" w:hAnsi="Times New Roman"/>
      <w:sz w:val="22"/>
    </w:rPr>
  </w:style>
  <w:style w:type="character" w:customStyle="1" w:styleId="466">
    <w:name w:val="Знак Знак466"/>
    <w:locked/>
    <w:rsid w:val="00D135B6"/>
    <w:rPr>
      <w:b/>
      <w:sz w:val="27"/>
      <w:lang w:val="ru-RU" w:eastAsia="ru-RU"/>
    </w:rPr>
  </w:style>
  <w:style w:type="character" w:customStyle="1" w:styleId="486">
    <w:name w:val="Знак Знак486"/>
    <w:locked/>
    <w:rsid w:val="00D135B6"/>
    <w:rPr>
      <w:b/>
      <w:sz w:val="27"/>
      <w:lang w:val="ru-RU" w:eastAsia="ru-RU"/>
    </w:rPr>
  </w:style>
  <w:style w:type="character" w:customStyle="1" w:styleId="446">
    <w:name w:val="Знак Знак446"/>
    <w:locked/>
    <w:rsid w:val="00D135B6"/>
    <w:rPr>
      <w:sz w:val="24"/>
    </w:rPr>
  </w:style>
  <w:style w:type="character" w:customStyle="1" w:styleId="5160">
    <w:name w:val="Знак Знак516"/>
    <w:locked/>
    <w:rsid w:val="00D135B6"/>
    <w:rPr>
      <w:b/>
      <w:sz w:val="27"/>
      <w:lang w:val="ru-RU" w:eastAsia="ru-RU"/>
    </w:rPr>
  </w:style>
  <w:style w:type="character" w:customStyle="1" w:styleId="436">
    <w:name w:val="Знак Знак436"/>
    <w:locked/>
    <w:rsid w:val="00D135B6"/>
    <w:rPr>
      <w:color w:val="000000"/>
      <w:sz w:val="24"/>
      <w:lang w:eastAsia="ru-RU"/>
    </w:rPr>
  </w:style>
  <w:style w:type="character" w:customStyle="1" w:styleId="426">
    <w:name w:val="Знак Знак426"/>
    <w:rsid w:val="00D135B6"/>
    <w:rPr>
      <w:rFonts w:ascii="Times New Roman" w:hAnsi="Times New Roman"/>
      <w:sz w:val="16"/>
    </w:rPr>
  </w:style>
  <w:style w:type="character" w:customStyle="1" w:styleId="496">
    <w:name w:val="Знак Знак496"/>
    <w:rsid w:val="00D135B6"/>
    <w:rPr>
      <w:rFonts w:ascii="Times New Roman" w:hAnsi="Times New Roman"/>
      <w:b/>
      <w:caps/>
      <w:sz w:val="24"/>
      <w:lang w:eastAsia="ru-RU"/>
    </w:rPr>
  </w:style>
  <w:style w:type="character" w:customStyle="1" w:styleId="476">
    <w:name w:val="Знак Знак476"/>
    <w:rsid w:val="00D135B6"/>
    <w:rPr>
      <w:rFonts w:ascii="Times New Roman" w:hAnsi="Times New Roman"/>
      <w:b/>
      <w:sz w:val="27"/>
      <w:lang w:eastAsia="ru-RU"/>
    </w:rPr>
  </w:style>
  <w:style w:type="character" w:customStyle="1" w:styleId="456">
    <w:name w:val="Знак Знак456"/>
    <w:rsid w:val="00D135B6"/>
    <w:rPr>
      <w:rFonts w:ascii="Times New Roman" w:hAnsi="Times New Roman"/>
      <w:b/>
      <w:i/>
      <w:sz w:val="26"/>
      <w:lang w:eastAsia="ru-RU"/>
    </w:rPr>
  </w:style>
  <w:style w:type="character" w:customStyle="1" w:styleId="572">
    <w:name w:val="Знак5 Знак Знак7"/>
    <w:locked/>
    <w:rsid w:val="00D135B6"/>
    <w:rPr>
      <w:sz w:val="16"/>
    </w:rPr>
  </w:style>
  <w:style w:type="character" w:customStyle="1" w:styleId="506">
    <w:name w:val="Знак Знак506"/>
    <w:locked/>
    <w:rsid w:val="00D135B6"/>
    <w:rPr>
      <w:b/>
      <w:sz w:val="28"/>
      <w:lang w:val="ru-RU" w:eastAsia="ru-RU"/>
    </w:rPr>
  </w:style>
  <w:style w:type="character" w:customStyle="1" w:styleId="526">
    <w:name w:val="Знак Знак526"/>
    <w:rsid w:val="00D135B6"/>
    <w:rPr>
      <w:rFonts w:ascii="Arial" w:hAnsi="Arial"/>
      <w:b/>
      <w:i/>
      <w:sz w:val="28"/>
    </w:rPr>
  </w:style>
  <w:style w:type="character" w:customStyle="1" w:styleId="662">
    <w:name w:val="Знак6 Знак Знак6"/>
    <w:rsid w:val="00D135B6"/>
    <w:rPr>
      <w:sz w:val="24"/>
      <w:lang w:val="ru-RU" w:eastAsia="ru-RU"/>
    </w:rPr>
  </w:style>
  <w:style w:type="character" w:customStyle="1" w:styleId="403">
    <w:name w:val="Знак Знак40 Знак"/>
    <w:locked/>
    <w:rsid w:val="00D135B6"/>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D135B6"/>
    <w:rPr>
      <w:rFonts w:ascii="Arial" w:hAnsi="Arial"/>
      <w:b/>
      <w:kern w:val="32"/>
      <w:sz w:val="32"/>
      <w:lang w:val="ru-RU" w:eastAsia="ru-RU"/>
    </w:rPr>
  </w:style>
  <w:style w:type="paragraph" w:customStyle="1" w:styleId="paragraph">
    <w:name w:val="paragraph"/>
    <w:basedOn w:val="a3"/>
    <w:rsid w:val="00D135B6"/>
  </w:style>
  <w:style w:type="paragraph" w:customStyle="1" w:styleId="Style88">
    <w:name w:val="Style88"/>
    <w:basedOn w:val="a3"/>
    <w:rsid w:val="00D135B6"/>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D135B6"/>
    <w:rPr>
      <w:color w:val="808080"/>
      <w:shd w:val="clear" w:color="auto" w:fill="E6E6E6"/>
    </w:rPr>
  </w:style>
  <w:style w:type="paragraph" w:customStyle="1" w:styleId="96">
    <w:name w:val="Знак Знак Знак Знак Знак Знак9"/>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D135B6"/>
    <w:rPr>
      <w:sz w:val="16"/>
      <w:lang w:val="ru-RU" w:eastAsia="ru-RU"/>
    </w:rPr>
  </w:style>
  <w:style w:type="character" w:customStyle="1" w:styleId="148">
    <w:name w:val="Знак Знак148"/>
    <w:locked/>
    <w:rsid w:val="00D135B6"/>
    <w:rPr>
      <w:b/>
      <w:sz w:val="27"/>
      <w:lang w:val="ru-RU" w:eastAsia="ru-RU"/>
    </w:rPr>
  </w:style>
  <w:style w:type="character" w:customStyle="1" w:styleId="108">
    <w:name w:val="Знак Знак108"/>
    <w:locked/>
    <w:rsid w:val="00D135B6"/>
    <w:rPr>
      <w:sz w:val="16"/>
      <w:lang w:val="ru-RU" w:eastAsia="ru-RU"/>
    </w:rPr>
  </w:style>
  <w:style w:type="character" w:customStyle="1" w:styleId="6200">
    <w:name w:val="Знак Знак620"/>
    <w:rsid w:val="00D135B6"/>
    <w:rPr>
      <w:rFonts w:ascii="Arial" w:hAnsi="Arial"/>
      <w:b/>
      <w:i/>
      <w:sz w:val="28"/>
      <w:lang w:val="ru-RU" w:eastAsia="en-US"/>
    </w:rPr>
  </w:style>
  <w:style w:type="character" w:customStyle="1" w:styleId="169">
    <w:name w:val="Знак Знак169"/>
    <w:locked/>
    <w:rsid w:val="00D135B6"/>
    <w:rPr>
      <w:b/>
      <w:caps/>
      <w:sz w:val="24"/>
      <w:lang w:val="ru-RU" w:eastAsia="ru-RU"/>
    </w:rPr>
  </w:style>
  <w:style w:type="character" w:customStyle="1" w:styleId="107">
    <w:name w:val="Знак Знак Знак10"/>
    <w:rsid w:val="00D135B6"/>
    <w:rPr>
      <w:rFonts w:ascii="Times New Roman" w:hAnsi="Times New Roman"/>
      <w:b/>
      <w:caps/>
      <w:sz w:val="28"/>
    </w:rPr>
  </w:style>
  <w:style w:type="character" w:customStyle="1" w:styleId="258">
    <w:name w:val="Знак Знак258"/>
    <w:rsid w:val="00D135B6"/>
    <w:rPr>
      <w:rFonts w:ascii="Times New Roman" w:hAnsi="Times New Roman"/>
      <w:b/>
      <w:sz w:val="28"/>
    </w:rPr>
  </w:style>
  <w:style w:type="character" w:customStyle="1" w:styleId="2280">
    <w:name w:val="Знак Знак228"/>
    <w:rsid w:val="00D135B6"/>
    <w:rPr>
      <w:rFonts w:ascii="Times New Roman" w:hAnsi="Times New Roman"/>
      <w:sz w:val="24"/>
    </w:rPr>
  </w:style>
  <w:style w:type="character" w:customStyle="1" w:styleId="2011">
    <w:name w:val="Знак Знак2011"/>
    <w:rsid w:val="00D135B6"/>
    <w:rPr>
      <w:rFonts w:ascii="Arial" w:hAnsi="Arial"/>
      <w:sz w:val="22"/>
    </w:rPr>
  </w:style>
  <w:style w:type="character" w:customStyle="1" w:styleId="198">
    <w:name w:val="Знак Знак198"/>
    <w:rsid w:val="00D135B6"/>
    <w:rPr>
      <w:rFonts w:ascii="Times New Roman" w:hAnsi="Times New Roman"/>
      <w:sz w:val="16"/>
      <w:lang w:eastAsia="ru-RU"/>
    </w:rPr>
  </w:style>
  <w:style w:type="character" w:customStyle="1" w:styleId="188">
    <w:name w:val="Знак Знак188"/>
    <w:rsid w:val="00D135B6"/>
    <w:rPr>
      <w:rFonts w:ascii="Courier New" w:hAnsi="Courier New"/>
    </w:rPr>
  </w:style>
  <w:style w:type="character" w:customStyle="1" w:styleId="178">
    <w:name w:val="Знак Знак178"/>
    <w:rsid w:val="00D135B6"/>
    <w:rPr>
      <w:rFonts w:ascii="Times New Roman" w:hAnsi="Times New Roman"/>
      <w:sz w:val="24"/>
    </w:rPr>
  </w:style>
  <w:style w:type="paragraph" w:customStyle="1" w:styleId="4f2">
    <w:name w:val="Основной текст4"/>
    <w:basedOn w:val="516"/>
    <w:rsid w:val="00D135B6"/>
    <w:pPr>
      <w:spacing w:before="0" w:beforeAutospacing="0" w:after="0" w:afterAutospacing="0" w:line="360" w:lineRule="auto"/>
    </w:pPr>
    <w:rPr>
      <w:szCs w:val="20"/>
    </w:rPr>
  </w:style>
  <w:style w:type="character" w:customStyle="1" w:styleId="158">
    <w:name w:val="Знак Знак158"/>
    <w:rsid w:val="00D135B6"/>
    <w:rPr>
      <w:b/>
      <w:sz w:val="28"/>
    </w:rPr>
  </w:style>
  <w:style w:type="paragraph" w:customStyle="1" w:styleId="3ff4">
    <w:name w:val="Цитата3"/>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D135B6"/>
    <w:rPr>
      <w:rFonts w:ascii="Courier New" w:hAnsi="Courier New"/>
      <w:sz w:val="20"/>
      <w:szCs w:val="20"/>
    </w:rPr>
  </w:style>
  <w:style w:type="paragraph" w:customStyle="1" w:styleId="333">
    <w:name w:val="Основной текст 33"/>
    <w:basedOn w:val="516"/>
    <w:rsid w:val="00D135B6"/>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D135B6"/>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D135B6"/>
    <w:pPr>
      <w:spacing w:line="360" w:lineRule="auto"/>
      <w:ind w:firstLine="709"/>
      <w:jc w:val="both"/>
    </w:pPr>
    <w:rPr>
      <w:sz w:val="28"/>
      <w:szCs w:val="20"/>
    </w:rPr>
  </w:style>
  <w:style w:type="paragraph" w:customStyle="1" w:styleId="2ffff6">
    <w:name w:val="Верхний колонтитул2"/>
    <w:basedOn w:val="a3"/>
    <w:rsid w:val="00D135B6"/>
    <w:pPr>
      <w:tabs>
        <w:tab w:val="center" w:pos="4153"/>
        <w:tab w:val="right" w:pos="8306"/>
      </w:tabs>
    </w:pPr>
    <w:rPr>
      <w:rFonts w:ascii="Arial" w:hAnsi="Arial"/>
      <w:szCs w:val="20"/>
    </w:rPr>
  </w:style>
  <w:style w:type="character" w:customStyle="1" w:styleId="418">
    <w:name w:val="Знак Знак418"/>
    <w:locked/>
    <w:rsid w:val="00D135B6"/>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D135B6"/>
    <w:pPr>
      <w:spacing w:after="160" w:line="240" w:lineRule="exact"/>
    </w:pPr>
    <w:rPr>
      <w:rFonts w:ascii="Verdana" w:hAnsi="Verdana"/>
      <w:lang w:val="en-US" w:eastAsia="en-US"/>
    </w:rPr>
  </w:style>
  <w:style w:type="paragraph" w:customStyle="1" w:styleId="382">
    <w:name w:val="Знак38"/>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D135B6"/>
    <w:rPr>
      <w:b/>
      <w:caps/>
      <w:sz w:val="24"/>
      <w:lang w:val="ru-RU" w:eastAsia="ru-RU"/>
    </w:rPr>
  </w:style>
  <w:style w:type="character" w:customStyle="1" w:styleId="1182">
    <w:name w:val="Знак1 Знак Знак18"/>
    <w:locked/>
    <w:rsid w:val="00D135B6"/>
    <w:rPr>
      <w:rFonts w:ascii="Times New Roman" w:hAnsi="Times New Roman"/>
      <w:sz w:val="24"/>
      <w:lang w:eastAsia="ru-RU"/>
    </w:rPr>
  </w:style>
  <w:style w:type="character" w:customStyle="1" w:styleId="468">
    <w:name w:val="Знак Знак468"/>
    <w:locked/>
    <w:rsid w:val="00D135B6"/>
    <w:rPr>
      <w:b/>
      <w:sz w:val="27"/>
      <w:lang w:val="ru-RU" w:eastAsia="ru-RU"/>
    </w:rPr>
  </w:style>
  <w:style w:type="character" w:customStyle="1" w:styleId="488">
    <w:name w:val="Знак Знак488"/>
    <w:locked/>
    <w:rsid w:val="00D135B6"/>
    <w:rPr>
      <w:b/>
      <w:sz w:val="27"/>
      <w:lang w:val="ru-RU" w:eastAsia="ru-RU"/>
    </w:rPr>
  </w:style>
  <w:style w:type="character" w:customStyle="1" w:styleId="448">
    <w:name w:val="Знак Знак448"/>
    <w:locked/>
    <w:rsid w:val="00D135B6"/>
    <w:rPr>
      <w:sz w:val="24"/>
    </w:rPr>
  </w:style>
  <w:style w:type="character" w:customStyle="1" w:styleId="518">
    <w:name w:val="Знак Знак518"/>
    <w:locked/>
    <w:rsid w:val="00D135B6"/>
    <w:rPr>
      <w:b/>
      <w:sz w:val="27"/>
      <w:lang w:val="ru-RU" w:eastAsia="ru-RU"/>
    </w:rPr>
  </w:style>
  <w:style w:type="character" w:customStyle="1" w:styleId="438">
    <w:name w:val="Знак Знак438"/>
    <w:locked/>
    <w:rsid w:val="00D135B6"/>
    <w:rPr>
      <w:color w:val="000000"/>
      <w:sz w:val="24"/>
      <w:lang w:eastAsia="ru-RU"/>
    </w:rPr>
  </w:style>
  <w:style w:type="character" w:customStyle="1" w:styleId="428">
    <w:name w:val="Знак Знак428"/>
    <w:rsid w:val="00D135B6"/>
    <w:rPr>
      <w:rFonts w:ascii="Times New Roman" w:hAnsi="Times New Roman"/>
      <w:sz w:val="16"/>
    </w:rPr>
  </w:style>
  <w:style w:type="character" w:customStyle="1" w:styleId="498">
    <w:name w:val="Знак Знак498"/>
    <w:rsid w:val="00D135B6"/>
    <w:rPr>
      <w:rFonts w:ascii="Times New Roman" w:hAnsi="Times New Roman"/>
      <w:b/>
      <w:caps/>
      <w:sz w:val="24"/>
      <w:lang w:eastAsia="ru-RU"/>
    </w:rPr>
  </w:style>
  <w:style w:type="paragraph" w:customStyle="1" w:styleId="427">
    <w:name w:val="Заголовок 42"/>
    <w:basedOn w:val="516"/>
    <w:next w:val="516"/>
    <w:rsid w:val="00D135B6"/>
    <w:pPr>
      <w:keepNext/>
      <w:spacing w:before="0" w:beforeAutospacing="0" w:after="0" w:afterAutospacing="0"/>
    </w:pPr>
    <w:rPr>
      <w:szCs w:val="20"/>
    </w:rPr>
  </w:style>
  <w:style w:type="character" w:customStyle="1" w:styleId="478">
    <w:name w:val="Знак Знак478"/>
    <w:rsid w:val="00D135B6"/>
    <w:rPr>
      <w:rFonts w:ascii="Times New Roman" w:hAnsi="Times New Roman"/>
      <w:b/>
      <w:sz w:val="27"/>
      <w:lang w:eastAsia="ru-RU"/>
    </w:rPr>
  </w:style>
  <w:style w:type="character" w:customStyle="1" w:styleId="458">
    <w:name w:val="Знак Знак458"/>
    <w:rsid w:val="00D135B6"/>
    <w:rPr>
      <w:rFonts w:ascii="Times New Roman" w:hAnsi="Times New Roman"/>
      <w:b/>
      <w:i/>
      <w:sz w:val="26"/>
      <w:lang w:eastAsia="ru-RU"/>
    </w:rPr>
  </w:style>
  <w:style w:type="character" w:customStyle="1" w:styleId="592">
    <w:name w:val="Знак5 Знак Знак9"/>
    <w:locked/>
    <w:rsid w:val="00D135B6"/>
    <w:rPr>
      <w:sz w:val="16"/>
    </w:rPr>
  </w:style>
  <w:style w:type="character" w:customStyle="1" w:styleId="508">
    <w:name w:val="Знак Знак508"/>
    <w:locked/>
    <w:rsid w:val="00D135B6"/>
    <w:rPr>
      <w:b/>
      <w:sz w:val="28"/>
      <w:lang w:val="ru-RU" w:eastAsia="ru-RU"/>
    </w:rPr>
  </w:style>
  <w:style w:type="character" w:customStyle="1" w:styleId="528">
    <w:name w:val="Знак Знак528"/>
    <w:rsid w:val="00D135B6"/>
    <w:rPr>
      <w:rFonts w:ascii="Arial" w:hAnsi="Arial"/>
      <w:b/>
      <w:i/>
      <w:sz w:val="28"/>
    </w:rPr>
  </w:style>
  <w:style w:type="character" w:customStyle="1" w:styleId="5180">
    <w:name w:val="Знак5 Знак Знак18"/>
    <w:locked/>
    <w:rsid w:val="00D135B6"/>
    <w:rPr>
      <w:sz w:val="16"/>
      <w:lang w:val="ru-RU" w:eastAsia="ru-RU"/>
    </w:rPr>
  </w:style>
  <w:style w:type="character" w:customStyle="1" w:styleId="682">
    <w:name w:val="Знак6 Знак Знак8"/>
    <w:rsid w:val="00D135B6"/>
    <w:rPr>
      <w:sz w:val="24"/>
      <w:lang w:val="ru-RU" w:eastAsia="ru-RU"/>
    </w:rPr>
  </w:style>
  <w:style w:type="character" w:customStyle="1" w:styleId="5520">
    <w:name w:val="Знак Знак552"/>
    <w:locked/>
    <w:rsid w:val="00D135B6"/>
    <w:rPr>
      <w:sz w:val="24"/>
      <w:lang w:val="ru-RU" w:eastAsia="ru-RU"/>
    </w:rPr>
  </w:style>
  <w:style w:type="character" w:customStyle="1" w:styleId="6520">
    <w:name w:val="Знак Знак652"/>
    <w:locked/>
    <w:rsid w:val="00D135B6"/>
    <w:rPr>
      <w:b/>
      <w:sz w:val="27"/>
      <w:lang w:val="ru-RU" w:eastAsia="ru-RU"/>
    </w:rPr>
  </w:style>
  <w:style w:type="character" w:customStyle="1" w:styleId="6420">
    <w:name w:val="Знак Знак642"/>
    <w:locked/>
    <w:rsid w:val="00D135B6"/>
    <w:rPr>
      <w:b/>
      <w:sz w:val="28"/>
      <w:lang w:val="ru-RU" w:eastAsia="ru-RU"/>
    </w:rPr>
  </w:style>
  <w:style w:type="character" w:customStyle="1" w:styleId="6320">
    <w:name w:val="Знак Знак632"/>
    <w:locked/>
    <w:rsid w:val="00D135B6"/>
    <w:rPr>
      <w:b/>
      <w:i/>
      <w:sz w:val="26"/>
      <w:lang w:val="ru-RU" w:eastAsia="ru-RU"/>
    </w:rPr>
  </w:style>
  <w:style w:type="character" w:customStyle="1" w:styleId="6220">
    <w:name w:val="Знак Знак622"/>
    <w:locked/>
    <w:rsid w:val="00D135B6"/>
    <w:rPr>
      <w:sz w:val="24"/>
      <w:lang w:val="ru-RU" w:eastAsia="ru-RU"/>
    </w:rPr>
  </w:style>
  <w:style w:type="character" w:customStyle="1" w:styleId="619">
    <w:name w:val="Знак Знак619"/>
    <w:locked/>
    <w:rsid w:val="00D135B6"/>
    <w:rPr>
      <w:sz w:val="24"/>
      <w:lang w:val="ru-RU" w:eastAsia="ru-RU"/>
    </w:rPr>
  </w:style>
  <w:style w:type="character" w:customStyle="1" w:styleId="602">
    <w:name w:val="Знак Знак602"/>
    <w:locked/>
    <w:rsid w:val="00D135B6"/>
    <w:rPr>
      <w:i/>
      <w:sz w:val="24"/>
      <w:lang w:val="ru-RU" w:eastAsia="ru-RU"/>
    </w:rPr>
  </w:style>
  <w:style w:type="character" w:customStyle="1" w:styleId="5920">
    <w:name w:val="Знак Знак592"/>
    <w:locked/>
    <w:rsid w:val="00D135B6"/>
    <w:rPr>
      <w:rFonts w:ascii="Arial" w:hAnsi="Arial"/>
      <w:sz w:val="22"/>
      <w:lang w:val="ru-RU" w:eastAsia="ru-RU"/>
    </w:rPr>
  </w:style>
  <w:style w:type="character" w:customStyle="1" w:styleId="582">
    <w:name w:val="Знак Знак582"/>
    <w:locked/>
    <w:rsid w:val="00D135B6"/>
    <w:rPr>
      <w:rFonts w:ascii="Courier New" w:hAnsi="Courier New"/>
      <w:lang w:val="ru-RU" w:eastAsia="ru-RU"/>
    </w:rPr>
  </w:style>
  <w:style w:type="character" w:customStyle="1" w:styleId="5720">
    <w:name w:val="Знак Знак572"/>
    <w:locked/>
    <w:rsid w:val="00D135B6"/>
    <w:rPr>
      <w:lang w:val="ru-RU" w:eastAsia="ru-RU"/>
    </w:rPr>
  </w:style>
  <w:style w:type="character" w:customStyle="1" w:styleId="5620">
    <w:name w:val="Знак Знак562"/>
    <w:locked/>
    <w:rsid w:val="00D135B6"/>
    <w:rPr>
      <w:sz w:val="24"/>
      <w:lang w:val="ru-RU" w:eastAsia="ru-RU"/>
    </w:rPr>
  </w:style>
  <w:style w:type="character" w:customStyle="1" w:styleId="542">
    <w:name w:val="Знак Знак542"/>
    <w:locked/>
    <w:rsid w:val="00D135B6"/>
    <w:rPr>
      <w:sz w:val="24"/>
      <w:lang w:val="en-US" w:eastAsia="ru-RU"/>
    </w:rPr>
  </w:style>
  <w:style w:type="paragraph" w:customStyle="1" w:styleId="238">
    <w:name w:val="Заголовок 23"/>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D135B6"/>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D135B6"/>
    <w:pPr>
      <w:tabs>
        <w:tab w:val="left" w:pos="1440"/>
      </w:tabs>
      <w:suppressAutoHyphens/>
      <w:spacing w:before="240" w:after="60"/>
      <w:ind w:left="1440" w:hanging="1440"/>
      <w:outlineLvl w:val="7"/>
    </w:pPr>
    <w:rPr>
      <w:i/>
      <w:iCs/>
      <w:lang w:eastAsia="zh-CN"/>
    </w:rPr>
  </w:style>
  <w:style w:type="character" w:customStyle="1" w:styleId="672">
    <w:name w:val="Знак Знак672"/>
    <w:rsid w:val="00D135B6"/>
    <w:rPr>
      <w:rFonts w:ascii="Arial" w:hAnsi="Arial"/>
      <w:b/>
      <w:sz w:val="26"/>
    </w:rPr>
  </w:style>
  <w:style w:type="character" w:customStyle="1" w:styleId="6620">
    <w:name w:val="Знак Знак662"/>
    <w:rsid w:val="00D135B6"/>
    <w:rPr>
      <w:b/>
      <w:sz w:val="28"/>
    </w:rPr>
  </w:style>
  <w:style w:type="character" w:customStyle="1" w:styleId="702">
    <w:name w:val="Знак Знак702"/>
    <w:rsid w:val="00D135B6"/>
    <w:rPr>
      <w:rFonts w:ascii="Arial" w:hAnsi="Arial"/>
      <w:b/>
      <w:sz w:val="26"/>
    </w:rPr>
  </w:style>
  <w:style w:type="character" w:customStyle="1" w:styleId="692">
    <w:name w:val="Знак Знак692"/>
    <w:rsid w:val="00D135B6"/>
    <w:rPr>
      <w:b/>
      <w:sz w:val="28"/>
    </w:rPr>
  </w:style>
  <w:style w:type="character" w:customStyle="1" w:styleId="6820">
    <w:name w:val="Знак Знак682"/>
    <w:rsid w:val="00D135B6"/>
    <w:rPr>
      <w:b/>
      <w:i/>
      <w:sz w:val="26"/>
    </w:rPr>
  </w:style>
  <w:style w:type="paragraph" w:customStyle="1" w:styleId="HTML21">
    <w:name w:val="Стандартный HTML2"/>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D135B6"/>
    <w:rPr>
      <w:rFonts w:ascii="Arial" w:hAnsi="Arial"/>
      <w:sz w:val="22"/>
    </w:rPr>
  </w:style>
  <w:style w:type="character" w:customStyle="1" w:styleId="618">
    <w:name w:val="Знак Знак618"/>
    <w:rsid w:val="00D135B6"/>
    <w:rPr>
      <w:rFonts w:ascii="Arial" w:hAnsi="Arial"/>
      <w:b/>
      <w:i/>
      <w:sz w:val="28"/>
      <w:lang w:val="ru-RU" w:eastAsia="en-US"/>
    </w:rPr>
  </w:style>
  <w:style w:type="paragraph" w:customStyle="1" w:styleId="87">
    <w:name w:val="Знак Знак Знак Знак Знак Знак8"/>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D135B6"/>
    <w:rPr>
      <w:sz w:val="16"/>
      <w:lang w:val="ru-RU" w:eastAsia="ru-RU"/>
    </w:rPr>
  </w:style>
  <w:style w:type="paragraph" w:customStyle="1" w:styleId="7c">
    <w:name w:val="Обычный7"/>
    <w:rsid w:val="00D135B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D135B6"/>
    <w:rPr>
      <w:b/>
      <w:sz w:val="27"/>
      <w:lang w:val="ru-RU" w:eastAsia="ru-RU"/>
    </w:rPr>
  </w:style>
  <w:style w:type="character" w:customStyle="1" w:styleId="1070">
    <w:name w:val="Знак Знак107"/>
    <w:locked/>
    <w:rsid w:val="00D135B6"/>
    <w:rPr>
      <w:sz w:val="16"/>
      <w:lang w:val="ru-RU" w:eastAsia="ru-RU"/>
    </w:rPr>
  </w:style>
  <w:style w:type="paragraph" w:customStyle="1" w:styleId="4f3">
    <w:name w:val="Абзац списка4"/>
    <w:basedOn w:val="a3"/>
    <w:rsid w:val="00D135B6"/>
    <w:pPr>
      <w:spacing w:after="200" w:line="276" w:lineRule="auto"/>
      <w:ind w:left="720"/>
    </w:pPr>
    <w:rPr>
      <w:rFonts w:ascii="Calibri" w:hAnsi="Calibri"/>
      <w:sz w:val="22"/>
      <w:szCs w:val="22"/>
      <w:lang w:eastAsia="en-US"/>
    </w:rPr>
  </w:style>
  <w:style w:type="character" w:customStyle="1" w:styleId="168">
    <w:name w:val="Знак Знак168"/>
    <w:locked/>
    <w:rsid w:val="00D135B6"/>
    <w:rPr>
      <w:b/>
      <w:caps/>
      <w:sz w:val="24"/>
      <w:lang w:val="ru-RU" w:eastAsia="ru-RU"/>
    </w:rPr>
  </w:style>
  <w:style w:type="paragraph" w:customStyle="1" w:styleId="242">
    <w:name w:val="Основной текст 24"/>
    <w:basedOn w:val="a3"/>
    <w:rsid w:val="00D135B6"/>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D135B6"/>
    <w:rPr>
      <w:rFonts w:ascii="Times New Roman" w:hAnsi="Times New Roman"/>
      <w:b/>
      <w:caps/>
      <w:sz w:val="28"/>
    </w:rPr>
  </w:style>
  <w:style w:type="character" w:customStyle="1" w:styleId="257">
    <w:name w:val="Знак Знак257"/>
    <w:rsid w:val="00D135B6"/>
    <w:rPr>
      <w:rFonts w:ascii="Times New Roman" w:hAnsi="Times New Roman"/>
      <w:b/>
      <w:sz w:val="28"/>
    </w:rPr>
  </w:style>
  <w:style w:type="character" w:customStyle="1" w:styleId="2270">
    <w:name w:val="Знак Знак227"/>
    <w:rsid w:val="00D135B6"/>
    <w:rPr>
      <w:rFonts w:ascii="Times New Roman" w:hAnsi="Times New Roman"/>
      <w:sz w:val="24"/>
    </w:rPr>
  </w:style>
  <w:style w:type="character" w:customStyle="1" w:styleId="197">
    <w:name w:val="Знак Знак197"/>
    <w:rsid w:val="00D135B6"/>
    <w:rPr>
      <w:rFonts w:ascii="Times New Roman" w:hAnsi="Times New Roman"/>
      <w:sz w:val="16"/>
      <w:lang w:eastAsia="ru-RU"/>
    </w:rPr>
  </w:style>
  <w:style w:type="character" w:customStyle="1" w:styleId="187">
    <w:name w:val="Знак Знак187"/>
    <w:rsid w:val="00D135B6"/>
    <w:rPr>
      <w:rFonts w:ascii="Courier New" w:hAnsi="Courier New"/>
    </w:rPr>
  </w:style>
  <w:style w:type="character" w:customStyle="1" w:styleId="177">
    <w:name w:val="Знак Знак177"/>
    <w:rsid w:val="00D135B6"/>
    <w:rPr>
      <w:rFonts w:ascii="Times New Roman" w:hAnsi="Times New Roman"/>
      <w:sz w:val="24"/>
    </w:rPr>
  </w:style>
  <w:style w:type="paragraph" w:customStyle="1" w:styleId="346">
    <w:name w:val="Заголовок 34"/>
    <w:basedOn w:val="7c"/>
    <w:next w:val="7c"/>
    <w:rsid w:val="00D135B6"/>
    <w:pPr>
      <w:keepNext/>
      <w:widowControl/>
      <w:ind w:left="0" w:firstLine="0"/>
      <w:outlineLvl w:val="2"/>
    </w:pPr>
    <w:rPr>
      <w:sz w:val="24"/>
    </w:rPr>
  </w:style>
  <w:style w:type="paragraph" w:customStyle="1" w:styleId="5f">
    <w:name w:val="Основной текст5"/>
    <w:basedOn w:val="7c"/>
    <w:rsid w:val="00D135B6"/>
    <w:pPr>
      <w:widowControl/>
      <w:spacing w:line="360" w:lineRule="auto"/>
      <w:ind w:left="0" w:firstLine="0"/>
    </w:pPr>
    <w:rPr>
      <w:sz w:val="24"/>
    </w:rPr>
  </w:style>
  <w:style w:type="character" w:customStyle="1" w:styleId="157">
    <w:name w:val="Знак Знак157"/>
    <w:rsid w:val="00D135B6"/>
    <w:rPr>
      <w:b/>
      <w:sz w:val="28"/>
    </w:rPr>
  </w:style>
  <w:style w:type="paragraph" w:customStyle="1" w:styleId="243">
    <w:name w:val="Заголовок 24"/>
    <w:basedOn w:val="a3"/>
    <w:next w:val="a3"/>
    <w:rsid w:val="00D135B6"/>
    <w:pPr>
      <w:keepNext/>
      <w:widowControl w:val="0"/>
      <w:jc w:val="center"/>
    </w:pPr>
    <w:rPr>
      <w:b/>
      <w:sz w:val="26"/>
      <w:szCs w:val="20"/>
    </w:rPr>
  </w:style>
  <w:style w:type="paragraph" w:customStyle="1" w:styleId="88">
    <w:name w:val="Обычный8"/>
    <w:basedOn w:val="a3"/>
    <w:rsid w:val="00D135B6"/>
    <w:pPr>
      <w:spacing w:before="100" w:beforeAutospacing="1" w:after="100" w:afterAutospacing="1"/>
    </w:pPr>
  </w:style>
  <w:style w:type="paragraph" w:customStyle="1" w:styleId="4f4">
    <w:name w:val="Цитата4"/>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D135B6"/>
    <w:rPr>
      <w:rFonts w:ascii="Courier New" w:hAnsi="Courier New"/>
      <w:sz w:val="20"/>
      <w:szCs w:val="20"/>
    </w:rPr>
  </w:style>
  <w:style w:type="paragraph" w:customStyle="1" w:styleId="348">
    <w:name w:val="Основной текст 34"/>
    <w:basedOn w:val="7c"/>
    <w:rsid w:val="00D135B6"/>
    <w:pPr>
      <w:widowControl/>
      <w:tabs>
        <w:tab w:val="left" w:pos="360"/>
      </w:tabs>
      <w:ind w:left="0" w:firstLine="0"/>
      <w:jc w:val="both"/>
    </w:pPr>
    <w:rPr>
      <w:i/>
      <w:sz w:val="26"/>
    </w:rPr>
  </w:style>
  <w:style w:type="paragraph" w:customStyle="1" w:styleId="239">
    <w:name w:val="Основной текст с отступом 23"/>
    <w:basedOn w:val="a3"/>
    <w:rsid w:val="00D135B6"/>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D135B6"/>
    <w:pPr>
      <w:spacing w:line="360" w:lineRule="auto"/>
      <w:ind w:firstLine="709"/>
      <w:jc w:val="both"/>
    </w:pPr>
    <w:rPr>
      <w:sz w:val="28"/>
      <w:szCs w:val="20"/>
    </w:rPr>
  </w:style>
  <w:style w:type="paragraph" w:customStyle="1" w:styleId="3ff6">
    <w:name w:val="Верхний колонтитул3"/>
    <w:basedOn w:val="a3"/>
    <w:rsid w:val="00D135B6"/>
    <w:pPr>
      <w:tabs>
        <w:tab w:val="center" w:pos="4153"/>
        <w:tab w:val="right" w:pos="8306"/>
      </w:tabs>
    </w:pPr>
    <w:rPr>
      <w:rFonts w:ascii="Arial" w:hAnsi="Arial"/>
      <w:szCs w:val="20"/>
    </w:rPr>
  </w:style>
  <w:style w:type="character" w:customStyle="1" w:styleId="3ff7">
    <w:name w:val="Слабое выделение3"/>
    <w:rsid w:val="00D135B6"/>
    <w:rPr>
      <w:i/>
      <w:color w:val="808080"/>
    </w:rPr>
  </w:style>
  <w:style w:type="character" w:customStyle="1" w:styleId="4170">
    <w:name w:val="Знак Знак417"/>
    <w:locked/>
    <w:rsid w:val="00D135B6"/>
    <w:rPr>
      <w:rFonts w:ascii="Arial" w:hAnsi="Arial"/>
      <w:b/>
      <w:i/>
      <w:sz w:val="28"/>
      <w:lang w:val="ru-RU" w:eastAsia="en-US"/>
    </w:rPr>
  </w:style>
  <w:style w:type="character" w:customStyle="1" w:styleId="3ff8">
    <w:name w:val="Основной шрифт абзаца3"/>
    <w:rsid w:val="00D135B6"/>
  </w:style>
  <w:style w:type="paragraph" w:customStyle="1" w:styleId="98">
    <w:name w:val="Знак Знак Знак Знак Знак Знак Знак Знак Знак Знак Знак Знак Знак9"/>
    <w:basedOn w:val="a3"/>
    <w:rsid w:val="00D135B6"/>
    <w:pPr>
      <w:spacing w:after="160" w:line="240" w:lineRule="exact"/>
    </w:pPr>
    <w:rPr>
      <w:rFonts w:ascii="Verdana" w:hAnsi="Verdana"/>
      <w:lang w:val="en-US" w:eastAsia="en-US"/>
    </w:rPr>
  </w:style>
  <w:style w:type="paragraph" w:customStyle="1" w:styleId="372">
    <w:name w:val="Знак37"/>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D135B6"/>
    <w:rPr>
      <w:b/>
      <w:caps/>
      <w:sz w:val="24"/>
      <w:lang w:val="ru-RU" w:eastAsia="ru-RU"/>
    </w:rPr>
  </w:style>
  <w:style w:type="character" w:customStyle="1" w:styleId="1172">
    <w:name w:val="Знак1 Знак Знак17"/>
    <w:locked/>
    <w:rsid w:val="00D135B6"/>
    <w:rPr>
      <w:rFonts w:ascii="Times New Roman" w:hAnsi="Times New Roman"/>
      <w:sz w:val="24"/>
      <w:lang w:eastAsia="ru-RU"/>
    </w:rPr>
  </w:style>
  <w:style w:type="character" w:customStyle="1" w:styleId="467">
    <w:name w:val="Знак Знак467"/>
    <w:locked/>
    <w:rsid w:val="00D135B6"/>
    <w:rPr>
      <w:b/>
      <w:sz w:val="27"/>
      <w:lang w:val="ru-RU" w:eastAsia="ru-RU"/>
    </w:rPr>
  </w:style>
  <w:style w:type="character" w:customStyle="1" w:styleId="487">
    <w:name w:val="Знак Знак487"/>
    <w:locked/>
    <w:rsid w:val="00D135B6"/>
    <w:rPr>
      <w:b/>
      <w:sz w:val="27"/>
      <w:lang w:val="ru-RU" w:eastAsia="ru-RU"/>
    </w:rPr>
  </w:style>
  <w:style w:type="character" w:customStyle="1" w:styleId="447">
    <w:name w:val="Знак Знак447"/>
    <w:locked/>
    <w:rsid w:val="00D135B6"/>
    <w:rPr>
      <w:sz w:val="24"/>
    </w:rPr>
  </w:style>
  <w:style w:type="character" w:customStyle="1" w:styleId="517">
    <w:name w:val="Знак Знак517"/>
    <w:locked/>
    <w:rsid w:val="00D135B6"/>
    <w:rPr>
      <w:b/>
      <w:sz w:val="27"/>
      <w:lang w:val="ru-RU" w:eastAsia="ru-RU"/>
    </w:rPr>
  </w:style>
  <w:style w:type="character" w:customStyle="1" w:styleId="4370">
    <w:name w:val="Знак Знак437"/>
    <w:locked/>
    <w:rsid w:val="00D135B6"/>
    <w:rPr>
      <w:color w:val="000000"/>
      <w:sz w:val="24"/>
      <w:lang w:eastAsia="ru-RU"/>
    </w:rPr>
  </w:style>
  <w:style w:type="character" w:customStyle="1" w:styleId="4270">
    <w:name w:val="Знак Знак427"/>
    <w:rsid w:val="00D135B6"/>
    <w:rPr>
      <w:rFonts w:ascii="Times New Roman" w:hAnsi="Times New Roman"/>
      <w:sz w:val="16"/>
    </w:rPr>
  </w:style>
  <w:style w:type="character" w:customStyle="1" w:styleId="497">
    <w:name w:val="Знак Знак497"/>
    <w:rsid w:val="00D135B6"/>
    <w:rPr>
      <w:rFonts w:ascii="Times New Roman" w:hAnsi="Times New Roman"/>
      <w:b/>
      <w:caps/>
      <w:sz w:val="24"/>
      <w:lang w:eastAsia="ru-RU"/>
    </w:rPr>
  </w:style>
  <w:style w:type="paragraph" w:customStyle="1" w:styleId="449">
    <w:name w:val="Заголовок 44"/>
    <w:basedOn w:val="7c"/>
    <w:next w:val="7c"/>
    <w:rsid w:val="00D135B6"/>
    <w:pPr>
      <w:keepNext/>
      <w:widowControl/>
      <w:ind w:left="0" w:firstLine="0"/>
    </w:pPr>
    <w:rPr>
      <w:sz w:val="24"/>
    </w:rPr>
  </w:style>
  <w:style w:type="character" w:customStyle="1" w:styleId="477">
    <w:name w:val="Знак Знак477"/>
    <w:rsid w:val="00D135B6"/>
    <w:rPr>
      <w:rFonts w:ascii="Times New Roman" w:hAnsi="Times New Roman"/>
      <w:b/>
      <w:sz w:val="27"/>
      <w:lang w:eastAsia="ru-RU"/>
    </w:rPr>
  </w:style>
  <w:style w:type="character" w:customStyle="1" w:styleId="457">
    <w:name w:val="Знак Знак457"/>
    <w:rsid w:val="00D135B6"/>
    <w:rPr>
      <w:rFonts w:ascii="Times New Roman" w:hAnsi="Times New Roman"/>
      <w:b/>
      <w:i/>
      <w:sz w:val="26"/>
      <w:lang w:eastAsia="ru-RU"/>
    </w:rPr>
  </w:style>
  <w:style w:type="paragraph" w:customStyle="1" w:styleId="633">
    <w:name w:val="Заголовок 63"/>
    <w:rsid w:val="00D135B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D135B6"/>
    <w:rPr>
      <w:sz w:val="16"/>
    </w:rPr>
  </w:style>
  <w:style w:type="character" w:customStyle="1" w:styleId="507">
    <w:name w:val="Знак Знак507"/>
    <w:locked/>
    <w:rsid w:val="00D135B6"/>
    <w:rPr>
      <w:b/>
      <w:sz w:val="28"/>
      <w:lang w:val="ru-RU" w:eastAsia="ru-RU"/>
    </w:rPr>
  </w:style>
  <w:style w:type="character" w:customStyle="1" w:styleId="527">
    <w:name w:val="Знак Знак527"/>
    <w:rsid w:val="00D135B6"/>
    <w:rPr>
      <w:rFonts w:ascii="Arial" w:hAnsi="Arial"/>
      <w:b/>
      <w:i/>
      <w:sz w:val="28"/>
    </w:rPr>
  </w:style>
  <w:style w:type="paragraph" w:customStyle="1" w:styleId="2211">
    <w:name w:val="Цитата 221"/>
    <w:basedOn w:val="a3"/>
    <w:next w:val="a3"/>
    <w:rsid w:val="00D135B6"/>
    <w:rPr>
      <w:rFonts w:ascii="Calibri" w:hAnsi="Calibri"/>
      <w:i/>
      <w:iCs/>
      <w:color w:val="000000"/>
    </w:rPr>
  </w:style>
  <w:style w:type="paragraph" w:customStyle="1" w:styleId="21fa">
    <w:name w:val="Выделенная цитата21"/>
    <w:basedOn w:val="a3"/>
    <w:next w:val="a3"/>
    <w:rsid w:val="00D135B6"/>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D135B6"/>
    <w:rPr>
      <w:sz w:val="16"/>
      <w:lang w:val="ru-RU" w:eastAsia="ru-RU"/>
    </w:rPr>
  </w:style>
  <w:style w:type="character" w:customStyle="1" w:styleId="673">
    <w:name w:val="Знак6 Знак Знак7"/>
    <w:rsid w:val="00D135B6"/>
    <w:rPr>
      <w:sz w:val="24"/>
      <w:lang w:val="ru-RU" w:eastAsia="ru-RU"/>
    </w:rPr>
  </w:style>
  <w:style w:type="character" w:customStyle="1" w:styleId="21fb">
    <w:name w:val="Замещающий текст21"/>
    <w:rsid w:val="00D135B6"/>
    <w:rPr>
      <w:color w:val="808080"/>
    </w:rPr>
  </w:style>
  <w:style w:type="paragraph" w:customStyle="1" w:styleId="12f0">
    <w:name w:val="Заголовок 12"/>
    <w:basedOn w:val="a3"/>
    <w:next w:val="a3"/>
    <w:rsid w:val="00D135B6"/>
    <w:pPr>
      <w:suppressAutoHyphens/>
      <w:ind w:firstLine="454"/>
    </w:pPr>
    <w:rPr>
      <w:b/>
      <w:caps/>
      <w:lang w:eastAsia="zh-CN"/>
    </w:rPr>
  </w:style>
  <w:style w:type="character" w:customStyle="1" w:styleId="617">
    <w:name w:val="Знак Знак617"/>
    <w:locked/>
    <w:rsid w:val="00D135B6"/>
    <w:rPr>
      <w:sz w:val="24"/>
      <w:lang w:val="ru-RU" w:eastAsia="ru-RU"/>
    </w:rPr>
  </w:style>
  <w:style w:type="paragraph" w:customStyle="1" w:styleId="259">
    <w:name w:val="Заголовок 25"/>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D135B6"/>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D135B6"/>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D135B6"/>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D135B6"/>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D135B6"/>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D135B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D135B6"/>
    <w:rPr>
      <w:b/>
    </w:rPr>
  </w:style>
  <w:style w:type="paragraph" w:customStyle="1" w:styleId="HTML31">
    <w:name w:val="Стандартный HTML3"/>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D135B6"/>
    <w:rPr>
      <w:sz w:val="24"/>
      <w:lang w:val="ru-RU" w:eastAsia="ru-RU"/>
    </w:rPr>
  </w:style>
  <w:style w:type="paragraph" w:customStyle="1" w:styleId="921">
    <w:name w:val="Знак92"/>
    <w:basedOn w:val="a3"/>
    <w:rsid w:val="00D135B6"/>
    <w:pPr>
      <w:spacing w:after="160" w:line="240" w:lineRule="exact"/>
    </w:pPr>
    <w:rPr>
      <w:rFonts w:ascii="Verdana" w:hAnsi="Verdana"/>
      <w:lang w:val="en-US" w:eastAsia="en-US"/>
    </w:rPr>
  </w:style>
  <w:style w:type="character" w:customStyle="1" w:styleId="4141">
    <w:name w:val="Знак4 Знак Знак14"/>
    <w:locked/>
    <w:rsid w:val="00D135B6"/>
    <w:rPr>
      <w:rFonts w:ascii="Arial" w:hAnsi="Arial"/>
      <w:b/>
      <w:kern w:val="32"/>
      <w:sz w:val="32"/>
      <w:lang w:val="ru-RU" w:eastAsia="ru-RU"/>
    </w:rPr>
  </w:style>
  <w:style w:type="character" w:customStyle="1" w:styleId="2124">
    <w:name w:val="Знак2 Знак Знак12"/>
    <w:locked/>
    <w:rsid w:val="00D135B6"/>
    <w:rPr>
      <w:b/>
      <w:sz w:val="27"/>
      <w:lang w:val="ru-RU" w:eastAsia="ru-RU"/>
    </w:rPr>
  </w:style>
  <w:style w:type="character" w:customStyle="1" w:styleId="23a">
    <w:name w:val="Знак2 Знак Знак3"/>
    <w:locked/>
    <w:rsid w:val="00D135B6"/>
    <w:rPr>
      <w:rFonts w:ascii="Arial" w:hAnsi="Arial"/>
      <w:b/>
      <w:sz w:val="26"/>
      <w:lang w:val="ru-RU" w:eastAsia="ru-RU"/>
    </w:rPr>
  </w:style>
  <w:style w:type="paragraph" w:customStyle="1" w:styleId="5f0">
    <w:name w:val="Абзац списка5"/>
    <w:basedOn w:val="a3"/>
    <w:rsid w:val="00D135B6"/>
    <w:pPr>
      <w:ind w:left="708"/>
    </w:pPr>
    <w:rPr>
      <w:rFonts w:ascii="Calibri" w:hAnsi="Calibri"/>
      <w:szCs w:val="20"/>
    </w:rPr>
  </w:style>
  <w:style w:type="character" w:customStyle="1" w:styleId="4f6">
    <w:name w:val="Слабое выделение4"/>
    <w:rsid w:val="00D135B6"/>
    <w:rPr>
      <w:i/>
      <w:color w:val="808080"/>
    </w:rPr>
  </w:style>
  <w:style w:type="paragraph" w:customStyle="1" w:styleId="23b">
    <w:name w:val="Цитата 23"/>
    <w:basedOn w:val="a3"/>
    <w:next w:val="a3"/>
    <w:rsid w:val="00D135B6"/>
    <w:rPr>
      <w:rFonts w:ascii="Calibri" w:hAnsi="Calibri"/>
      <w:i/>
      <w:iCs/>
      <w:color w:val="000000"/>
    </w:rPr>
  </w:style>
  <w:style w:type="paragraph" w:customStyle="1" w:styleId="3ffa">
    <w:name w:val="Выделенная цитата3"/>
    <w:basedOn w:val="a3"/>
    <w:next w:val="a3"/>
    <w:rsid w:val="00D135B6"/>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D135B6"/>
    <w:rPr>
      <w:b/>
    </w:rPr>
  </w:style>
  <w:style w:type="character" w:customStyle="1" w:styleId="3ffb">
    <w:name w:val="Замещающий текст3"/>
    <w:rsid w:val="00D135B6"/>
    <w:rPr>
      <w:color w:val="808080"/>
    </w:rPr>
  </w:style>
  <w:style w:type="character" w:customStyle="1" w:styleId="1260">
    <w:name w:val="Знак1 Знак Знак26"/>
    <w:locked/>
    <w:rsid w:val="00D135B6"/>
    <w:rPr>
      <w:sz w:val="24"/>
    </w:rPr>
  </w:style>
  <w:style w:type="character" w:customStyle="1" w:styleId="1271">
    <w:name w:val="Знак1 Знак Знак27"/>
    <w:locked/>
    <w:rsid w:val="00D135B6"/>
    <w:rPr>
      <w:sz w:val="24"/>
    </w:rPr>
  </w:style>
  <w:style w:type="character" w:customStyle="1" w:styleId="7d">
    <w:name w:val="Без интервала Знак7"/>
    <w:locked/>
    <w:rsid w:val="00D135B6"/>
    <w:rPr>
      <w:sz w:val="24"/>
      <w:lang w:eastAsia="en-US"/>
    </w:rPr>
  </w:style>
  <w:style w:type="character" w:customStyle="1" w:styleId="393">
    <w:name w:val="Знак Знак393"/>
    <w:rsid w:val="00D135B6"/>
    <w:rPr>
      <w:rFonts w:ascii="Arial" w:hAnsi="Arial"/>
      <w:b/>
      <w:sz w:val="26"/>
    </w:rPr>
  </w:style>
  <w:style w:type="character" w:customStyle="1" w:styleId="383">
    <w:name w:val="Знак Знак383"/>
    <w:rsid w:val="00D135B6"/>
    <w:rPr>
      <w:b/>
      <w:sz w:val="28"/>
    </w:rPr>
  </w:style>
  <w:style w:type="character" w:customStyle="1" w:styleId="373">
    <w:name w:val="Знак Знак373"/>
    <w:rsid w:val="00D135B6"/>
    <w:rPr>
      <w:b/>
      <w:i/>
      <w:sz w:val="26"/>
    </w:rPr>
  </w:style>
  <w:style w:type="character" w:customStyle="1" w:styleId="363">
    <w:name w:val="Знак Знак363"/>
    <w:rsid w:val="00D135B6"/>
    <w:rPr>
      <w:b/>
      <w:sz w:val="22"/>
      <w:lang w:val="ru-RU" w:eastAsia="ru-RU"/>
    </w:rPr>
  </w:style>
  <w:style w:type="character" w:customStyle="1" w:styleId="3530">
    <w:name w:val="Знак Знак353"/>
    <w:rsid w:val="00D135B6"/>
    <w:rPr>
      <w:sz w:val="24"/>
      <w:lang w:val="ru-RU" w:eastAsia="ru-RU"/>
    </w:rPr>
  </w:style>
  <w:style w:type="character" w:customStyle="1" w:styleId="3430">
    <w:name w:val="Знак Знак343"/>
    <w:rsid w:val="00D135B6"/>
    <w:rPr>
      <w:rFonts w:ascii="Calibri" w:hAnsi="Calibri"/>
      <w:i/>
      <w:sz w:val="24"/>
      <w:lang w:eastAsia="en-US"/>
    </w:rPr>
  </w:style>
  <w:style w:type="character" w:customStyle="1" w:styleId="3230">
    <w:name w:val="Знак Знак323"/>
    <w:rsid w:val="00D135B6"/>
    <w:rPr>
      <w:sz w:val="16"/>
    </w:rPr>
  </w:style>
  <w:style w:type="character" w:customStyle="1" w:styleId="3141">
    <w:name w:val="Знак Знак314"/>
    <w:rsid w:val="00D135B6"/>
    <w:rPr>
      <w:sz w:val="24"/>
    </w:rPr>
  </w:style>
  <w:style w:type="paragraph" w:customStyle="1" w:styleId="10a">
    <w:name w:val="Знак Знак Знак Знак Знак Знак10"/>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D135B6"/>
    <w:rPr>
      <w:sz w:val="24"/>
    </w:rPr>
  </w:style>
  <w:style w:type="character" w:customStyle="1" w:styleId="293">
    <w:name w:val="Знак Знак293"/>
    <w:rsid w:val="00D135B6"/>
    <w:rPr>
      <w:sz w:val="24"/>
    </w:rPr>
  </w:style>
  <w:style w:type="character" w:customStyle="1" w:styleId="7130">
    <w:name w:val="Знак Знак713"/>
    <w:rsid w:val="00D135B6"/>
    <w:rPr>
      <w:sz w:val="16"/>
      <w:lang w:val="ru-RU" w:eastAsia="ru-RU"/>
    </w:rPr>
  </w:style>
  <w:style w:type="paragraph" w:customStyle="1" w:styleId="99">
    <w:name w:val="Обычный9"/>
    <w:rsid w:val="00D135B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D135B6"/>
    <w:rPr>
      <w:b/>
      <w:sz w:val="27"/>
      <w:lang w:val="ru-RU" w:eastAsia="ru-RU"/>
    </w:rPr>
  </w:style>
  <w:style w:type="character" w:customStyle="1" w:styleId="283">
    <w:name w:val="Знак Знак283"/>
    <w:rsid w:val="00D135B6"/>
    <w:rPr>
      <w:rFonts w:ascii="Tahoma" w:hAnsi="Tahoma"/>
    </w:rPr>
  </w:style>
  <w:style w:type="character" w:customStyle="1" w:styleId="273">
    <w:name w:val="Знак Знак273"/>
    <w:rsid w:val="00D135B6"/>
    <w:rPr>
      <w:sz w:val="24"/>
    </w:rPr>
  </w:style>
  <w:style w:type="character" w:customStyle="1" w:styleId="1090">
    <w:name w:val="Знак Знак109"/>
    <w:locked/>
    <w:rsid w:val="00D135B6"/>
    <w:rPr>
      <w:sz w:val="16"/>
      <w:lang w:val="ru-RU" w:eastAsia="ru-RU"/>
    </w:rPr>
  </w:style>
  <w:style w:type="character" w:customStyle="1" w:styleId="626">
    <w:name w:val="Знак Знак626"/>
    <w:rsid w:val="00D135B6"/>
    <w:rPr>
      <w:rFonts w:ascii="Arial" w:hAnsi="Arial"/>
      <w:b/>
      <w:i/>
      <w:sz w:val="28"/>
      <w:lang w:val="ru-RU" w:eastAsia="en-US"/>
    </w:rPr>
  </w:style>
  <w:style w:type="character" w:customStyle="1" w:styleId="2130">
    <w:name w:val="Знак Знак213"/>
    <w:locked/>
    <w:rsid w:val="00D135B6"/>
    <w:rPr>
      <w:sz w:val="24"/>
      <w:lang w:val="en-US"/>
    </w:rPr>
  </w:style>
  <w:style w:type="character" w:customStyle="1" w:styleId="1231">
    <w:name w:val="Знак Знак123"/>
    <w:rsid w:val="00D135B6"/>
    <w:rPr>
      <w:sz w:val="16"/>
    </w:rPr>
  </w:style>
  <w:style w:type="character" w:customStyle="1" w:styleId="1350">
    <w:name w:val="Знак Знак135"/>
    <w:rsid w:val="00D135B6"/>
    <w:rPr>
      <w:lang w:val="ru-RU" w:eastAsia="ru-RU"/>
    </w:rPr>
  </w:style>
  <w:style w:type="character" w:customStyle="1" w:styleId="1610">
    <w:name w:val="Знак Знак1610"/>
    <w:locked/>
    <w:rsid w:val="00D135B6"/>
    <w:rPr>
      <w:b/>
      <w:caps/>
      <w:sz w:val="24"/>
      <w:lang w:val="ru-RU" w:eastAsia="ru-RU"/>
    </w:rPr>
  </w:style>
  <w:style w:type="character" w:customStyle="1" w:styleId="1153">
    <w:name w:val="Знак Знак115"/>
    <w:rsid w:val="00D135B6"/>
    <w:rPr>
      <w:sz w:val="24"/>
    </w:rPr>
  </w:style>
  <w:style w:type="paragraph" w:customStyle="1" w:styleId="25a">
    <w:name w:val="Основной текст 25"/>
    <w:basedOn w:val="a3"/>
    <w:rsid w:val="00D135B6"/>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D135B6"/>
    <w:rPr>
      <w:rFonts w:ascii="Times New Roman" w:hAnsi="Times New Roman"/>
      <w:b/>
      <w:caps/>
      <w:sz w:val="28"/>
    </w:rPr>
  </w:style>
  <w:style w:type="character" w:customStyle="1" w:styleId="2590">
    <w:name w:val="Знак Знак259"/>
    <w:rsid w:val="00D135B6"/>
    <w:rPr>
      <w:rFonts w:ascii="Times New Roman" w:hAnsi="Times New Roman"/>
      <w:b/>
      <w:sz w:val="28"/>
    </w:rPr>
  </w:style>
  <w:style w:type="character" w:customStyle="1" w:styleId="2290">
    <w:name w:val="Знак Знак229"/>
    <w:rsid w:val="00D135B6"/>
    <w:rPr>
      <w:rFonts w:ascii="Times New Roman" w:hAnsi="Times New Roman"/>
      <w:sz w:val="24"/>
    </w:rPr>
  </w:style>
  <w:style w:type="character" w:customStyle="1" w:styleId="2016">
    <w:name w:val="Знак Знак2016"/>
    <w:rsid w:val="00D135B6"/>
    <w:rPr>
      <w:rFonts w:ascii="Arial" w:hAnsi="Arial"/>
      <w:sz w:val="22"/>
    </w:rPr>
  </w:style>
  <w:style w:type="character" w:customStyle="1" w:styleId="199">
    <w:name w:val="Знак Знак199"/>
    <w:rsid w:val="00D135B6"/>
    <w:rPr>
      <w:rFonts w:ascii="Times New Roman" w:hAnsi="Times New Roman"/>
      <w:sz w:val="16"/>
      <w:lang w:eastAsia="ru-RU"/>
    </w:rPr>
  </w:style>
  <w:style w:type="character" w:customStyle="1" w:styleId="1811">
    <w:name w:val="Знак Знак1811"/>
    <w:rsid w:val="00D135B6"/>
    <w:rPr>
      <w:rFonts w:ascii="Courier New" w:hAnsi="Courier New"/>
    </w:rPr>
  </w:style>
  <w:style w:type="character" w:customStyle="1" w:styleId="179">
    <w:name w:val="Знак Знак179"/>
    <w:rsid w:val="00D135B6"/>
    <w:rPr>
      <w:rFonts w:ascii="Times New Roman" w:hAnsi="Times New Roman"/>
      <w:sz w:val="24"/>
    </w:rPr>
  </w:style>
  <w:style w:type="character" w:customStyle="1" w:styleId="950">
    <w:name w:val="Знак Знак95"/>
    <w:rsid w:val="00D135B6"/>
    <w:rPr>
      <w:rFonts w:ascii="PragmaticaCTT" w:hAnsi="PragmaticaCTT"/>
      <w:b/>
      <w:sz w:val="24"/>
      <w:lang w:val="ru-RU" w:eastAsia="ru-RU"/>
    </w:rPr>
  </w:style>
  <w:style w:type="character" w:customStyle="1" w:styleId="840">
    <w:name w:val="Знак Знак84"/>
    <w:rsid w:val="00D135B6"/>
    <w:rPr>
      <w:sz w:val="24"/>
    </w:rPr>
  </w:style>
  <w:style w:type="character" w:customStyle="1" w:styleId="5200">
    <w:name w:val="Знак Знак520"/>
    <w:aliases w:val="Знак Знак5101"/>
    <w:rsid w:val="00D135B6"/>
    <w:rPr>
      <w:rFonts w:ascii="Tahoma" w:hAnsi="Tahoma"/>
      <w:sz w:val="16"/>
      <w:lang w:val="ru-RU" w:eastAsia="ru-RU"/>
    </w:rPr>
  </w:style>
  <w:style w:type="paragraph" w:customStyle="1" w:styleId="364">
    <w:name w:val="Заголовок 36"/>
    <w:basedOn w:val="99"/>
    <w:next w:val="99"/>
    <w:rsid w:val="00D135B6"/>
    <w:pPr>
      <w:keepNext/>
      <w:widowControl/>
      <w:ind w:left="0" w:firstLine="0"/>
      <w:outlineLvl w:val="2"/>
    </w:pPr>
    <w:rPr>
      <w:sz w:val="24"/>
    </w:rPr>
  </w:style>
  <w:style w:type="paragraph" w:customStyle="1" w:styleId="6f1">
    <w:name w:val="Основной текст6"/>
    <w:basedOn w:val="99"/>
    <w:rsid w:val="00D135B6"/>
    <w:pPr>
      <w:widowControl/>
      <w:spacing w:line="360" w:lineRule="auto"/>
      <w:ind w:left="0" w:firstLine="0"/>
    </w:pPr>
    <w:rPr>
      <w:sz w:val="24"/>
    </w:rPr>
  </w:style>
  <w:style w:type="character" w:customStyle="1" w:styleId="159">
    <w:name w:val="Знак Знак159"/>
    <w:rsid w:val="00D135B6"/>
    <w:rPr>
      <w:b/>
      <w:sz w:val="28"/>
    </w:rPr>
  </w:style>
  <w:style w:type="character" w:customStyle="1" w:styleId="800">
    <w:name w:val="Знак Знак80"/>
    <w:rsid w:val="00D135B6"/>
    <w:rPr>
      <w:rFonts w:ascii="Times New Roman" w:hAnsi="Times New Roman"/>
      <w:lang w:eastAsia="en-US"/>
    </w:rPr>
  </w:style>
  <w:style w:type="paragraph" w:customStyle="1" w:styleId="264">
    <w:name w:val="Заголовок 26"/>
    <w:basedOn w:val="a3"/>
    <w:next w:val="a3"/>
    <w:rsid w:val="00D135B6"/>
    <w:pPr>
      <w:keepNext/>
      <w:widowControl w:val="0"/>
      <w:jc w:val="center"/>
    </w:pPr>
    <w:rPr>
      <w:b/>
      <w:sz w:val="26"/>
      <w:szCs w:val="20"/>
    </w:rPr>
  </w:style>
  <w:style w:type="paragraph" w:customStyle="1" w:styleId="5f1">
    <w:name w:val="Цитата5"/>
    <w:basedOn w:val="a3"/>
    <w:rsid w:val="00D135B6"/>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D135B6"/>
    <w:rPr>
      <w:i/>
      <w:color w:val="000000"/>
      <w:sz w:val="24"/>
    </w:rPr>
  </w:style>
  <w:style w:type="character" w:customStyle="1" w:styleId="2ffff7">
    <w:name w:val="Выделенная цитата Знак2"/>
    <w:rsid w:val="00D135B6"/>
    <w:rPr>
      <w:b/>
      <w:i/>
      <w:color w:val="4F81BD"/>
      <w:sz w:val="24"/>
    </w:rPr>
  </w:style>
  <w:style w:type="paragraph" w:customStyle="1" w:styleId="5f2">
    <w:name w:val="Текст5"/>
    <w:basedOn w:val="a3"/>
    <w:rsid w:val="00D135B6"/>
    <w:rPr>
      <w:rFonts w:ascii="Courier New" w:hAnsi="Courier New"/>
      <w:sz w:val="20"/>
      <w:szCs w:val="20"/>
    </w:rPr>
  </w:style>
  <w:style w:type="paragraph" w:customStyle="1" w:styleId="356">
    <w:name w:val="Основной текст 35"/>
    <w:basedOn w:val="99"/>
    <w:rsid w:val="00D135B6"/>
    <w:pPr>
      <w:widowControl/>
      <w:tabs>
        <w:tab w:val="left" w:pos="360"/>
      </w:tabs>
      <w:ind w:left="0" w:firstLine="0"/>
      <w:jc w:val="both"/>
    </w:pPr>
    <w:rPr>
      <w:i/>
      <w:sz w:val="26"/>
    </w:rPr>
  </w:style>
  <w:style w:type="paragraph" w:customStyle="1" w:styleId="244">
    <w:name w:val="Основной текст с отступом 24"/>
    <w:basedOn w:val="a3"/>
    <w:rsid w:val="00D135B6"/>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D135B6"/>
    <w:pPr>
      <w:spacing w:line="360" w:lineRule="auto"/>
      <w:ind w:firstLine="709"/>
      <w:jc w:val="both"/>
    </w:pPr>
    <w:rPr>
      <w:sz w:val="28"/>
      <w:szCs w:val="20"/>
    </w:rPr>
  </w:style>
  <w:style w:type="paragraph" w:customStyle="1" w:styleId="4f8">
    <w:name w:val="Верхний колонтитул4"/>
    <w:basedOn w:val="a3"/>
    <w:rsid w:val="00D135B6"/>
    <w:pPr>
      <w:tabs>
        <w:tab w:val="center" w:pos="4153"/>
        <w:tab w:val="right" w:pos="8306"/>
      </w:tabs>
    </w:pPr>
    <w:rPr>
      <w:rFonts w:ascii="Arial" w:hAnsi="Arial"/>
      <w:szCs w:val="20"/>
    </w:rPr>
  </w:style>
  <w:style w:type="character" w:customStyle="1" w:styleId="419">
    <w:name w:val="Знак Знак419"/>
    <w:locked/>
    <w:rsid w:val="00D135B6"/>
    <w:rPr>
      <w:rFonts w:ascii="Arial" w:hAnsi="Arial"/>
      <w:b/>
      <w:i/>
      <w:sz w:val="28"/>
      <w:lang w:val="ru-RU" w:eastAsia="en-US"/>
    </w:rPr>
  </w:style>
  <w:style w:type="character" w:customStyle="1" w:styleId="429">
    <w:name w:val="Знак4 Знак2"/>
    <w:locked/>
    <w:rsid w:val="00D135B6"/>
    <w:rPr>
      <w:sz w:val="24"/>
      <w:lang w:val="ru-RU" w:eastAsia="ru-RU"/>
    </w:rPr>
  </w:style>
  <w:style w:type="character" w:customStyle="1" w:styleId="4f9">
    <w:name w:val="Основной шрифт абзаца4"/>
    <w:rsid w:val="00D135B6"/>
  </w:style>
  <w:style w:type="character" w:customStyle="1" w:styleId="2380">
    <w:name w:val="Знак Знак23 Знак8"/>
    <w:aliases w:val="Знак Знак3 Знак8"/>
    <w:locked/>
    <w:rsid w:val="00D135B6"/>
    <w:rPr>
      <w:rFonts w:ascii="Tahoma" w:hAnsi="Tahoma"/>
      <w:sz w:val="16"/>
    </w:rPr>
  </w:style>
  <w:style w:type="paragraph" w:customStyle="1" w:styleId="13a">
    <w:name w:val="Знак Знак Знак Знак Знак Знак Знак Знак Знак Знак Знак Знак Знак13"/>
    <w:basedOn w:val="a3"/>
    <w:rsid w:val="00D135B6"/>
    <w:pPr>
      <w:spacing w:after="160" w:line="240" w:lineRule="exact"/>
    </w:pPr>
    <w:rPr>
      <w:rFonts w:ascii="Verdana" w:hAnsi="Verdana"/>
      <w:lang w:val="en-US" w:eastAsia="en-US"/>
    </w:rPr>
  </w:style>
  <w:style w:type="paragraph" w:customStyle="1" w:styleId="392">
    <w:name w:val="Знак39"/>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D135B6"/>
    <w:rPr>
      <w:b/>
      <w:caps/>
      <w:sz w:val="24"/>
      <w:lang w:val="ru-RU" w:eastAsia="ru-RU"/>
    </w:rPr>
  </w:style>
  <w:style w:type="character" w:customStyle="1" w:styleId="11100">
    <w:name w:val="Знак1 Знак Знак110"/>
    <w:locked/>
    <w:rsid w:val="00D135B6"/>
    <w:rPr>
      <w:rFonts w:ascii="Times New Roman" w:hAnsi="Times New Roman"/>
      <w:sz w:val="24"/>
      <w:lang w:eastAsia="ru-RU"/>
    </w:rPr>
  </w:style>
  <w:style w:type="character" w:customStyle="1" w:styleId="469">
    <w:name w:val="Знак Знак469"/>
    <w:locked/>
    <w:rsid w:val="00D135B6"/>
    <w:rPr>
      <w:b/>
      <w:sz w:val="27"/>
      <w:lang w:val="ru-RU" w:eastAsia="ru-RU"/>
    </w:rPr>
  </w:style>
  <w:style w:type="character" w:customStyle="1" w:styleId="489">
    <w:name w:val="Знак Знак489"/>
    <w:locked/>
    <w:rsid w:val="00D135B6"/>
    <w:rPr>
      <w:b/>
      <w:sz w:val="27"/>
      <w:lang w:val="ru-RU" w:eastAsia="ru-RU"/>
    </w:rPr>
  </w:style>
  <w:style w:type="character" w:customStyle="1" w:styleId="4490">
    <w:name w:val="Знак Знак449"/>
    <w:locked/>
    <w:rsid w:val="00D135B6"/>
    <w:rPr>
      <w:sz w:val="24"/>
    </w:rPr>
  </w:style>
  <w:style w:type="character" w:customStyle="1" w:styleId="51100">
    <w:name w:val="Знак Знак5110"/>
    <w:locked/>
    <w:rsid w:val="00D135B6"/>
    <w:rPr>
      <w:b/>
      <w:sz w:val="27"/>
      <w:lang w:val="ru-RU" w:eastAsia="ru-RU"/>
    </w:rPr>
  </w:style>
  <w:style w:type="character" w:customStyle="1" w:styleId="439">
    <w:name w:val="Знак Знак439"/>
    <w:locked/>
    <w:rsid w:val="00D135B6"/>
    <w:rPr>
      <w:color w:val="000000"/>
      <w:sz w:val="24"/>
      <w:lang w:eastAsia="ru-RU"/>
    </w:rPr>
  </w:style>
  <w:style w:type="character" w:customStyle="1" w:styleId="4290">
    <w:name w:val="Знак Знак429"/>
    <w:rsid w:val="00D135B6"/>
    <w:rPr>
      <w:rFonts w:ascii="Times New Roman" w:hAnsi="Times New Roman"/>
      <w:sz w:val="16"/>
    </w:rPr>
  </w:style>
  <w:style w:type="character" w:customStyle="1" w:styleId="499">
    <w:name w:val="Знак Знак499"/>
    <w:rsid w:val="00D135B6"/>
    <w:rPr>
      <w:rFonts w:ascii="Times New Roman" w:hAnsi="Times New Roman"/>
      <w:b/>
      <w:caps/>
      <w:sz w:val="24"/>
      <w:lang w:eastAsia="ru-RU"/>
    </w:rPr>
  </w:style>
  <w:style w:type="paragraph" w:customStyle="1" w:styleId="46a">
    <w:name w:val="Заголовок 46"/>
    <w:basedOn w:val="99"/>
    <w:next w:val="99"/>
    <w:rsid w:val="00D135B6"/>
    <w:pPr>
      <w:keepNext/>
      <w:widowControl/>
      <w:ind w:left="0" w:firstLine="0"/>
    </w:pPr>
    <w:rPr>
      <w:sz w:val="24"/>
    </w:rPr>
  </w:style>
  <w:style w:type="character" w:customStyle="1" w:styleId="479">
    <w:name w:val="Знак Знак479"/>
    <w:rsid w:val="00D135B6"/>
    <w:rPr>
      <w:rFonts w:ascii="Times New Roman" w:hAnsi="Times New Roman"/>
      <w:b/>
      <w:sz w:val="27"/>
      <w:lang w:eastAsia="ru-RU"/>
    </w:rPr>
  </w:style>
  <w:style w:type="character" w:customStyle="1" w:styleId="4590">
    <w:name w:val="Знак Знак459"/>
    <w:rsid w:val="00D135B6"/>
    <w:rPr>
      <w:rFonts w:ascii="Times New Roman" w:hAnsi="Times New Roman"/>
      <w:b/>
      <w:i/>
      <w:sz w:val="26"/>
      <w:lang w:eastAsia="ru-RU"/>
    </w:rPr>
  </w:style>
  <w:style w:type="paragraph" w:customStyle="1" w:styleId="653">
    <w:name w:val="Заголовок 65"/>
    <w:rsid w:val="00D135B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D135B6"/>
    <w:rPr>
      <w:sz w:val="16"/>
    </w:rPr>
  </w:style>
  <w:style w:type="character" w:customStyle="1" w:styleId="509">
    <w:name w:val="Знак Знак509"/>
    <w:locked/>
    <w:rsid w:val="00D135B6"/>
    <w:rPr>
      <w:b/>
      <w:sz w:val="28"/>
      <w:lang w:val="ru-RU" w:eastAsia="ru-RU"/>
    </w:rPr>
  </w:style>
  <w:style w:type="character" w:customStyle="1" w:styleId="5290">
    <w:name w:val="Знак Знак529"/>
    <w:rsid w:val="00D135B6"/>
    <w:rPr>
      <w:rFonts w:ascii="Arial" w:hAnsi="Arial"/>
      <w:b/>
      <w:i/>
      <w:sz w:val="28"/>
    </w:rPr>
  </w:style>
  <w:style w:type="character" w:customStyle="1" w:styleId="519">
    <w:name w:val="Знак5 Знак Знак19"/>
    <w:locked/>
    <w:rsid w:val="00D135B6"/>
    <w:rPr>
      <w:sz w:val="16"/>
      <w:lang w:val="ru-RU" w:eastAsia="ru-RU"/>
    </w:rPr>
  </w:style>
  <w:style w:type="character" w:customStyle="1" w:styleId="6101">
    <w:name w:val="Знак6 Знак Знак10"/>
    <w:rsid w:val="00D135B6"/>
    <w:rPr>
      <w:sz w:val="24"/>
      <w:lang w:val="ru-RU" w:eastAsia="ru-RU"/>
    </w:rPr>
  </w:style>
  <w:style w:type="character" w:customStyle="1" w:styleId="553">
    <w:name w:val="Знак Знак553"/>
    <w:locked/>
    <w:rsid w:val="00D135B6"/>
    <w:rPr>
      <w:sz w:val="24"/>
      <w:lang w:val="ru-RU" w:eastAsia="ru-RU"/>
    </w:rPr>
  </w:style>
  <w:style w:type="paragraph" w:customStyle="1" w:styleId="Heading13">
    <w:name w:val="Heading 13"/>
    <w:basedOn w:val="a3"/>
    <w:next w:val="a3"/>
    <w:rsid w:val="00D135B6"/>
    <w:pPr>
      <w:suppressAutoHyphens/>
      <w:ind w:firstLine="454"/>
    </w:pPr>
    <w:rPr>
      <w:b/>
      <w:caps/>
      <w:lang w:eastAsia="zh-CN"/>
    </w:rPr>
  </w:style>
  <w:style w:type="character" w:customStyle="1" w:styleId="6530">
    <w:name w:val="Знак Знак653"/>
    <w:locked/>
    <w:rsid w:val="00D135B6"/>
    <w:rPr>
      <w:b/>
      <w:sz w:val="27"/>
      <w:lang w:val="ru-RU" w:eastAsia="ru-RU"/>
    </w:rPr>
  </w:style>
  <w:style w:type="character" w:customStyle="1" w:styleId="6430">
    <w:name w:val="Знак Знак643"/>
    <w:locked/>
    <w:rsid w:val="00D135B6"/>
    <w:rPr>
      <w:b/>
      <w:sz w:val="28"/>
      <w:lang w:val="ru-RU" w:eastAsia="ru-RU"/>
    </w:rPr>
  </w:style>
  <w:style w:type="character" w:customStyle="1" w:styleId="6330">
    <w:name w:val="Знак Знак633"/>
    <w:locked/>
    <w:rsid w:val="00D135B6"/>
    <w:rPr>
      <w:b/>
      <w:i/>
      <w:sz w:val="26"/>
      <w:lang w:val="ru-RU" w:eastAsia="ru-RU"/>
    </w:rPr>
  </w:style>
  <w:style w:type="character" w:customStyle="1" w:styleId="625">
    <w:name w:val="Знак Знак625"/>
    <w:locked/>
    <w:rsid w:val="00D135B6"/>
    <w:rPr>
      <w:sz w:val="24"/>
      <w:lang w:val="ru-RU" w:eastAsia="ru-RU"/>
    </w:rPr>
  </w:style>
  <w:style w:type="character" w:customStyle="1" w:styleId="61100">
    <w:name w:val="Знак Знак6110"/>
    <w:locked/>
    <w:rsid w:val="00D135B6"/>
    <w:rPr>
      <w:sz w:val="24"/>
      <w:lang w:val="ru-RU" w:eastAsia="ru-RU"/>
    </w:rPr>
  </w:style>
  <w:style w:type="character" w:customStyle="1" w:styleId="603">
    <w:name w:val="Знак Знак603"/>
    <w:locked/>
    <w:rsid w:val="00D135B6"/>
    <w:rPr>
      <w:i/>
      <w:sz w:val="24"/>
      <w:lang w:val="ru-RU" w:eastAsia="ru-RU"/>
    </w:rPr>
  </w:style>
  <w:style w:type="character" w:customStyle="1" w:styleId="593">
    <w:name w:val="Знак Знак593"/>
    <w:locked/>
    <w:rsid w:val="00D135B6"/>
    <w:rPr>
      <w:rFonts w:ascii="Arial" w:hAnsi="Arial"/>
      <w:sz w:val="22"/>
      <w:lang w:val="ru-RU" w:eastAsia="ru-RU"/>
    </w:rPr>
  </w:style>
  <w:style w:type="character" w:customStyle="1" w:styleId="5830">
    <w:name w:val="Знак Знак583"/>
    <w:locked/>
    <w:rsid w:val="00D135B6"/>
    <w:rPr>
      <w:rFonts w:ascii="Courier New" w:hAnsi="Courier New"/>
      <w:lang w:val="ru-RU" w:eastAsia="ru-RU"/>
    </w:rPr>
  </w:style>
  <w:style w:type="character" w:customStyle="1" w:styleId="573">
    <w:name w:val="Знак Знак573"/>
    <w:locked/>
    <w:rsid w:val="00D135B6"/>
    <w:rPr>
      <w:lang w:val="ru-RU" w:eastAsia="ru-RU"/>
    </w:rPr>
  </w:style>
  <w:style w:type="character" w:customStyle="1" w:styleId="563">
    <w:name w:val="Знак Знак563"/>
    <w:locked/>
    <w:rsid w:val="00D135B6"/>
    <w:rPr>
      <w:sz w:val="24"/>
      <w:lang w:val="ru-RU" w:eastAsia="ru-RU"/>
    </w:rPr>
  </w:style>
  <w:style w:type="character" w:customStyle="1" w:styleId="543">
    <w:name w:val="Знак Знак543"/>
    <w:locked/>
    <w:rsid w:val="00D135B6"/>
    <w:rPr>
      <w:sz w:val="24"/>
      <w:lang w:val="en-US" w:eastAsia="ru-RU"/>
    </w:rPr>
  </w:style>
  <w:style w:type="paragraph" w:customStyle="1" w:styleId="Heading52">
    <w:name w:val="Heading 52"/>
    <w:basedOn w:val="a3"/>
    <w:next w:val="a3"/>
    <w:rsid w:val="00D135B6"/>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D135B6"/>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D135B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D135B6"/>
    <w:rPr>
      <w:rFonts w:ascii="Arial" w:hAnsi="Arial"/>
      <w:b/>
      <w:sz w:val="26"/>
    </w:rPr>
  </w:style>
  <w:style w:type="character" w:customStyle="1" w:styleId="663">
    <w:name w:val="Знак Знак663"/>
    <w:rsid w:val="00D135B6"/>
    <w:rPr>
      <w:b/>
      <w:sz w:val="28"/>
    </w:rPr>
  </w:style>
  <w:style w:type="character" w:customStyle="1" w:styleId="703">
    <w:name w:val="Знак Знак703"/>
    <w:rsid w:val="00D135B6"/>
    <w:rPr>
      <w:rFonts w:ascii="Arial" w:hAnsi="Arial"/>
      <w:b/>
      <w:sz w:val="26"/>
    </w:rPr>
  </w:style>
  <w:style w:type="character" w:customStyle="1" w:styleId="693">
    <w:name w:val="Знак Знак693"/>
    <w:rsid w:val="00D135B6"/>
    <w:rPr>
      <w:b/>
      <w:sz w:val="28"/>
    </w:rPr>
  </w:style>
  <w:style w:type="character" w:customStyle="1" w:styleId="683">
    <w:name w:val="Знак Знак683"/>
    <w:rsid w:val="00D135B6"/>
    <w:rPr>
      <w:b/>
      <w:i/>
      <w:sz w:val="26"/>
    </w:rPr>
  </w:style>
  <w:style w:type="paragraph" w:customStyle="1" w:styleId="HTML40">
    <w:name w:val="Стандартный HTML4"/>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D135B6"/>
    <w:pPr>
      <w:keepNext/>
      <w:widowControl/>
    </w:pPr>
    <w:rPr>
      <w:sz w:val="24"/>
    </w:rPr>
  </w:style>
  <w:style w:type="paragraph" w:customStyle="1" w:styleId="Heading221">
    <w:name w:val="Heading 221"/>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D135B6"/>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D135B6"/>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D135B6"/>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D135B6"/>
    <w:rPr>
      <w:smallCaps/>
      <w:color w:val="C0504D"/>
      <w:u w:val="single"/>
    </w:rPr>
  </w:style>
  <w:style w:type="character" w:customStyle="1" w:styleId="11f7">
    <w:name w:val="Сильная ссылка11"/>
    <w:rsid w:val="00D135B6"/>
    <w:rPr>
      <w:b/>
      <w:smallCaps/>
      <w:color w:val="C0504D"/>
      <w:spacing w:val="5"/>
      <w:u w:val="single"/>
    </w:rPr>
  </w:style>
  <w:style w:type="character" w:customStyle="1" w:styleId="11f8">
    <w:name w:val="Название книги11"/>
    <w:rsid w:val="00D135B6"/>
    <w:rPr>
      <w:b/>
      <w:smallCaps/>
      <w:spacing w:val="5"/>
    </w:rPr>
  </w:style>
  <w:style w:type="paragraph" w:customStyle="1" w:styleId="930">
    <w:name w:val="Знак93"/>
    <w:basedOn w:val="a3"/>
    <w:rsid w:val="00D135B6"/>
    <w:pPr>
      <w:spacing w:after="160" w:line="240" w:lineRule="exact"/>
    </w:pPr>
    <w:rPr>
      <w:rFonts w:ascii="Verdana" w:hAnsi="Verdana"/>
      <w:lang w:val="en-US" w:eastAsia="en-US"/>
    </w:rPr>
  </w:style>
  <w:style w:type="character" w:customStyle="1" w:styleId="4151">
    <w:name w:val="Знак4 Знак Знак15"/>
    <w:locked/>
    <w:rsid w:val="00D135B6"/>
    <w:rPr>
      <w:rFonts w:ascii="Arial" w:hAnsi="Arial"/>
      <w:b/>
      <w:kern w:val="32"/>
      <w:sz w:val="32"/>
      <w:lang w:val="ru-RU" w:eastAsia="ru-RU"/>
    </w:rPr>
  </w:style>
  <w:style w:type="character" w:customStyle="1" w:styleId="2131">
    <w:name w:val="Знак2 Знак Знак13"/>
    <w:locked/>
    <w:rsid w:val="00D135B6"/>
    <w:rPr>
      <w:b/>
      <w:sz w:val="27"/>
      <w:lang w:val="ru-RU" w:eastAsia="ru-RU"/>
    </w:rPr>
  </w:style>
  <w:style w:type="character" w:customStyle="1" w:styleId="43a">
    <w:name w:val="Знак4 Знак Знак3"/>
    <w:locked/>
    <w:rsid w:val="00D135B6"/>
    <w:rPr>
      <w:rFonts w:ascii="Arial" w:hAnsi="Arial"/>
      <w:b/>
      <w:kern w:val="32"/>
      <w:sz w:val="32"/>
      <w:lang w:val="ru-RU" w:eastAsia="ru-RU"/>
    </w:rPr>
  </w:style>
  <w:style w:type="character" w:customStyle="1" w:styleId="245">
    <w:name w:val="Знак2 Знак Знак4"/>
    <w:semiHidden/>
    <w:locked/>
    <w:rsid w:val="00D135B6"/>
    <w:rPr>
      <w:rFonts w:ascii="Arial" w:hAnsi="Arial"/>
      <w:b/>
      <w:sz w:val="26"/>
      <w:lang w:val="ru-RU" w:eastAsia="ru-RU"/>
    </w:rPr>
  </w:style>
  <w:style w:type="character" w:customStyle="1" w:styleId="FontStyle270">
    <w:name w:val="Font Style27"/>
    <w:rsid w:val="00D135B6"/>
    <w:rPr>
      <w:rFonts w:ascii="Times New Roman" w:hAnsi="Times New Roman"/>
      <w:sz w:val="26"/>
    </w:rPr>
  </w:style>
  <w:style w:type="character" w:customStyle="1" w:styleId="2100">
    <w:name w:val="Знак Знак210"/>
    <w:locked/>
    <w:rsid w:val="00D135B6"/>
    <w:rPr>
      <w:rFonts w:ascii="Arial" w:hAnsi="Arial"/>
      <w:vanish/>
      <w:sz w:val="16"/>
      <w:lang w:eastAsia="ru-RU"/>
    </w:rPr>
  </w:style>
  <w:style w:type="paragraph" w:customStyle="1" w:styleId="11f9">
    <w:name w:val="Стиль11"/>
    <w:basedOn w:val="a3"/>
    <w:next w:val="114"/>
    <w:rsid w:val="00D135B6"/>
    <w:pPr>
      <w:jc w:val="center"/>
    </w:pPr>
    <w:rPr>
      <w:lang w:val="en-US"/>
    </w:rPr>
  </w:style>
  <w:style w:type="paragraph" w:customStyle="1" w:styleId="6f2">
    <w:name w:val="Абзац списка6"/>
    <w:basedOn w:val="a3"/>
    <w:rsid w:val="00D135B6"/>
    <w:pPr>
      <w:ind w:left="708"/>
    </w:pPr>
    <w:rPr>
      <w:rFonts w:ascii="Calibri" w:hAnsi="Calibri"/>
      <w:sz w:val="22"/>
      <w:szCs w:val="22"/>
      <w:lang w:eastAsia="en-US"/>
    </w:rPr>
  </w:style>
  <w:style w:type="character" w:customStyle="1" w:styleId="5f3">
    <w:name w:val="Слабое выделение5"/>
    <w:rsid w:val="00D135B6"/>
    <w:rPr>
      <w:i/>
      <w:color w:val="808080"/>
    </w:rPr>
  </w:style>
  <w:style w:type="paragraph" w:customStyle="1" w:styleId="5f4">
    <w:name w:val="Без интервала5"/>
    <w:rsid w:val="00D135B6"/>
    <w:pPr>
      <w:spacing w:after="0" w:line="240" w:lineRule="auto"/>
    </w:pPr>
    <w:rPr>
      <w:rFonts w:ascii="Calibri" w:eastAsia="Times New Roman" w:hAnsi="Calibri" w:cs="Times New Roman"/>
      <w:lang w:val="en-US"/>
    </w:rPr>
  </w:style>
  <w:style w:type="paragraph" w:customStyle="1" w:styleId="246">
    <w:name w:val="Цитата 24"/>
    <w:basedOn w:val="a3"/>
    <w:next w:val="a3"/>
    <w:rsid w:val="00D135B6"/>
    <w:rPr>
      <w:rFonts w:ascii="Calibri" w:hAnsi="Calibri"/>
      <w:i/>
      <w:color w:val="000000"/>
      <w:szCs w:val="22"/>
      <w:lang w:eastAsia="en-US"/>
    </w:rPr>
  </w:style>
  <w:style w:type="paragraph" w:customStyle="1" w:styleId="4fa">
    <w:name w:val="Выделенная цитата4"/>
    <w:basedOn w:val="a3"/>
    <w:next w:val="a3"/>
    <w:rsid w:val="00D135B6"/>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D135B6"/>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D135B6"/>
    <w:rPr>
      <w:b/>
      <w:i/>
      <w:color w:val="4F81BD"/>
    </w:rPr>
  </w:style>
  <w:style w:type="character" w:customStyle="1" w:styleId="21fd">
    <w:name w:val="Слабая ссылка21"/>
    <w:rsid w:val="00D135B6"/>
    <w:rPr>
      <w:smallCaps/>
      <w:color w:val="C0504D"/>
      <w:u w:val="single"/>
    </w:rPr>
  </w:style>
  <w:style w:type="character" w:customStyle="1" w:styleId="21fe">
    <w:name w:val="Сильная ссылка21"/>
    <w:rsid w:val="00D135B6"/>
    <w:rPr>
      <w:b/>
      <w:smallCaps/>
      <w:color w:val="C0504D"/>
      <w:spacing w:val="5"/>
      <w:u w:val="single"/>
    </w:rPr>
  </w:style>
  <w:style w:type="character" w:customStyle="1" w:styleId="21ff">
    <w:name w:val="Название книги21"/>
    <w:rsid w:val="00D135B6"/>
    <w:rPr>
      <w:b/>
      <w:smallCaps/>
      <w:spacing w:val="5"/>
    </w:rPr>
  </w:style>
  <w:style w:type="character" w:customStyle="1" w:styleId="4fb">
    <w:name w:val="Замещающий текст4"/>
    <w:rsid w:val="00D135B6"/>
    <w:rPr>
      <w:color w:val="808080"/>
    </w:rPr>
  </w:style>
  <w:style w:type="character" w:customStyle="1" w:styleId="FontStyle89">
    <w:name w:val="Font Style89"/>
    <w:rsid w:val="00D135B6"/>
    <w:rPr>
      <w:rFonts w:ascii="Times New Roman" w:hAnsi="Times New Roman"/>
      <w:i/>
      <w:sz w:val="14"/>
    </w:rPr>
  </w:style>
  <w:style w:type="paragraph" w:customStyle="1" w:styleId="10b">
    <w:name w:val="Стиль10"/>
    <w:basedOn w:val="a3"/>
    <w:next w:val="aff2"/>
    <w:rsid w:val="00D135B6"/>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D135B6"/>
    <w:rPr>
      <w:spacing w:val="-20"/>
      <w:sz w:val="28"/>
      <w:u w:val="single"/>
      <w:lang w:val="ru-RU" w:eastAsia="ru-RU"/>
    </w:rPr>
  </w:style>
  <w:style w:type="paragraph" w:customStyle="1" w:styleId="10c">
    <w:name w:val="Обычный10"/>
    <w:rsid w:val="00D135B6"/>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D135B6"/>
    <w:pPr>
      <w:widowControl w:val="0"/>
    </w:pPr>
    <w:rPr>
      <w:rFonts w:ascii="Courier New" w:hAnsi="Courier New"/>
      <w:sz w:val="20"/>
      <w:szCs w:val="20"/>
    </w:rPr>
  </w:style>
  <w:style w:type="paragraph" w:customStyle="1" w:styleId="7e">
    <w:name w:val="Абзац списка7"/>
    <w:basedOn w:val="a3"/>
    <w:rsid w:val="00D135B6"/>
    <w:pPr>
      <w:ind w:left="720"/>
      <w:contextualSpacing/>
    </w:pPr>
  </w:style>
  <w:style w:type="character" w:customStyle="1" w:styleId="7120">
    <w:name w:val="Знак Знак712"/>
    <w:rsid w:val="00D135B6"/>
    <w:rPr>
      <w:sz w:val="16"/>
      <w:lang w:val="ru-RU" w:eastAsia="ru-RU"/>
    </w:rPr>
  </w:style>
  <w:style w:type="paragraph" w:customStyle="1" w:styleId="12f1">
    <w:name w:val="Знак Знак Знак Знак Знак Знак Знак Знак Знак Знак Знак Знак Знак12"/>
    <w:basedOn w:val="a3"/>
    <w:rsid w:val="00D135B6"/>
    <w:pPr>
      <w:spacing w:after="160" w:line="240" w:lineRule="exact"/>
    </w:pPr>
    <w:rPr>
      <w:rFonts w:ascii="Verdana" w:hAnsi="Verdana"/>
      <w:lang w:val="en-US" w:eastAsia="en-US"/>
    </w:rPr>
  </w:style>
  <w:style w:type="paragraph" w:customStyle="1" w:styleId="7f">
    <w:name w:val="Основной текст7"/>
    <w:basedOn w:val="a3"/>
    <w:rsid w:val="00D135B6"/>
    <w:pPr>
      <w:widowControl w:val="0"/>
      <w:snapToGrid w:val="0"/>
      <w:jc w:val="both"/>
    </w:pPr>
    <w:rPr>
      <w:szCs w:val="20"/>
    </w:rPr>
  </w:style>
  <w:style w:type="paragraph" w:customStyle="1" w:styleId="25b">
    <w:name w:val="Основной текст с отступом 25"/>
    <w:basedOn w:val="a3"/>
    <w:rsid w:val="00D135B6"/>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D135B6"/>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D135B6"/>
    <w:rPr>
      <w:sz w:val="24"/>
    </w:rPr>
  </w:style>
  <w:style w:type="character" w:customStyle="1" w:styleId="6240">
    <w:name w:val="Знак Знак624"/>
    <w:locked/>
    <w:rsid w:val="00D135B6"/>
    <w:rPr>
      <w:b/>
      <w:caps/>
      <w:sz w:val="24"/>
      <w:lang w:val="ru-RU" w:eastAsia="ru-RU"/>
    </w:rPr>
  </w:style>
  <w:style w:type="character" w:customStyle="1" w:styleId="5190">
    <w:name w:val="Знак Знак519"/>
    <w:locked/>
    <w:rsid w:val="00D135B6"/>
    <w:rPr>
      <w:b/>
      <w:sz w:val="27"/>
      <w:lang w:val="ru-RU" w:eastAsia="ru-RU"/>
    </w:rPr>
  </w:style>
  <w:style w:type="paragraph" w:customStyle="1" w:styleId="265">
    <w:name w:val="Основной текст 26"/>
    <w:basedOn w:val="a3"/>
    <w:rsid w:val="00D135B6"/>
    <w:pPr>
      <w:shd w:val="clear" w:color="auto" w:fill="FFFFFF"/>
      <w:spacing w:before="233" w:line="360" w:lineRule="auto"/>
      <w:ind w:left="1701" w:hanging="567"/>
    </w:pPr>
    <w:rPr>
      <w:b/>
      <w:color w:val="000000"/>
      <w:spacing w:val="-5"/>
      <w:sz w:val="28"/>
      <w:szCs w:val="20"/>
    </w:rPr>
  </w:style>
  <w:style w:type="character" w:customStyle="1" w:styleId="bold1">
    <w:name w:val="bold1"/>
    <w:rsid w:val="00D135B6"/>
    <w:rPr>
      <w:rFonts w:ascii="Arial" w:hAnsi="Arial"/>
      <w:b/>
    </w:rPr>
  </w:style>
  <w:style w:type="character" w:customStyle="1" w:styleId="b-serp-itemtextpassage1">
    <w:name w:val="b-serp-item__text_passage1"/>
    <w:rsid w:val="00D135B6"/>
    <w:rPr>
      <w:b/>
    </w:rPr>
  </w:style>
  <w:style w:type="character" w:customStyle="1" w:styleId="afffffffffff6">
    <w:name w:val="текст Знак Знак"/>
    <w:rsid w:val="00D135B6"/>
    <w:rPr>
      <w:sz w:val="24"/>
      <w:lang w:val="ru-RU" w:eastAsia="ru-RU"/>
    </w:rPr>
  </w:style>
  <w:style w:type="paragraph" w:customStyle="1" w:styleId="1ffffffe">
    <w:name w:val="Стиль Заголовок 1 (тем обзор)"/>
    <w:basedOn w:val="11"/>
    <w:link w:val="1fffffff"/>
    <w:rsid w:val="00D135B6"/>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D135B6"/>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D135B6"/>
    <w:pPr>
      <w:spacing w:line="360" w:lineRule="auto"/>
      <w:ind w:firstLine="709"/>
      <w:jc w:val="both"/>
    </w:pPr>
    <w:rPr>
      <w:sz w:val="28"/>
      <w:szCs w:val="20"/>
    </w:rPr>
  </w:style>
  <w:style w:type="paragraph" w:customStyle="1" w:styleId="47a">
    <w:name w:val="Заголовок 47"/>
    <w:basedOn w:val="10c"/>
    <w:next w:val="10c"/>
    <w:rsid w:val="00D135B6"/>
    <w:pPr>
      <w:keepNext/>
      <w:spacing w:line="240" w:lineRule="auto"/>
      <w:ind w:right="0" w:firstLine="0"/>
    </w:pPr>
  </w:style>
  <w:style w:type="paragraph" w:customStyle="1" w:styleId="res-desc1">
    <w:name w:val="res-desc1"/>
    <w:basedOn w:val="a3"/>
    <w:rsid w:val="00D135B6"/>
    <w:pPr>
      <w:spacing w:before="72"/>
    </w:pPr>
    <w:rPr>
      <w:rFonts w:ascii="a_Timer" w:hAnsi="a_Timer" w:cs="a_Timer"/>
      <w:color w:val="000000"/>
    </w:rPr>
  </w:style>
  <w:style w:type="paragraph" w:customStyle="1" w:styleId="-3">
    <w:name w:val="А - об"/>
    <w:basedOn w:val="a3"/>
    <w:rsid w:val="00D135B6"/>
    <w:pPr>
      <w:spacing w:line="360" w:lineRule="auto"/>
      <w:ind w:firstLine="397"/>
    </w:pPr>
    <w:rPr>
      <w:b/>
      <w:sz w:val="20"/>
      <w:szCs w:val="20"/>
    </w:rPr>
  </w:style>
  <w:style w:type="paragraph" w:customStyle="1" w:styleId="366">
    <w:name w:val="Основной текст 36"/>
    <w:basedOn w:val="10c"/>
    <w:rsid w:val="00D135B6"/>
    <w:pPr>
      <w:spacing w:line="240" w:lineRule="auto"/>
      <w:ind w:right="0" w:firstLine="0"/>
      <w:jc w:val="both"/>
    </w:pPr>
    <w:rPr>
      <w:i/>
      <w:sz w:val="26"/>
    </w:rPr>
  </w:style>
  <w:style w:type="character" w:customStyle="1" w:styleId="description1">
    <w:name w:val="description1"/>
    <w:rsid w:val="00D135B6"/>
    <w:rPr>
      <w:color w:val="000000"/>
      <w:sz w:val="17"/>
    </w:rPr>
  </w:style>
  <w:style w:type="paragraph" w:customStyle="1" w:styleId="1fffffff0">
    <w:name w:val="1_темы"/>
    <w:basedOn w:val="a3"/>
    <w:rsid w:val="00D135B6"/>
    <w:pPr>
      <w:ind w:left="567"/>
      <w:jc w:val="both"/>
    </w:pPr>
    <w:rPr>
      <w:b/>
      <w:lang w:eastAsia="fr-FR"/>
    </w:rPr>
  </w:style>
  <w:style w:type="paragraph" w:customStyle="1" w:styleId="374">
    <w:name w:val="Заголовок 37"/>
    <w:basedOn w:val="a3"/>
    <w:next w:val="a3"/>
    <w:rsid w:val="00D135B6"/>
    <w:pPr>
      <w:keepNext/>
      <w:snapToGrid w:val="0"/>
      <w:spacing w:before="240" w:after="60"/>
    </w:pPr>
    <w:rPr>
      <w:rFonts w:ascii="Arial" w:hAnsi="Arial"/>
      <w:szCs w:val="20"/>
    </w:rPr>
  </w:style>
  <w:style w:type="character" w:customStyle="1" w:styleId="940">
    <w:name w:val="Знак Знак94"/>
    <w:rsid w:val="00D135B6"/>
    <w:rPr>
      <w:rFonts w:ascii="Times New Roman" w:hAnsi="Times New Roman"/>
      <w:sz w:val="24"/>
    </w:rPr>
  </w:style>
  <w:style w:type="character" w:customStyle="1" w:styleId="1340">
    <w:name w:val="Знак Знак134"/>
    <w:locked/>
    <w:rsid w:val="00D135B6"/>
    <w:rPr>
      <w:rFonts w:ascii="Arial" w:hAnsi="Arial"/>
      <w:b/>
      <w:kern w:val="32"/>
      <w:sz w:val="32"/>
      <w:lang w:val="ru-RU" w:eastAsia="ru-RU"/>
    </w:rPr>
  </w:style>
  <w:style w:type="character" w:customStyle="1" w:styleId="bibliocaption1">
    <w:name w:val="bibliocaption1"/>
    <w:rsid w:val="00D135B6"/>
    <w:rPr>
      <w:rFonts w:ascii="Verdana" w:hAnsi="Verdana"/>
      <w:b/>
      <w:color w:val="080000"/>
      <w:sz w:val="22"/>
      <w:u w:val="none"/>
    </w:rPr>
  </w:style>
  <w:style w:type="paragraph" w:customStyle="1" w:styleId="afffffffffff7">
    <w:name w:val="ͮ𬠫"/>
    <w:rsid w:val="00D135B6"/>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D135B6"/>
  </w:style>
  <w:style w:type="character" w:customStyle="1" w:styleId="ft1067">
    <w:name w:val="ft1067"/>
    <w:rsid w:val="00D135B6"/>
  </w:style>
  <w:style w:type="character" w:customStyle="1" w:styleId="ft1144">
    <w:name w:val="ft1144"/>
    <w:rsid w:val="00D135B6"/>
  </w:style>
  <w:style w:type="character" w:customStyle="1" w:styleId="ft1207">
    <w:name w:val="ft1207"/>
    <w:rsid w:val="00D135B6"/>
  </w:style>
  <w:style w:type="character" w:customStyle="1" w:styleId="ft1213">
    <w:name w:val="ft1213"/>
    <w:rsid w:val="00D135B6"/>
  </w:style>
  <w:style w:type="character" w:customStyle="1" w:styleId="ft1214">
    <w:name w:val="ft1214"/>
    <w:rsid w:val="00D135B6"/>
  </w:style>
  <w:style w:type="character" w:customStyle="1" w:styleId="ft1289">
    <w:name w:val="ft1289"/>
    <w:rsid w:val="00D135B6"/>
  </w:style>
  <w:style w:type="character" w:customStyle="1" w:styleId="ft1311">
    <w:name w:val="ft1311"/>
    <w:rsid w:val="00D135B6"/>
  </w:style>
  <w:style w:type="character" w:customStyle="1" w:styleId="ft3008">
    <w:name w:val="ft3008"/>
    <w:rsid w:val="00D135B6"/>
  </w:style>
  <w:style w:type="character" w:customStyle="1" w:styleId="ft3181">
    <w:name w:val="ft3181"/>
    <w:rsid w:val="00D135B6"/>
  </w:style>
  <w:style w:type="character" w:customStyle="1" w:styleId="ft722">
    <w:name w:val="ft722"/>
    <w:rsid w:val="00D135B6"/>
  </w:style>
  <w:style w:type="character" w:customStyle="1" w:styleId="ft728">
    <w:name w:val="ft728"/>
    <w:rsid w:val="00D135B6"/>
  </w:style>
  <w:style w:type="character" w:customStyle="1" w:styleId="ft730">
    <w:name w:val="ft730"/>
    <w:rsid w:val="00D135B6"/>
  </w:style>
  <w:style w:type="character" w:customStyle="1" w:styleId="ft72">
    <w:name w:val="ft72"/>
    <w:rsid w:val="00D135B6"/>
  </w:style>
  <w:style w:type="character" w:customStyle="1" w:styleId="ft731">
    <w:name w:val="ft731"/>
    <w:rsid w:val="00D135B6"/>
  </w:style>
  <w:style w:type="character" w:customStyle="1" w:styleId="ft732">
    <w:name w:val="ft732"/>
    <w:rsid w:val="00D135B6"/>
  </w:style>
  <w:style w:type="character" w:customStyle="1" w:styleId="ft735">
    <w:name w:val="ft735"/>
    <w:rsid w:val="00D135B6"/>
  </w:style>
  <w:style w:type="character" w:customStyle="1" w:styleId="ft738">
    <w:name w:val="ft738"/>
    <w:rsid w:val="00D135B6"/>
  </w:style>
  <w:style w:type="character" w:customStyle="1" w:styleId="ft747">
    <w:name w:val="ft747"/>
    <w:rsid w:val="00D135B6"/>
  </w:style>
  <w:style w:type="character" w:customStyle="1" w:styleId="ft758">
    <w:name w:val="ft758"/>
    <w:rsid w:val="00D135B6"/>
  </w:style>
  <w:style w:type="paragraph" w:customStyle="1" w:styleId="Picture">
    <w:name w:val="Picture"/>
    <w:basedOn w:val="a3"/>
    <w:next w:val="a3"/>
    <w:rsid w:val="00D135B6"/>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D135B6"/>
    <w:rPr>
      <w:color w:val="auto"/>
      <w:lang w:val="en-US" w:eastAsia="en-US"/>
    </w:rPr>
  </w:style>
  <w:style w:type="paragraph" w:customStyle="1" w:styleId="1fffffff1">
    <w:name w:val="Çàãîëîâîê 1"/>
    <w:basedOn w:val="Default"/>
    <w:next w:val="Default"/>
    <w:rsid w:val="00D135B6"/>
    <w:rPr>
      <w:color w:val="auto"/>
      <w:lang w:val="en-US" w:eastAsia="en-US"/>
    </w:rPr>
  </w:style>
  <w:style w:type="character" w:customStyle="1" w:styleId="ft2100">
    <w:name w:val="ft2100"/>
    <w:rsid w:val="00D135B6"/>
  </w:style>
  <w:style w:type="character" w:customStyle="1" w:styleId="ft2109">
    <w:name w:val="ft2109"/>
    <w:rsid w:val="00D135B6"/>
  </w:style>
  <w:style w:type="character" w:customStyle="1" w:styleId="ft2121">
    <w:name w:val="ft2121"/>
    <w:rsid w:val="00D135B6"/>
  </w:style>
  <w:style w:type="character" w:customStyle="1" w:styleId="ft2130">
    <w:name w:val="ft2130"/>
    <w:rsid w:val="00D135B6"/>
  </w:style>
  <w:style w:type="character" w:customStyle="1" w:styleId="ft24421">
    <w:name w:val="ft24421"/>
    <w:rsid w:val="00D135B6"/>
    <w:rPr>
      <w:rFonts w:ascii="Times" w:hAnsi="Times"/>
      <w:b/>
      <w:color w:val="000000"/>
      <w:spacing w:val="15"/>
      <w:sz w:val="27"/>
    </w:rPr>
  </w:style>
  <w:style w:type="paragraph" w:customStyle="1" w:styleId="afffffffffff8">
    <w:name w:val="Стиль для методичек"/>
    <w:basedOn w:val="a3"/>
    <w:rsid w:val="00D135B6"/>
    <w:pPr>
      <w:ind w:left="284" w:firstLine="340"/>
      <w:jc w:val="both"/>
    </w:pPr>
    <w:rPr>
      <w:rFonts w:ascii="Calibri" w:hAnsi="Calibri" w:cs="Calibri"/>
      <w:sz w:val="28"/>
      <w:szCs w:val="28"/>
    </w:rPr>
  </w:style>
  <w:style w:type="paragraph" w:customStyle="1" w:styleId="Preformatted">
    <w:name w:val="Preformatted"/>
    <w:basedOn w:val="a3"/>
    <w:rsid w:val="00D135B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D135B6"/>
    <w:rPr>
      <w:rFonts w:ascii="Times New Roman" w:hAnsi="Times New Roman"/>
      <w:i/>
      <w:sz w:val="26"/>
    </w:rPr>
  </w:style>
  <w:style w:type="character" w:customStyle="1" w:styleId="rvts9">
    <w:name w:val="rvts9"/>
    <w:rsid w:val="00D135B6"/>
  </w:style>
  <w:style w:type="character" w:customStyle="1" w:styleId="rvts15">
    <w:name w:val="rvts15"/>
    <w:rsid w:val="00D135B6"/>
  </w:style>
  <w:style w:type="paragraph" w:customStyle="1" w:styleId="2TimesNewW1">
    <w:name w:val="Стиль Заголовок 2 + Times New (W1)"/>
    <w:basedOn w:val="21"/>
    <w:rsid w:val="00D135B6"/>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D135B6"/>
    <w:pPr>
      <w:spacing w:before="100" w:beforeAutospacing="1" w:after="100" w:afterAutospacing="1"/>
    </w:pPr>
  </w:style>
  <w:style w:type="paragraph" w:customStyle="1" w:styleId="1125">
    <w:name w:val="Стиль Заголовок 1 + по ширине Первая строка:  125 см"/>
    <w:basedOn w:val="11"/>
    <w:rsid w:val="00D135B6"/>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D135B6"/>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D135B6"/>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D135B6"/>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D135B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D135B6"/>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D135B6"/>
  </w:style>
  <w:style w:type="character" w:customStyle="1" w:styleId="ft404">
    <w:name w:val="ft404"/>
    <w:rsid w:val="00D135B6"/>
  </w:style>
  <w:style w:type="character" w:customStyle="1" w:styleId="ft2">
    <w:name w:val="ft2"/>
    <w:rsid w:val="00D135B6"/>
  </w:style>
  <w:style w:type="character" w:customStyle="1" w:styleId="ft405">
    <w:name w:val="ft405"/>
    <w:rsid w:val="00D135B6"/>
  </w:style>
  <w:style w:type="character" w:customStyle="1" w:styleId="ft407">
    <w:name w:val="ft407"/>
    <w:rsid w:val="00D135B6"/>
  </w:style>
  <w:style w:type="character" w:customStyle="1" w:styleId="ft411">
    <w:name w:val="ft411"/>
    <w:rsid w:val="00D135B6"/>
  </w:style>
  <w:style w:type="character" w:customStyle="1" w:styleId="ft416">
    <w:name w:val="ft416"/>
    <w:rsid w:val="00D135B6"/>
  </w:style>
  <w:style w:type="character" w:customStyle="1" w:styleId="ft438">
    <w:name w:val="ft438"/>
    <w:rsid w:val="00D135B6"/>
  </w:style>
  <w:style w:type="character" w:customStyle="1" w:styleId="ft461">
    <w:name w:val="ft461"/>
    <w:rsid w:val="00D135B6"/>
  </w:style>
  <w:style w:type="character" w:customStyle="1" w:styleId="ft485">
    <w:name w:val="ft485"/>
    <w:rsid w:val="00D135B6"/>
  </w:style>
  <w:style w:type="character" w:customStyle="1" w:styleId="ft507">
    <w:name w:val="ft507"/>
    <w:rsid w:val="00D135B6"/>
  </w:style>
  <w:style w:type="character" w:customStyle="1" w:styleId="ft464">
    <w:name w:val="ft464"/>
    <w:rsid w:val="00D135B6"/>
  </w:style>
  <w:style w:type="character" w:customStyle="1" w:styleId="ft515">
    <w:name w:val="ft515"/>
    <w:rsid w:val="00D135B6"/>
  </w:style>
  <w:style w:type="character" w:customStyle="1" w:styleId="ft518">
    <w:name w:val="ft518"/>
    <w:rsid w:val="00D135B6"/>
  </w:style>
  <w:style w:type="character" w:customStyle="1" w:styleId="ft521">
    <w:name w:val="ft521"/>
    <w:rsid w:val="00D135B6"/>
  </w:style>
  <w:style w:type="character" w:customStyle="1" w:styleId="ft525">
    <w:name w:val="ft525"/>
    <w:rsid w:val="00D135B6"/>
  </w:style>
  <w:style w:type="character" w:customStyle="1" w:styleId="ft549">
    <w:name w:val="ft549"/>
    <w:rsid w:val="00D135B6"/>
  </w:style>
  <w:style w:type="character" w:customStyle="1" w:styleId="ft554">
    <w:name w:val="ft554"/>
    <w:rsid w:val="00D135B6"/>
  </w:style>
  <w:style w:type="character" w:customStyle="1" w:styleId="ft557">
    <w:name w:val="ft557"/>
    <w:rsid w:val="00D135B6"/>
  </w:style>
  <w:style w:type="character" w:customStyle="1" w:styleId="ft561">
    <w:name w:val="ft561"/>
    <w:rsid w:val="00D135B6"/>
  </w:style>
  <w:style w:type="character" w:customStyle="1" w:styleId="ft565">
    <w:name w:val="ft565"/>
    <w:rsid w:val="00D135B6"/>
  </w:style>
  <w:style w:type="character" w:customStyle="1" w:styleId="ft570">
    <w:name w:val="ft570"/>
    <w:rsid w:val="00D135B6"/>
  </w:style>
  <w:style w:type="character" w:customStyle="1" w:styleId="ft594">
    <w:name w:val="ft594"/>
    <w:rsid w:val="00D135B6"/>
  </w:style>
  <w:style w:type="character" w:customStyle="1" w:styleId="ft600">
    <w:name w:val="ft600"/>
    <w:rsid w:val="00D135B6"/>
  </w:style>
  <w:style w:type="character" w:customStyle="1" w:styleId="ft625">
    <w:name w:val="ft625"/>
    <w:rsid w:val="00D135B6"/>
  </w:style>
  <w:style w:type="character" w:customStyle="1" w:styleId="ft646">
    <w:name w:val="ft646"/>
    <w:rsid w:val="00D135B6"/>
  </w:style>
  <w:style w:type="character" w:customStyle="1" w:styleId="ft648">
    <w:name w:val="ft648"/>
    <w:rsid w:val="00D135B6"/>
  </w:style>
  <w:style w:type="character" w:customStyle="1" w:styleId="ft650">
    <w:name w:val="ft650"/>
    <w:rsid w:val="00D135B6"/>
  </w:style>
  <w:style w:type="character" w:customStyle="1" w:styleId="ft651">
    <w:name w:val="ft651"/>
    <w:rsid w:val="00D135B6"/>
  </w:style>
  <w:style w:type="character" w:customStyle="1" w:styleId="ft654">
    <w:name w:val="ft654"/>
    <w:rsid w:val="00D135B6"/>
  </w:style>
  <w:style w:type="character" w:customStyle="1" w:styleId="ft655">
    <w:name w:val="ft655"/>
    <w:rsid w:val="00D135B6"/>
  </w:style>
  <w:style w:type="character" w:customStyle="1" w:styleId="ft674">
    <w:name w:val="ft674"/>
    <w:rsid w:val="00D135B6"/>
  </w:style>
  <w:style w:type="character" w:customStyle="1" w:styleId="ft698">
    <w:name w:val="ft698"/>
    <w:rsid w:val="00D135B6"/>
  </w:style>
  <w:style w:type="character" w:customStyle="1" w:styleId="ft709">
    <w:name w:val="ft709"/>
    <w:rsid w:val="00D135B6"/>
  </w:style>
  <w:style w:type="character" w:customStyle="1" w:styleId="ft723">
    <w:name w:val="ft723"/>
    <w:rsid w:val="00D135B6"/>
  </w:style>
  <w:style w:type="character" w:customStyle="1" w:styleId="ft746">
    <w:name w:val="ft746"/>
    <w:rsid w:val="00D135B6"/>
  </w:style>
  <w:style w:type="character" w:customStyle="1" w:styleId="ft770">
    <w:name w:val="ft770"/>
    <w:rsid w:val="00D135B6"/>
  </w:style>
  <w:style w:type="character" w:customStyle="1" w:styleId="ft772">
    <w:name w:val="ft772"/>
    <w:rsid w:val="00D135B6"/>
  </w:style>
  <w:style w:type="character" w:customStyle="1" w:styleId="ft774">
    <w:name w:val="ft774"/>
    <w:rsid w:val="00D135B6"/>
  </w:style>
  <w:style w:type="character" w:customStyle="1" w:styleId="ft777">
    <w:name w:val="ft777"/>
    <w:rsid w:val="00D135B6"/>
  </w:style>
  <w:style w:type="character" w:customStyle="1" w:styleId="ft778">
    <w:name w:val="ft778"/>
    <w:rsid w:val="00D135B6"/>
  </w:style>
  <w:style w:type="character" w:customStyle="1" w:styleId="ft780">
    <w:name w:val="ft780"/>
    <w:rsid w:val="00D135B6"/>
  </w:style>
  <w:style w:type="character" w:customStyle="1" w:styleId="ft794">
    <w:name w:val="ft794"/>
    <w:rsid w:val="00D135B6"/>
  </w:style>
  <w:style w:type="character" w:customStyle="1" w:styleId="ft813">
    <w:name w:val="ft813"/>
    <w:rsid w:val="00D135B6"/>
  </w:style>
  <w:style w:type="character" w:customStyle="1" w:styleId="ft845">
    <w:name w:val="ft845"/>
    <w:rsid w:val="00D135B6"/>
  </w:style>
  <w:style w:type="character" w:customStyle="1" w:styleId="ft846">
    <w:name w:val="ft846"/>
    <w:rsid w:val="00D135B6"/>
  </w:style>
  <w:style w:type="character" w:customStyle="1" w:styleId="ft869">
    <w:name w:val="ft869"/>
    <w:rsid w:val="00D135B6"/>
  </w:style>
  <w:style w:type="character" w:customStyle="1" w:styleId="ft345">
    <w:name w:val="ft345"/>
    <w:rsid w:val="00D135B6"/>
  </w:style>
  <w:style w:type="character" w:customStyle="1" w:styleId="ft348">
    <w:name w:val="ft348"/>
    <w:rsid w:val="00D135B6"/>
  </w:style>
  <w:style w:type="character" w:customStyle="1" w:styleId="ft350">
    <w:name w:val="ft350"/>
    <w:rsid w:val="00D135B6"/>
  </w:style>
  <w:style w:type="character" w:customStyle="1" w:styleId="ft351">
    <w:name w:val="ft351"/>
    <w:rsid w:val="00D135B6"/>
  </w:style>
  <w:style w:type="character" w:customStyle="1" w:styleId="ft353">
    <w:name w:val="ft353"/>
    <w:rsid w:val="00D135B6"/>
  </w:style>
  <w:style w:type="character" w:customStyle="1" w:styleId="ft355">
    <w:name w:val="ft355"/>
    <w:rsid w:val="00D135B6"/>
  </w:style>
  <w:style w:type="character" w:customStyle="1" w:styleId="ft372">
    <w:name w:val="ft372"/>
    <w:rsid w:val="00D135B6"/>
  </w:style>
  <w:style w:type="character" w:customStyle="1" w:styleId="ft219">
    <w:name w:val="ft219"/>
    <w:rsid w:val="00D135B6"/>
  </w:style>
  <w:style w:type="character" w:customStyle="1" w:styleId="ft255">
    <w:name w:val="ft255"/>
    <w:rsid w:val="00D135B6"/>
  </w:style>
  <w:style w:type="character" w:customStyle="1" w:styleId="ft264">
    <w:name w:val="ft264"/>
    <w:rsid w:val="00D135B6"/>
  </w:style>
  <w:style w:type="character" w:customStyle="1" w:styleId="ft269">
    <w:name w:val="ft269"/>
    <w:rsid w:val="00D135B6"/>
  </w:style>
  <w:style w:type="character" w:customStyle="1" w:styleId="ft292">
    <w:name w:val="ft292"/>
    <w:rsid w:val="00D135B6"/>
  </w:style>
  <w:style w:type="character" w:customStyle="1" w:styleId="ft300">
    <w:name w:val="ft300"/>
    <w:rsid w:val="00D135B6"/>
  </w:style>
  <w:style w:type="character" w:customStyle="1" w:styleId="ft308">
    <w:name w:val="ft308"/>
    <w:rsid w:val="00D135B6"/>
  </w:style>
  <w:style w:type="character" w:customStyle="1" w:styleId="ft334">
    <w:name w:val="ft334"/>
    <w:rsid w:val="00D135B6"/>
  </w:style>
  <w:style w:type="character" w:customStyle="1" w:styleId="ft346">
    <w:name w:val="ft346"/>
    <w:rsid w:val="00D135B6"/>
  </w:style>
  <w:style w:type="character" w:customStyle="1" w:styleId="ft3">
    <w:name w:val="ft3"/>
    <w:rsid w:val="00D135B6"/>
  </w:style>
  <w:style w:type="character" w:customStyle="1" w:styleId="ft381">
    <w:name w:val="ft381"/>
    <w:rsid w:val="00D135B6"/>
  </w:style>
  <w:style w:type="character" w:customStyle="1" w:styleId="ft391">
    <w:name w:val="ft391"/>
    <w:rsid w:val="00D135B6"/>
  </w:style>
  <w:style w:type="character" w:customStyle="1" w:styleId="ft397">
    <w:name w:val="ft397"/>
    <w:rsid w:val="00D135B6"/>
  </w:style>
  <w:style w:type="character" w:customStyle="1" w:styleId="ft176">
    <w:name w:val="ft176"/>
    <w:rsid w:val="00D135B6"/>
  </w:style>
  <w:style w:type="character" w:customStyle="1" w:styleId="ft410">
    <w:name w:val="ft410"/>
    <w:rsid w:val="00D135B6"/>
  </w:style>
  <w:style w:type="character" w:customStyle="1" w:styleId="ft421">
    <w:name w:val="ft421"/>
    <w:rsid w:val="00D135B6"/>
  </w:style>
  <w:style w:type="character" w:customStyle="1" w:styleId="ft467">
    <w:name w:val="ft467"/>
    <w:rsid w:val="00D135B6"/>
  </w:style>
  <w:style w:type="character" w:customStyle="1" w:styleId="ft479">
    <w:name w:val="ft479"/>
    <w:rsid w:val="00D135B6"/>
  </w:style>
  <w:style w:type="character" w:customStyle="1" w:styleId="ft578">
    <w:name w:val="ft578"/>
    <w:rsid w:val="00D135B6"/>
  </w:style>
  <w:style w:type="character" w:customStyle="1" w:styleId="ft624">
    <w:name w:val="ft624"/>
    <w:rsid w:val="00D135B6"/>
  </w:style>
  <w:style w:type="character" w:customStyle="1" w:styleId="ft631">
    <w:name w:val="ft631"/>
    <w:rsid w:val="00D135B6"/>
  </w:style>
  <w:style w:type="character" w:customStyle="1" w:styleId="ft679">
    <w:name w:val="ft679"/>
    <w:rsid w:val="00D135B6"/>
  </w:style>
  <w:style w:type="character" w:customStyle="1" w:styleId="ft725">
    <w:name w:val="ft725"/>
    <w:rsid w:val="00D135B6"/>
  </w:style>
  <w:style w:type="character" w:customStyle="1" w:styleId="ft769">
    <w:name w:val="ft769"/>
    <w:rsid w:val="00D135B6"/>
  </w:style>
  <w:style w:type="character" w:customStyle="1" w:styleId="ft819">
    <w:name w:val="ft819"/>
    <w:rsid w:val="00D135B6"/>
  </w:style>
  <w:style w:type="character" w:customStyle="1" w:styleId="ft877">
    <w:name w:val="ft877"/>
    <w:rsid w:val="00D135B6"/>
  </w:style>
  <w:style w:type="character" w:customStyle="1" w:styleId="ft275">
    <w:name w:val="ft275"/>
    <w:rsid w:val="00D135B6"/>
  </w:style>
  <w:style w:type="character" w:customStyle="1" w:styleId="ft935">
    <w:name w:val="ft935"/>
    <w:rsid w:val="00D135B6"/>
  </w:style>
  <w:style w:type="character" w:customStyle="1" w:styleId="ft969">
    <w:name w:val="ft969"/>
    <w:rsid w:val="00D135B6"/>
  </w:style>
  <w:style w:type="character" w:customStyle="1" w:styleId="ft1010">
    <w:name w:val="ft1010"/>
    <w:rsid w:val="00D135B6"/>
  </w:style>
  <w:style w:type="character" w:customStyle="1" w:styleId="ft1058">
    <w:name w:val="ft1058"/>
    <w:rsid w:val="00D135B6"/>
  </w:style>
  <w:style w:type="character" w:customStyle="1" w:styleId="ft1101">
    <w:name w:val="ft1101"/>
    <w:rsid w:val="00D135B6"/>
  </w:style>
  <w:style w:type="character" w:customStyle="1" w:styleId="ft1162">
    <w:name w:val="ft1162"/>
    <w:rsid w:val="00D135B6"/>
  </w:style>
  <w:style w:type="character" w:customStyle="1" w:styleId="ft1197">
    <w:name w:val="ft1197"/>
    <w:rsid w:val="00D135B6"/>
  </w:style>
  <w:style w:type="character" w:customStyle="1" w:styleId="ft1248">
    <w:name w:val="ft1248"/>
    <w:rsid w:val="00D135B6"/>
  </w:style>
  <w:style w:type="character" w:customStyle="1" w:styleId="ft1293">
    <w:name w:val="ft1293"/>
    <w:rsid w:val="00D135B6"/>
  </w:style>
  <w:style w:type="character" w:customStyle="1" w:styleId="ft1308">
    <w:name w:val="ft1308"/>
    <w:rsid w:val="00D135B6"/>
  </w:style>
  <w:style w:type="character" w:customStyle="1" w:styleId="ft1366">
    <w:name w:val="ft1366"/>
    <w:rsid w:val="00D135B6"/>
  </w:style>
  <w:style w:type="character" w:customStyle="1" w:styleId="ft1377">
    <w:name w:val="ft1377"/>
    <w:rsid w:val="00D135B6"/>
  </w:style>
  <w:style w:type="character" w:customStyle="1" w:styleId="ft1380">
    <w:name w:val="ft1380"/>
    <w:rsid w:val="00D135B6"/>
  </w:style>
  <w:style w:type="character" w:customStyle="1" w:styleId="ft1389">
    <w:name w:val="ft1389"/>
    <w:rsid w:val="00D135B6"/>
  </w:style>
  <w:style w:type="character" w:customStyle="1" w:styleId="ft1393">
    <w:name w:val="ft1393"/>
    <w:rsid w:val="00D135B6"/>
  </w:style>
  <w:style w:type="character" w:customStyle="1" w:styleId="ft1400">
    <w:name w:val="ft1400"/>
    <w:rsid w:val="00D135B6"/>
  </w:style>
  <w:style w:type="character" w:customStyle="1" w:styleId="ft1407">
    <w:name w:val="ft1407"/>
    <w:rsid w:val="00D135B6"/>
  </w:style>
  <w:style w:type="character" w:customStyle="1" w:styleId="ft1410">
    <w:name w:val="ft1410"/>
    <w:rsid w:val="00D135B6"/>
  </w:style>
  <w:style w:type="character" w:customStyle="1" w:styleId="ft1427">
    <w:name w:val="ft1427"/>
    <w:rsid w:val="00D135B6"/>
  </w:style>
  <w:style w:type="character" w:customStyle="1" w:styleId="ft1478">
    <w:name w:val="ft1478"/>
    <w:rsid w:val="00D135B6"/>
  </w:style>
  <w:style w:type="character" w:customStyle="1" w:styleId="ft1533">
    <w:name w:val="ft1533"/>
    <w:rsid w:val="00D135B6"/>
  </w:style>
  <w:style w:type="character" w:customStyle="1" w:styleId="ft1586">
    <w:name w:val="ft1586"/>
    <w:rsid w:val="00D135B6"/>
  </w:style>
  <w:style w:type="character" w:customStyle="1" w:styleId="ft1627">
    <w:name w:val="ft1627"/>
    <w:rsid w:val="00D135B6"/>
  </w:style>
  <w:style w:type="character" w:customStyle="1" w:styleId="ft1634">
    <w:name w:val="ft1634"/>
    <w:rsid w:val="00D135B6"/>
  </w:style>
  <w:style w:type="character" w:customStyle="1" w:styleId="ft1638">
    <w:name w:val="ft1638"/>
    <w:rsid w:val="00D135B6"/>
  </w:style>
  <w:style w:type="character" w:customStyle="1" w:styleId="ft1643">
    <w:name w:val="ft1643"/>
    <w:rsid w:val="00D135B6"/>
  </w:style>
  <w:style w:type="character" w:customStyle="1" w:styleId="ft1659">
    <w:name w:val="ft1659"/>
    <w:rsid w:val="00D135B6"/>
  </w:style>
  <w:style w:type="character" w:customStyle="1" w:styleId="ft1665">
    <w:name w:val="ft1665"/>
    <w:rsid w:val="00D135B6"/>
  </w:style>
  <w:style w:type="character" w:customStyle="1" w:styleId="ft1711">
    <w:name w:val="ft1711"/>
    <w:rsid w:val="00D135B6"/>
  </w:style>
  <w:style w:type="character" w:customStyle="1" w:styleId="ft1757">
    <w:name w:val="ft1757"/>
    <w:rsid w:val="00D135B6"/>
  </w:style>
  <w:style w:type="character" w:customStyle="1" w:styleId="ft1804">
    <w:name w:val="ft1804"/>
    <w:rsid w:val="00D135B6"/>
  </w:style>
  <w:style w:type="character" w:customStyle="1" w:styleId="ft1855">
    <w:name w:val="ft1855"/>
    <w:rsid w:val="00D135B6"/>
  </w:style>
  <w:style w:type="character" w:customStyle="1" w:styleId="ft1883">
    <w:name w:val="ft1883"/>
    <w:rsid w:val="00D135B6"/>
  </w:style>
  <w:style w:type="character" w:customStyle="1" w:styleId="ft1937">
    <w:name w:val="ft1937"/>
    <w:rsid w:val="00D135B6"/>
  </w:style>
  <w:style w:type="character" w:customStyle="1" w:styleId="ft1983">
    <w:name w:val="ft1983"/>
    <w:rsid w:val="00D135B6"/>
  </w:style>
  <w:style w:type="character" w:customStyle="1" w:styleId="ft2028">
    <w:name w:val="ft2028"/>
    <w:rsid w:val="00D135B6"/>
  </w:style>
  <w:style w:type="character" w:customStyle="1" w:styleId="ft2049">
    <w:name w:val="ft2049"/>
    <w:rsid w:val="00D135B6"/>
  </w:style>
  <w:style w:type="character" w:customStyle="1" w:styleId="ft2096">
    <w:name w:val="ft2096"/>
    <w:rsid w:val="00D135B6"/>
  </w:style>
  <w:style w:type="character" w:customStyle="1" w:styleId="ft2144">
    <w:name w:val="ft2144"/>
    <w:rsid w:val="00D135B6"/>
  </w:style>
  <w:style w:type="character" w:customStyle="1" w:styleId="ft2234">
    <w:name w:val="ft2234"/>
    <w:rsid w:val="00D135B6"/>
  </w:style>
  <w:style w:type="character" w:customStyle="1" w:styleId="ft2289">
    <w:name w:val="ft2289"/>
    <w:rsid w:val="00D135B6"/>
  </w:style>
  <w:style w:type="character" w:customStyle="1" w:styleId="ft1884">
    <w:name w:val="ft1884"/>
    <w:rsid w:val="00D135B6"/>
  </w:style>
  <w:style w:type="character" w:customStyle="1" w:styleId="ft2343">
    <w:name w:val="ft2343"/>
    <w:rsid w:val="00D135B6"/>
  </w:style>
  <w:style w:type="character" w:customStyle="1" w:styleId="ft2392">
    <w:name w:val="ft2392"/>
    <w:rsid w:val="00D135B6"/>
  </w:style>
  <w:style w:type="character" w:customStyle="1" w:styleId="ft2439">
    <w:name w:val="ft2439"/>
    <w:rsid w:val="00D135B6"/>
  </w:style>
  <w:style w:type="character" w:customStyle="1" w:styleId="ft2489">
    <w:name w:val="ft2489"/>
    <w:rsid w:val="00D135B6"/>
  </w:style>
  <w:style w:type="character" w:customStyle="1" w:styleId="ft2500">
    <w:name w:val="ft2500"/>
    <w:rsid w:val="00D135B6"/>
  </w:style>
  <w:style w:type="character" w:customStyle="1" w:styleId="ft2555">
    <w:name w:val="ft2555"/>
    <w:rsid w:val="00D135B6"/>
  </w:style>
  <w:style w:type="character" w:customStyle="1" w:styleId="ft2562">
    <w:name w:val="ft2562"/>
    <w:rsid w:val="00D135B6"/>
  </w:style>
  <w:style w:type="character" w:customStyle="1" w:styleId="ft2569">
    <w:name w:val="ft2569"/>
    <w:rsid w:val="00D135B6"/>
  </w:style>
  <w:style w:type="character" w:customStyle="1" w:styleId="ft2572">
    <w:name w:val="ft2572"/>
    <w:rsid w:val="00D135B6"/>
  </w:style>
  <w:style w:type="character" w:customStyle="1" w:styleId="ft2581">
    <w:name w:val="ft2581"/>
    <w:rsid w:val="00D135B6"/>
  </w:style>
  <w:style w:type="character" w:customStyle="1" w:styleId="ft2590">
    <w:name w:val="ft2590"/>
    <w:rsid w:val="00D135B6"/>
  </w:style>
  <w:style w:type="character" w:customStyle="1" w:styleId="ft2624">
    <w:name w:val="ft2624"/>
    <w:rsid w:val="00D135B6"/>
  </w:style>
  <w:style w:type="character" w:customStyle="1" w:styleId="ft2669">
    <w:name w:val="ft2669"/>
    <w:rsid w:val="00D135B6"/>
  </w:style>
  <w:style w:type="character" w:customStyle="1" w:styleId="ft2679">
    <w:name w:val="ft2679"/>
    <w:rsid w:val="00D135B6"/>
  </w:style>
  <w:style w:type="character" w:customStyle="1" w:styleId="ft2716">
    <w:name w:val="ft2716"/>
    <w:rsid w:val="00D135B6"/>
  </w:style>
  <w:style w:type="character" w:customStyle="1" w:styleId="ft2726">
    <w:name w:val="ft2726"/>
    <w:rsid w:val="00D135B6"/>
  </w:style>
  <w:style w:type="character" w:customStyle="1" w:styleId="ft2773">
    <w:name w:val="ft2773"/>
    <w:rsid w:val="00D135B6"/>
  </w:style>
  <w:style w:type="character" w:customStyle="1" w:styleId="ft2782">
    <w:name w:val="ft2782"/>
    <w:rsid w:val="00D135B6"/>
  </w:style>
  <w:style w:type="character" w:customStyle="1" w:styleId="ft2828">
    <w:name w:val="ft2828"/>
    <w:rsid w:val="00D135B6"/>
  </w:style>
  <w:style w:type="character" w:customStyle="1" w:styleId="ft2877">
    <w:name w:val="ft2877"/>
    <w:rsid w:val="00D135B6"/>
  </w:style>
  <w:style w:type="character" w:customStyle="1" w:styleId="ft2921">
    <w:name w:val="ft2921"/>
    <w:rsid w:val="00D135B6"/>
  </w:style>
  <w:style w:type="character" w:customStyle="1" w:styleId="ft2927">
    <w:name w:val="ft2927"/>
    <w:rsid w:val="00D135B6"/>
  </w:style>
  <w:style w:type="character" w:customStyle="1" w:styleId="ft2935">
    <w:name w:val="ft2935"/>
    <w:rsid w:val="00D135B6"/>
  </w:style>
  <w:style w:type="character" w:customStyle="1" w:styleId="ft2943">
    <w:name w:val="ft2943"/>
    <w:rsid w:val="00D135B6"/>
  </w:style>
  <w:style w:type="character" w:customStyle="1" w:styleId="ft2952">
    <w:name w:val="ft2952"/>
    <w:rsid w:val="00D135B6"/>
  </w:style>
  <w:style w:type="character" w:customStyle="1" w:styleId="ft2954">
    <w:name w:val="ft2954"/>
    <w:rsid w:val="00D135B6"/>
  </w:style>
  <w:style w:type="character" w:customStyle="1" w:styleId="ft2955">
    <w:name w:val="ft2955"/>
    <w:rsid w:val="00D135B6"/>
  </w:style>
  <w:style w:type="character" w:customStyle="1" w:styleId="ft2962">
    <w:name w:val="ft2962"/>
    <w:rsid w:val="00D135B6"/>
  </w:style>
  <w:style w:type="character" w:customStyle="1" w:styleId="ft2968">
    <w:name w:val="ft2968"/>
    <w:rsid w:val="00D135B6"/>
  </w:style>
  <w:style w:type="character" w:customStyle="1" w:styleId="ft2973">
    <w:name w:val="ft2973"/>
    <w:rsid w:val="00D135B6"/>
  </w:style>
  <w:style w:type="character" w:customStyle="1" w:styleId="ft2974">
    <w:name w:val="ft2974"/>
    <w:rsid w:val="00D135B6"/>
  </w:style>
  <w:style w:type="character" w:customStyle="1" w:styleId="ft2976">
    <w:name w:val="ft2976"/>
    <w:rsid w:val="00D135B6"/>
  </w:style>
  <w:style w:type="character" w:customStyle="1" w:styleId="ft2985">
    <w:name w:val="ft2985"/>
    <w:rsid w:val="00D135B6"/>
  </w:style>
  <w:style w:type="character" w:customStyle="1" w:styleId="ft3002">
    <w:name w:val="ft3002"/>
    <w:rsid w:val="00D135B6"/>
  </w:style>
  <w:style w:type="character" w:customStyle="1" w:styleId="ft3037">
    <w:name w:val="ft3037"/>
    <w:rsid w:val="00D135B6"/>
  </w:style>
  <w:style w:type="character" w:customStyle="1" w:styleId="ft3084">
    <w:name w:val="ft3084"/>
    <w:rsid w:val="00D135B6"/>
  </w:style>
  <w:style w:type="character" w:customStyle="1" w:styleId="ft3127">
    <w:name w:val="ft3127"/>
    <w:rsid w:val="00D135B6"/>
  </w:style>
  <w:style w:type="character" w:customStyle="1" w:styleId="ft3156">
    <w:name w:val="ft3156"/>
    <w:rsid w:val="00D135B6"/>
  </w:style>
  <w:style w:type="character" w:customStyle="1" w:styleId="ft3206">
    <w:name w:val="ft3206"/>
    <w:rsid w:val="00D135B6"/>
  </w:style>
  <w:style w:type="character" w:customStyle="1" w:styleId="ft3264">
    <w:name w:val="ft3264"/>
    <w:rsid w:val="00D135B6"/>
  </w:style>
  <w:style w:type="character" w:customStyle="1" w:styleId="ft3315">
    <w:name w:val="ft3315"/>
    <w:rsid w:val="00D135B6"/>
  </w:style>
  <w:style w:type="character" w:customStyle="1" w:styleId="ft3373">
    <w:name w:val="ft3373"/>
    <w:rsid w:val="00D135B6"/>
  </w:style>
  <w:style w:type="character" w:customStyle="1" w:styleId="ft3432">
    <w:name w:val="ft3432"/>
    <w:rsid w:val="00D135B6"/>
  </w:style>
  <w:style w:type="character" w:customStyle="1" w:styleId="ft3489">
    <w:name w:val="ft3489"/>
    <w:rsid w:val="00D135B6"/>
  </w:style>
  <w:style w:type="character" w:customStyle="1" w:styleId="ft3546">
    <w:name w:val="ft3546"/>
    <w:rsid w:val="00D135B6"/>
  </w:style>
  <w:style w:type="character" w:customStyle="1" w:styleId="ft3608">
    <w:name w:val="ft3608"/>
    <w:rsid w:val="00D135B6"/>
  </w:style>
  <w:style w:type="character" w:customStyle="1" w:styleId="ft3651">
    <w:name w:val="ft3651"/>
    <w:rsid w:val="00D135B6"/>
  </w:style>
  <w:style w:type="paragraph" w:customStyle="1" w:styleId="c4c8c7c24">
    <w:name w:val="c4 c8 c7 c24"/>
    <w:basedOn w:val="a3"/>
    <w:rsid w:val="00D135B6"/>
    <w:pPr>
      <w:spacing w:before="90" w:after="90"/>
    </w:pPr>
  </w:style>
  <w:style w:type="character" w:customStyle="1" w:styleId="c5">
    <w:name w:val="c5"/>
    <w:rsid w:val="00D135B6"/>
  </w:style>
  <w:style w:type="character" w:customStyle="1" w:styleId="1143">
    <w:name w:val="Знак Знак114"/>
    <w:locked/>
    <w:rsid w:val="00D135B6"/>
    <w:rPr>
      <w:rFonts w:ascii="Arial" w:hAnsi="Arial"/>
      <w:b/>
      <w:color w:val="000000"/>
      <w:sz w:val="26"/>
      <w:lang w:val="ru-RU" w:eastAsia="ru-RU"/>
    </w:rPr>
  </w:style>
  <w:style w:type="paragraph" w:customStyle="1" w:styleId="1123">
    <w:name w:val="Стиль Заголовок 1 + 12 пт"/>
    <w:basedOn w:val="11"/>
    <w:rsid w:val="00D135B6"/>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D135B6"/>
  </w:style>
  <w:style w:type="character" w:customStyle="1" w:styleId="ft9274">
    <w:name w:val="ft9274"/>
    <w:rsid w:val="00D135B6"/>
  </w:style>
  <w:style w:type="character" w:customStyle="1" w:styleId="ft9282">
    <w:name w:val="ft9282"/>
    <w:rsid w:val="00D135B6"/>
  </w:style>
  <w:style w:type="character" w:customStyle="1" w:styleId="ft9284">
    <w:name w:val="ft9284"/>
    <w:rsid w:val="00D135B6"/>
  </w:style>
  <w:style w:type="character" w:customStyle="1" w:styleId="ft9287">
    <w:name w:val="ft9287"/>
    <w:rsid w:val="00D135B6"/>
  </w:style>
  <w:style w:type="character" w:customStyle="1" w:styleId="ft9293">
    <w:name w:val="ft9293"/>
    <w:rsid w:val="00D135B6"/>
  </w:style>
  <w:style w:type="character" w:customStyle="1" w:styleId="ft9299">
    <w:name w:val="ft9299"/>
    <w:rsid w:val="00D135B6"/>
  </w:style>
  <w:style w:type="character" w:customStyle="1" w:styleId="ft9306">
    <w:name w:val="ft9306"/>
    <w:rsid w:val="00D135B6"/>
  </w:style>
  <w:style w:type="character" w:customStyle="1" w:styleId="ft8849">
    <w:name w:val="ft8849"/>
    <w:rsid w:val="00D135B6"/>
  </w:style>
  <w:style w:type="character" w:customStyle="1" w:styleId="ft9312">
    <w:name w:val="ft9312"/>
    <w:rsid w:val="00D135B6"/>
  </w:style>
  <w:style w:type="character" w:customStyle="1" w:styleId="ft9316">
    <w:name w:val="ft9316"/>
    <w:rsid w:val="00D135B6"/>
  </w:style>
  <w:style w:type="character" w:customStyle="1" w:styleId="ft9324">
    <w:name w:val="ft9324"/>
    <w:rsid w:val="00D135B6"/>
  </w:style>
  <w:style w:type="character" w:customStyle="1" w:styleId="ft9330">
    <w:name w:val="ft9330"/>
    <w:rsid w:val="00D135B6"/>
  </w:style>
  <w:style w:type="character" w:customStyle="1" w:styleId="1810">
    <w:name w:val="Знак Знак1810"/>
    <w:rsid w:val="00D135B6"/>
    <w:rPr>
      <w:rFonts w:eastAsia="SimSun"/>
      <w:b/>
      <w:caps/>
      <w:sz w:val="24"/>
      <w:lang w:val="ru-RU" w:eastAsia="ru-RU"/>
    </w:rPr>
  </w:style>
  <w:style w:type="character" w:customStyle="1" w:styleId="WW8Num36z0">
    <w:name w:val="WW8Num36z0"/>
    <w:rsid w:val="00D135B6"/>
    <w:rPr>
      <w:rFonts w:ascii="Wingdings" w:hAnsi="Wingdings"/>
    </w:rPr>
  </w:style>
  <w:style w:type="character" w:customStyle="1" w:styleId="WW8Num39z0">
    <w:name w:val="WW8Num39z0"/>
    <w:rsid w:val="00D135B6"/>
    <w:rPr>
      <w:rFonts w:ascii="Wingdings" w:hAnsi="Wingdings"/>
    </w:rPr>
  </w:style>
  <w:style w:type="character" w:customStyle="1" w:styleId="WW8Num42z0">
    <w:name w:val="WW8Num42z0"/>
    <w:rsid w:val="00D135B6"/>
    <w:rPr>
      <w:rFonts w:ascii="Wingdings" w:hAnsi="Wingdings"/>
    </w:rPr>
  </w:style>
  <w:style w:type="character" w:customStyle="1" w:styleId="WW8Num44z0">
    <w:name w:val="WW8Num44z0"/>
    <w:rsid w:val="00D135B6"/>
    <w:rPr>
      <w:rFonts w:ascii="Wingdings" w:hAnsi="Wingdings"/>
    </w:rPr>
  </w:style>
  <w:style w:type="character" w:customStyle="1" w:styleId="WW8Num44z1">
    <w:name w:val="WW8Num44z1"/>
    <w:rsid w:val="00D135B6"/>
    <w:rPr>
      <w:rFonts w:ascii="Courier New" w:hAnsi="Courier New"/>
    </w:rPr>
  </w:style>
  <w:style w:type="character" w:customStyle="1" w:styleId="WW8Num44z3">
    <w:name w:val="WW8Num44z3"/>
    <w:rsid w:val="00D135B6"/>
    <w:rPr>
      <w:rFonts w:ascii="Symbol" w:hAnsi="Symbol"/>
    </w:rPr>
  </w:style>
  <w:style w:type="character" w:customStyle="1" w:styleId="WW8Num47z0">
    <w:name w:val="WW8Num47z0"/>
    <w:rsid w:val="00D135B6"/>
    <w:rPr>
      <w:rFonts w:ascii="Wingdings" w:hAnsi="Wingdings"/>
    </w:rPr>
  </w:style>
  <w:style w:type="character" w:customStyle="1" w:styleId="WW8Num47z1">
    <w:name w:val="WW8Num47z1"/>
    <w:rsid w:val="00D135B6"/>
    <w:rPr>
      <w:rFonts w:ascii="Courier New" w:hAnsi="Courier New"/>
    </w:rPr>
  </w:style>
  <w:style w:type="character" w:customStyle="1" w:styleId="WW8Num47z3">
    <w:name w:val="WW8Num47z3"/>
    <w:rsid w:val="00D135B6"/>
    <w:rPr>
      <w:rFonts w:ascii="Symbol" w:hAnsi="Symbol"/>
    </w:rPr>
  </w:style>
  <w:style w:type="character" w:customStyle="1" w:styleId="WW8Num50z0">
    <w:name w:val="WW8Num50z0"/>
    <w:rsid w:val="00D135B6"/>
    <w:rPr>
      <w:rFonts w:ascii="Wingdings" w:hAnsi="Wingdings"/>
    </w:rPr>
  </w:style>
  <w:style w:type="character" w:customStyle="1" w:styleId="WW8Num51z0">
    <w:name w:val="WW8Num51z0"/>
    <w:rsid w:val="00D135B6"/>
    <w:rPr>
      <w:rFonts w:ascii="Wingdings" w:hAnsi="Wingdings"/>
    </w:rPr>
  </w:style>
  <w:style w:type="character" w:customStyle="1" w:styleId="WW8Num52z0">
    <w:name w:val="WW8Num52z0"/>
    <w:rsid w:val="00D135B6"/>
    <w:rPr>
      <w:rFonts w:ascii="Symbol" w:hAnsi="Symbol"/>
    </w:rPr>
  </w:style>
  <w:style w:type="character" w:customStyle="1" w:styleId="WW8Num53z0">
    <w:name w:val="WW8Num53z0"/>
    <w:rsid w:val="00D135B6"/>
    <w:rPr>
      <w:rFonts w:ascii="Wingdings" w:hAnsi="Wingdings"/>
    </w:rPr>
  </w:style>
  <w:style w:type="character" w:customStyle="1" w:styleId="WW8Num53z1">
    <w:name w:val="WW8Num53z1"/>
    <w:rsid w:val="00D135B6"/>
    <w:rPr>
      <w:rFonts w:ascii="Courier New" w:hAnsi="Courier New"/>
    </w:rPr>
  </w:style>
  <w:style w:type="character" w:customStyle="1" w:styleId="WW8Num53z3">
    <w:name w:val="WW8Num53z3"/>
    <w:rsid w:val="00D135B6"/>
    <w:rPr>
      <w:rFonts w:ascii="Symbol" w:hAnsi="Symbol"/>
    </w:rPr>
  </w:style>
  <w:style w:type="character" w:customStyle="1" w:styleId="WW8Num55z0">
    <w:name w:val="WW8Num55z0"/>
    <w:rsid w:val="00D135B6"/>
    <w:rPr>
      <w:rFonts w:ascii="Symbol" w:hAnsi="Symbol"/>
    </w:rPr>
  </w:style>
  <w:style w:type="character" w:customStyle="1" w:styleId="WW8Num56z0">
    <w:name w:val="WW8Num56z0"/>
    <w:rsid w:val="00D135B6"/>
    <w:rPr>
      <w:rFonts w:ascii="Symbol" w:hAnsi="Symbol"/>
    </w:rPr>
  </w:style>
  <w:style w:type="character" w:customStyle="1" w:styleId="WW8Num59z0">
    <w:name w:val="WW8Num59z0"/>
    <w:rsid w:val="00D135B6"/>
    <w:rPr>
      <w:rFonts w:ascii="Symbol" w:hAnsi="Symbol"/>
    </w:rPr>
  </w:style>
  <w:style w:type="character" w:customStyle="1" w:styleId="WW8Num63z0">
    <w:name w:val="WW8Num63z0"/>
    <w:rsid w:val="00D135B6"/>
    <w:rPr>
      <w:rFonts w:ascii="Symbol" w:hAnsi="Symbol"/>
    </w:rPr>
  </w:style>
  <w:style w:type="character" w:customStyle="1" w:styleId="WW8Num66z0">
    <w:name w:val="WW8Num66z0"/>
    <w:rsid w:val="00D135B6"/>
    <w:rPr>
      <w:rFonts w:ascii="Symbol" w:hAnsi="Symbol"/>
    </w:rPr>
  </w:style>
  <w:style w:type="character" w:customStyle="1" w:styleId="WW8Num69z1">
    <w:name w:val="WW8Num69z1"/>
    <w:rsid w:val="00D135B6"/>
    <w:rPr>
      <w:rFonts w:ascii="Wingdings" w:hAnsi="Wingdings"/>
    </w:rPr>
  </w:style>
  <w:style w:type="character" w:customStyle="1" w:styleId="WW8Num72z0">
    <w:name w:val="WW8Num72z0"/>
    <w:rsid w:val="00D135B6"/>
    <w:rPr>
      <w:rFonts w:ascii="Symbol" w:hAnsi="Symbol"/>
    </w:rPr>
  </w:style>
  <w:style w:type="character" w:customStyle="1" w:styleId="WW8Num72z1">
    <w:name w:val="WW8Num72z1"/>
    <w:rsid w:val="00D135B6"/>
    <w:rPr>
      <w:rFonts w:ascii="Courier New" w:hAnsi="Courier New"/>
    </w:rPr>
  </w:style>
  <w:style w:type="character" w:customStyle="1" w:styleId="WW8Num72z2">
    <w:name w:val="WW8Num72z2"/>
    <w:rsid w:val="00D135B6"/>
    <w:rPr>
      <w:rFonts w:ascii="Wingdings" w:hAnsi="Wingdings"/>
    </w:rPr>
  </w:style>
  <w:style w:type="character" w:customStyle="1" w:styleId="WW8Num74z0">
    <w:name w:val="WW8Num74z0"/>
    <w:rsid w:val="00D135B6"/>
    <w:rPr>
      <w:rFonts w:ascii="Symbol" w:hAnsi="Symbol"/>
    </w:rPr>
  </w:style>
  <w:style w:type="character" w:customStyle="1" w:styleId="WW8Num75z0">
    <w:name w:val="WW8Num75z0"/>
    <w:rsid w:val="00D135B6"/>
    <w:rPr>
      <w:rFonts w:ascii="Wingdings" w:hAnsi="Wingdings"/>
    </w:rPr>
  </w:style>
  <w:style w:type="character" w:customStyle="1" w:styleId="WW8Num75z1">
    <w:name w:val="WW8Num75z1"/>
    <w:rsid w:val="00D135B6"/>
    <w:rPr>
      <w:rFonts w:ascii="Courier New" w:hAnsi="Courier New"/>
    </w:rPr>
  </w:style>
  <w:style w:type="character" w:customStyle="1" w:styleId="WW8Num75z3">
    <w:name w:val="WW8Num75z3"/>
    <w:rsid w:val="00D135B6"/>
    <w:rPr>
      <w:rFonts w:ascii="Symbol" w:hAnsi="Symbol"/>
    </w:rPr>
  </w:style>
  <w:style w:type="character" w:customStyle="1" w:styleId="WW8Num77z0">
    <w:name w:val="WW8Num77z0"/>
    <w:rsid w:val="00D135B6"/>
    <w:rPr>
      <w:rFonts w:ascii="Symbol" w:hAnsi="Symbol"/>
    </w:rPr>
  </w:style>
  <w:style w:type="character" w:customStyle="1" w:styleId="WW8Num78z0">
    <w:name w:val="WW8Num78z0"/>
    <w:rsid w:val="00D135B6"/>
    <w:rPr>
      <w:rFonts w:ascii="Wingdings" w:hAnsi="Wingdings"/>
    </w:rPr>
  </w:style>
  <w:style w:type="character" w:customStyle="1" w:styleId="WW8Num78z1">
    <w:name w:val="WW8Num78z1"/>
    <w:rsid w:val="00D135B6"/>
    <w:rPr>
      <w:rFonts w:ascii="Courier New" w:hAnsi="Courier New"/>
    </w:rPr>
  </w:style>
  <w:style w:type="character" w:customStyle="1" w:styleId="WW8Num78z3">
    <w:name w:val="WW8Num78z3"/>
    <w:rsid w:val="00D135B6"/>
    <w:rPr>
      <w:rFonts w:ascii="Symbol" w:hAnsi="Symbol"/>
    </w:rPr>
  </w:style>
  <w:style w:type="character" w:customStyle="1" w:styleId="WW8Num79z0">
    <w:name w:val="WW8Num79z0"/>
    <w:rsid w:val="00D135B6"/>
    <w:rPr>
      <w:rFonts w:ascii="Symbol" w:hAnsi="Symbol"/>
    </w:rPr>
  </w:style>
  <w:style w:type="character" w:customStyle="1" w:styleId="WW8Num86z0">
    <w:name w:val="WW8Num86z0"/>
    <w:rsid w:val="00D135B6"/>
    <w:rPr>
      <w:rFonts w:ascii="Wingdings" w:hAnsi="Wingdings"/>
    </w:rPr>
  </w:style>
  <w:style w:type="character" w:customStyle="1" w:styleId="WW8Num86z1">
    <w:name w:val="WW8Num86z1"/>
    <w:rsid w:val="00D135B6"/>
    <w:rPr>
      <w:rFonts w:ascii="Courier New" w:hAnsi="Courier New"/>
    </w:rPr>
  </w:style>
  <w:style w:type="character" w:customStyle="1" w:styleId="WW8Num86z3">
    <w:name w:val="WW8Num86z3"/>
    <w:rsid w:val="00D135B6"/>
    <w:rPr>
      <w:rFonts w:ascii="Symbol" w:hAnsi="Symbol"/>
    </w:rPr>
  </w:style>
  <w:style w:type="character" w:customStyle="1" w:styleId="WW8Num87z0">
    <w:name w:val="WW8Num87z0"/>
    <w:rsid w:val="00D135B6"/>
    <w:rPr>
      <w:rFonts w:ascii="Symbol" w:hAnsi="Symbol"/>
    </w:rPr>
  </w:style>
  <w:style w:type="character" w:customStyle="1" w:styleId="WW8Num89z0">
    <w:name w:val="WW8Num89z0"/>
    <w:rsid w:val="00D135B6"/>
    <w:rPr>
      <w:rFonts w:ascii="Symbol" w:hAnsi="Symbol"/>
    </w:rPr>
  </w:style>
  <w:style w:type="character" w:customStyle="1" w:styleId="WW8Num90z0">
    <w:name w:val="WW8Num90z0"/>
    <w:rsid w:val="00D135B6"/>
    <w:rPr>
      <w:rFonts w:ascii="Symbol" w:hAnsi="Symbol"/>
    </w:rPr>
  </w:style>
  <w:style w:type="character" w:customStyle="1" w:styleId="WW8Num92z0">
    <w:name w:val="WW8Num92z0"/>
    <w:rsid w:val="00D135B6"/>
    <w:rPr>
      <w:rFonts w:ascii="Symbol" w:hAnsi="Symbol"/>
    </w:rPr>
  </w:style>
  <w:style w:type="character" w:customStyle="1" w:styleId="WW8Num93z0">
    <w:name w:val="WW8Num93z0"/>
    <w:rsid w:val="00D135B6"/>
    <w:rPr>
      <w:rFonts w:ascii="Wingdings" w:hAnsi="Wingdings"/>
    </w:rPr>
  </w:style>
  <w:style w:type="character" w:customStyle="1" w:styleId="WW8Num93z1">
    <w:name w:val="WW8Num93z1"/>
    <w:rsid w:val="00D135B6"/>
    <w:rPr>
      <w:rFonts w:ascii="Courier New" w:hAnsi="Courier New"/>
    </w:rPr>
  </w:style>
  <w:style w:type="character" w:customStyle="1" w:styleId="WW8Num93z3">
    <w:name w:val="WW8Num93z3"/>
    <w:rsid w:val="00D135B6"/>
    <w:rPr>
      <w:rFonts w:ascii="Symbol" w:hAnsi="Symbol"/>
    </w:rPr>
  </w:style>
  <w:style w:type="character" w:customStyle="1" w:styleId="WW8Num94z0">
    <w:name w:val="WW8Num94z0"/>
    <w:rsid w:val="00D135B6"/>
    <w:rPr>
      <w:rFonts w:ascii="Symbol" w:hAnsi="Symbol"/>
    </w:rPr>
  </w:style>
  <w:style w:type="character" w:customStyle="1" w:styleId="WW8Num97z0">
    <w:name w:val="WW8Num97z0"/>
    <w:rsid w:val="00D135B6"/>
    <w:rPr>
      <w:rFonts w:ascii="Symbol" w:hAnsi="Symbol"/>
    </w:rPr>
  </w:style>
  <w:style w:type="character" w:customStyle="1" w:styleId="WW8Num99z0">
    <w:name w:val="WW8Num99z0"/>
    <w:rsid w:val="00D135B6"/>
    <w:rPr>
      <w:rFonts w:ascii="Symbol" w:hAnsi="Symbol"/>
    </w:rPr>
  </w:style>
  <w:style w:type="character" w:customStyle="1" w:styleId="WW8Num101z0">
    <w:name w:val="WW8Num101z0"/>
    <w:rsid w:val="00D135B6"/>
    <w:rPr>
      <w:rFonts w:ascii="Symbol" w:hAnsi="Symbol"/>
    </w:rPr>
  </w:style>
  <w:style w:type="character" w:customStyle="1" w:styleId="WW8Num104z0">
    <w:name w:val="WW8Num104z0"/>
    <w:rsid w:val="00D135B6"/>
    <w:rPr>
      <w:rFonts w:ascii="Symbol" w:hAnsi="Symbol"/>
    </w:rPr>
  </w:style>
  <w:style w:type="character" w:customStyle="1" w:styleId="WW8Num107z0">
    <w:name w:val="WW8Num107z0"/>
    <w:rsid w:val="00D135B6"/>
    <w:rPr>
      <w:rFonts w:ascii="Symbol" w:hAnsi="Symbol"/>
    </w:rPr>
  </w:style>
  <w:style w:type="character" w:customStyle="1" w:styleId="WW8Num109z0">
    <w:name w:val="WW8Num109z0"/>
    <w:rsid w:val="00D135B6"/>
    <w:rPr>
      <w:rFonts w:ascii="Symbol" w:hAnsi="Symbol"/>
    </w:rPr>
  </w:style>
  <w:style w:type="character" w:customStyle="1" w:styleId="WW8Num112z1">
    <w:name w:val="WW8Num112z1"/>
    <w:rsid w:val="00D135B6"/>
    <w:rPr>
      <w:color w:val="000000"/>
    </w:rPr>
  </w:style>
  <w:style w:type="character" w:customStyle="1" w:styleId="WW8Num114z0">
    <w:name w:val="WW8Num114z0"/>
    <w:rsid w:val="00D135B6"/>
    <w:rPr>
      <w:rFonts w:ascii="Symbol" w:hAnsi="Symbol"/>
    </w:rPr>
  </w:style>
  <w:style w:type="character" w:customStyle="1" w:styleId="WW8Num117z0">
    <w:name w:val="WW8Num117z0"/>
    <w:rsid w:val="00D135B6"/>
    <w:rPr>
      <w:rFonts w:ascii="Symbol" w:hAnsi="Symbol"/>
    </w:rPr>
  </w:style>
  <w:style w:type="character" w:customStyle="1" w:styleId="WW8Num118z0">
    <w:name w:val="WW8Num118z0"/>
    <w:rsid w:val="00D135B6"/>
    <w:rPr>
      <w:rFonts w:ascii="Wingdings" w:hAnsi="Wingdings"/>
    </w:rPr>
  </w:style>
  <w:style w:type="character" w:customStyle="1" w:styleId="WW8Num118z1">
    <w:name w:val="WW8Num118z1"/>
    <w:rsid w:val="00D135B6"/>
    <w:rPr>
      <w:rFonts w:ascii="Courier New" w:hAnsi="Courier New"/>
    </w:rPr>
  </w:style>
  <w:style w:type="character" w:customStyle="1" w:styleId="WW8Num118z3">
    <w:name w:val="WW8Num118z3"/>
    <w:rsid w:val="00D135B6"/>
    <w:rPr>
      <w:rFonts w:ascii="Symbol" w:hAnsi="Symbol"/>
    </w:rPr>
  </w:style>
  <w:style w:type="character" w:customStyle="1" w:styleId="WW8Num120z0">
    <w:name w:val="WW8Num120z0"/>
    <w:rsid w:val="00D135B6"/>
    <w:rPr>
      <w:rFonts w:ascii="Symbol" w:hAnsi="Symbol"/>
    </w:rPr>
  </w:style>
  <w:style w:type="character" w:customStyle="1" w:styleId="WW8Num121z0">
    <w:name w:val="WW8Num121z0"/>
    <w:rsid w:val="00D135B6"/>
    <w:rPr>
      <w:rFonts w:ascii="Symbol" w:hAnsi="Symbol"/>
    </w:rPr>
  </w:style>
  <w:style w:type="character" w:customStyle="1" w:styleId="WW8Num124z0">
    <w:name w:val="WW8Num124z0"/>
    <w:rsid w:val="00D135B6"/>
    <w:rPr>
      <w:rFonts w:ascii="Symbol" w:hAnsi="Symbol"/>
    </w:rPr>
  </w:style>
  <w:style w:type="character" w:customStyle="1" w:styleId="WW8Num125z0">
    <w:name w:val="WW8Num125z0"/>
    <w:rsid w:val="00D135B6"/>
    <w:rPr>
      <w:rFonts w:ascii="Wingdings" w:hAnsi="Wingdings"/>
    </w:rPr>
  </w:style>
  <w:style w:type="character" w:customStyle="1" w:styleId="WW8Num125z1">
    <w:name w:val="WW8Num125z1"/>
    <w:rsid w:val="00D135B6"/>
    <w:rPr>
      <w:rFonts w:ascii="Courier New" w:hAnsi="Courier New"/>
    </w:rPr>
  </w:style>
  <w:style w:type="character" w:customStyle="1" w:styleId="WW8Num125z3">
    <w:name w:val="WW8Num125z3"/>
    <w:rsid w:val="00D135B6"/>
    <w:rPr>
      <w:rFonts w:ascii="Symbol" w:hAnsi="Symbol"/>
    </w:rPr>
  </w:style>
  <w:style w:type="character" w:customStyle="1" w:styleId="WW8Num126z0">
    <w:name w:val="WW8Num126z0"/>
    <w:rsid w:val="00D135B6"/>
    <w:rPr>
      <w:rFonts w:ascii="Symbol" w:hAnsi="Symbol"/>
    </w:rPr>
  </w:style>
  <w:style w:type="character" w:customStyle="1" w:styleId="WW8Num127z0">
    <w:name w:val="WW8Num127z0"/>
    <w:rsid w:val="00D135B6"/>
    <w:rPr>
      <w:rFonts w:ascii="Symbol" w:hAnsi="Symbol"/>
    </w:rPr>
  </w:style>
  <w:style w:type="character" w:customStyle="1" w:styleId="WW8Num130z0">
    <w:name w:val="WW8Num130z0"/>
    <w:rsid w:val="00D135B6"/>
    <w:rPr>
      <w:rFonts w:ascii="Symbol" w:hAnsi="Symbol"/>
    </w:rPr>
  </w:style>
  <w:style w:type="character" w:customStyle="1" w:styleId="WW8Num131z0">
    <w:name w:val="WW8Num131z0"/>
    <w:rsid w:val="00D135B6"/>
    <w:rPr>
      <w:rFonts w:ascii="Symbol" w:hAnsi="Symbol"/>
    </w:rPr>
  </w:style>
  <w:style w:type="character" w:customStyle="1" w:styleId="WW8Num132z0">
    <w:name w:val="WW8Num132z0"/>
    <w:rsid w:val="00D135B6"/>
    <w:rPr>
      <w:rFonts w:ascii="Symbol" w:hAnsi="Symbol"/>
    </w:rPr>
  </w:style>
  <w:style w:type="character" w:customStyle="1" w:styleId="WW8Num134z0">
    <w:name w:val="WW8Num134z0"/>
    <w:rsid w:val="00D135B6"/>
    <w:rPr>
      <w:rFonts w:ascii="Wingdings" w:hAnsi="Wingdings"/>
    </w:rPr>
  </w:style>
  <w:style w:type="character" w:customStyle="1" w:styleId="WW8Num136z0">
    <w:name w:val="WW8Num136z0"/>
    <w:rsid w:val="00D135B6"/>
    <w:rPr>
      <w:rFonts w:ascii="Symbol" w:hAnsi="Symbol"/>
    </w:rPr>
  </w:style>
  <w:style w:type="character" w:customStyle="1" w:styleId="WW8Num139z0">
    <w:name w:val="WW8Num139z0"/>
    <w:rsid w:val="00D135B6"/>
    <w:rPr>
      <w:rFonts w:ascii="Symbol" w:hAnsi="Symbol"/>
    </w:rPr>
  </w:style>
  <w:style w:type="character" w:customStyle="1" w:styleId="WW8Num143z0">
    <w:name w:val="WW8Num143z0"/>
    <w:rsid w:val="00D135B6"/>
    <w:rPr>
      <w:rFonts w:ascii="Symbol" w:hAnsi="Symbol"/>
    </w:rPr>
  </w:style>
  <w:style w:type="character" w:customStyle="1" w:styleId="WW8Num144z0">
    <w:name w:val="WW8Num144z0"/>
    <w:rsid w:val="00D135B6"/>
    <w:rPr>
      <w:rFonts w:ascii="Symbol" w:hAnsi="Symbol"/>
    </w:rPr>
  </w:style>
  <w:style w:type="character" w:customStyle="1" w:styleId="WW8Num145z0">
    <w:name w:val="WW8Num145z0"/>
    <w:rsid w:val="00D135B6"/>
    <w:rPr>
      <w:rFonts w:ascii="Symbol" w:hAnsi="Symbol"/>
    </w:rPr>
  </w:style>
  <w:style w:type="character" w:customStyle="1" w:styleId="WW8Num146z0">
    <w:name w:val="WW8Num146z0"/>
    <w:rsid w:val="00D135B6"/>
    <w:rPr>
      <w:rFonts w:ascii="Symbol" w:hAnsi="Symbol"/>
    </w:rPr>
  </w:style>
  <w:style w:type="character" w:customStyle="1" w:styleId="WW8Num147z0">
    <w:name w:val="WW8Num147z0"/>
    <w:rsid w:val="00D135B6"/>
    <w:rPr>
      <w:rFonts w:ascii="Wingdings" w:hAnsi="Wingdings"/>
    </w:rPr>
  </w:style>
  <w:style w:type="character" w:customStyle="1" w:styleId="WW8Num147z1">
    <w:name w:val="WW8Num147z1"/>
    <w:rsid w:val="00D135B6"/>
    <w:rPr>
      <w:rFonts w:ascii="Courier New" w:hAnsi="Courier New"/>
    </w:rPr>
  </w:style>
  <w:style w:type="character" w:customStyle="1" w:styleId="WW8Num147z3">
    <w:name w:val="WW8Num147z3"/>
    <w:rsid w:val="00D135B6"/>
    <w:rPr>
      <w:rFonts w:ascii="Symbol" w:hAnsi="Symbol"/>
    </w:rPr>
  </w:style>
  <w:style w:type="character" w:customStyle="1" w:styleId="WW8Num150z0">
    <w:name w:val="WW8Num150z0"/>
    <w:rsid w:val="00D135B6"/>
    <w:rPr>
      <w:rFonts w:ascii="Symbol" w:hAnsi="Symbol"/>
    </w:rPr>
  </w:style>
  <w:style w:type="character" w:customStyle="1" w:styleId="WW8Num157z0">
    <w:name w:val="WW8Num157z0"/>
    <w:rsid w:val="00D135B6"/>
    <w:rPr>
      <w:rFonts w:ascii="Symbol" w:hAnsi="Symbol"/>
    </w:rPr>
  </w:style>
  <w:style w:type="character" w:customStyle="1" w:styleId="WW8Num159z0">
    <w:name w:val="WW8Num159z0"/>
    <w:rsid w:val="00D135B6"/>
    <w:rPr>
      <w:rFonts w:ascii="Symbol" w:hAnsi="Symbol"/>
    </w:rPr>
  </w:style>
  <w:style w:type="character" w:customStyle="1" w:styleId="WW8Num160z0">
    <w:name w:val="WW8Num160z0"/>
    <w:rsid w:val="00D135B6"/>
    <w:rPr>
      <w:rFonts w:ascii="Symbol" w:hAnsi="Symbol"/>
    </w:rPr>
  </w:style>
  <w:style w:type="character" w:customStyle="1" w:styleId="WW8Num162z0">
    <w:name w:val="WW8Num162z0"/>
    <w:rsid w:val="00D135B6"/>
    <w:rPr>
      <w:rFonts w:ascii="Symbol" w:hAnsi="Symbol"/>
    </w:rPr>
  </w:style>
  <w:style w:type="character" w:customStyle="1" w:styleId="WW8Num163z0">
    <w:name w:val="WW8Num163z0"/>
    <w:rsid w:val="00D135B6"/>
    <w:rPr>
      <w:rFonts w:ascii="Symbol" w:hAnsi="Symbol"/>
    </w:rPr>
  </w:style>
  <w:style w:type="character" w:customStyle="1" w:styleId="WW8Num164z0">
    <w:name w:val="WW8Num164z0"/>
    <w:rsid w:val="00D135B6"/>
    <w:rPr>
      <w:rFonts w:ascii="Wingdings" w:hAnsi="Wingdings"/>
    </w:rPr>
  </w:style>
  <w:style w:type="character" w:customStyle="1" w:styleId="WW8Num164z1">
    <w:name w:val="WW8Num164z1"/>
    <w:rsid w:val="00D135B6"/>
    <w:rPr>
      <w:rFonts w:ascii="Courier New" w:hAnsi="Courier New"/>
    </w:rPr>
  </w:style>
  <w:style w:type="character" w:customStyle="1" w:styleId="WW8Num164z3">
    <w:name w:val="WW8Num164z3"/>
    <w:rsid w:val="00D135B6"/>
    <w:rPr>
      <w:rFonts w:ascii="Symbol" w:hAnsi="Symbol"/>
    </w:rPr>
  </w:style>
  <w:style w:type="character" w:customStyle="1" w:styleId="WW8Num168z0">
    <w:name w:val="WW8Num168z0"/>
    <w:rsid w:val="00D135B6"/>
    <w:rPr>
      <w:rFonts w:ascii="Symbol" w:hAnsi="Symbol"/>
    </w:rPr>
  </w:style>
  <w:style w:type="character" w:customStyle="1" w:styleId="WW8Num169z0">
    <w:name w:val="WW8Num169z0"/>
    <w:rsid w:val="00D135B6"/>
    <w:rPr>
      <w:rFonts w:ascii="Symbol" w:hAnsi="Symbol"/>
    </w:rPr>
  </w:style>
  <w:style w:type="character" w:customStyle="1" w:styleId="WW8Num170z0">
    <w:name w:val="WW8Num170z0"/>
    <w:rsid w:val="00D135B6"/>
    <w:rPr>
      <w:rFonts w:ascii="Symbol" w:hAnsi="Symbol"/>
    </w:rPr>
  </w:style>
  <w:style w:type="character" w:customStyle="1" w:styleId="WW8Num174z0">
    <w:name w:val="WW8Num174z0"/>
    <w:rsid w:val="00D135B6"/>
    <w:rPr>
      <w:rFonts w:ascii="Symbol" w:hAnsi="Symbol"/>
    </w:rPr>
  </w:style>
  <w:style w:type="character" w:customStyle="1" w:styleId="WW8Num177z0">
    <w:name w:val="WW8Num177z0"/>
    <w:rsid w:val="00D135B6"/>
    <w:rPr>
      <w:rFonts w:ascii="Symbol" w:hAnsi="Symbol"/>
    </w:rPr>
  </w:style>
  <w:style w:type="character" w:customStyle="1" w:styleId="WW8Num178z0">
    <w:name w:val="WW8Num178z0"/>
    <w:rsid w:val="00D135B6"/>
    <w:rPr>
      <w:rFonts w:ascii="Symbol" w:hAnsi="Symbol"/>
    </w:rPr>
  </w:style>
  <w:style w:type="character" w:customStyle="1" w:styleId="WW8Num182z0">
    <w:name w:val="WW8Num182z0"/>
    <w:rsid w:val="00D135B6"/>
    <w:rPr>
      <w:rFonts w:ascii="Symbol" w:hAnsi="Symbol"/>
    </w:rPr>
  </w:style>
  <w:style w:type="character" w:customStyle="1" w:styleId="WW8Num37z0">
    <w:name w:val="WW8Num37z0"/>
    <w:rsid w:val="00D135B6"/>
    <w:rPr>
      <w:rFonts w:ascii="Wingdings" w:hAnsi="Wingdings"/>
    </w:rPr>
  </w:style>
  <w:style w:type="character" w:customStyle="1" w:styleId="WW8Num38z0">
    <w:name w:val="WW8Num38z0"/>
    <w:rsid w:val="00D135B6"/>
    <w:rPr>
      <w:rFonts w:ascii="Wingdings" w:hAnsi="Wingdings"/>
    </w:rPr>
  </w:style>
  <w:style w:type="character" w:customStyle="1" w:styleId="WW8Num40z0">
    <w:name w:val="WW8Num40z0"/>
    <w:rsid w:val="00D135B6"/>
    <w:rPr>
      <w:rFonts w:ascii="Wingdings" w:hAnsi="Wingdings"/>
    </w:rPr>
  </w:style>
  <w:style w:type="character" w:customStyle="1" w:styleId="WW8Num41z0">
    <w:name w:val="WW8Num41z0"/>
    <w:rsid w:val="00D135B6"/>
    <w:rPr>
      <w:rFonts w:ascii="Wingdings" w:hAnsi="Wingdings"/>
    </w:rPr>
  </w:style>
  <w:style w:type="character" w:customStyle="1" w:styleId="WW8Num43z0">
    <w:name w:val="WW8Num43z0"/>
    <w:rsid w:val="00D135B6"/>
    <w:rPr>
      <w:rFonts w:ascii="Wingdings" w:hAnsi="Wingdings"/>
    </w:rPr>
  </w:style>
  <w:style w:type="character" w:customStyle="1" w:styleId="WW8Num20z1">
    <w:name w:val="WW8Num20z1"/>
    <w:rsid w:val="00D135B6"/>
    <w:rPr>
      <w:rFonts w:ascii="Courier New" w:hAnsi="Courier New"/>
    </w:rPr>
  </w:style>
  <w:style w:type="character" w:customStyle="1" w:styleId="WW8Num20z3">
    <w:name w:val="WW8Num20z3"/>
    <w:rsid w:val="00D135B6"/>
    <w:rPr>
      <w:rFonts w:ascii="Symbol" w:hAnsi="Symbol"/>
    </w:rPr>
  </w:style>
  <w:style w:type="character" w:customStyle="1" w:styleId="WW8Num26z3">
    <w:name w:val="WW8Num26z3"/>
    <w:rsid w:val="00D135B6"/>
    <w:rPr>
      <w:rFonts w:ascii="Symbol" w:hAnsi="Symbol"/>
    </w:rPr>
  </w:style>
  <w:style w:type="character" w:customStyle="1" w:styleId="WW8Num33z0">
    <w:name w:val="WW8Num33z0"/>
    <w:rsid w:val="00D135B6"/>
    <w:rPr>
      <w:rFonts w:ascii="Wingdings" w:hAnsi="Wingdings"/>
    </w:rPr>
  </w:style>
  <w:style w:type="character" w:customStyle="1" w:styleId="WW8Num33z3">
    <w:name w:val="WW8Num33z3"/>
    <w:rsid w:val="00D135B6"/>
    <w:rPr>
      <w:rFonts w:ascii="Symbol" w:hAnsi="Symbol"/>
    </w:rPr>
  </w:style>
  <w:style w:type="character" w:customStyle="1" w:styleId="WW8Num33z4">
    <w:name w:val="WW8Num33z4"/>
    <w:rsid w:val="00D135B6"/>
    <w:rPr>
      <w:rFonts w:ascii="Courier New" w:hAnsi="Courier New"/>
    </w:rPr>
  </w:style>
  <w:style w:type="character" w:customStyle="1" w:styleId="WW8Num34z0">
    <w:name w:val="WW8Num34z0"/>
    <w:rsid w:val="00D135B6"/>
    <w:rPr>
      <w:rFonts w:ascii="Wingdings" w:hAnsi="Wingdings"/>
    </w:rPr>
  </w:style>
  <w:style w:type="character" w:customStyle="1" w:styleId="WW8Num34z1">
    <w:name w:val="WW8Num34z1"/>
    <w:rsid w:val="00D135B6"/>
    <w:rPr>
      <w:rFonts w:ascii="Courier New" w:hAnsi="Courier New"/>
    </w:rPr>
  </w:style>
  <w:style w:type="character" w:customStyle="1" w:styleId="WW8Num34z3">
    <w:name w:val="WW8Num34z3"/>
    <w:rsid w:val="00D135B6"/>
    <w:rPr>
      <w:rFonts w:ascii="Symbol" w:hAnsi="Symbol"/>
    </w:rPr>
  </w:style>
  <w:style w:type="character" w:customStyle="1" w:styleId="WW8Num35z0">
    <w:name w:val="WW8Num35z0"/>
    <w:rsid w:val="00D135B6"/>
    <w:rPr>
      <w:rFonts w:ascii="Wingdings" w:hAnsi="Wingdings"/>
    </w:rPr>
  </w:style>
  <w:style w:type="character" w:customStyle="1" w:styleId="WW8Num35z1">
    <w:name w:val="WW8Num35z1"/>
    <w:rsid w:val="00D135B6"/>
    <w:rPr>
      <w:rFonts w:ascii="Courier New" w:hAnsi="Courier New"/>
    </w:rPr>
  </w:style>
  <w:style w:type="character" w:customStyle="1" w:styleId="WW8Num35z3">
    <w:name w:val="WW8Num35z3"/>
    <w:rsid w:val="00D135B6"/>
    <w:rPr>
      <w:rFonts w:ascii="Symbol" w:hAnsi="Symbol"/>
    </w:rPr>
  </w:style>
  <w:style w:type="character" w:customStyle="1" w:styleId="WW8Num36z1">
    <w:name w:val="WW8Num36z1"/>
    <w:rsid w:val="00D135B6"/>
    <w:rPr>
      <w:rFonts w:ascii="Courier New" w:hAnsi="Courier New"/>
    </w:rPr>
  </w:style>
  <w:style w:type="character" w:customStyle="1" w:styleId="WW8Num36z3">
    <w:name w:val="WW8Num36z3"/>
    <w:rsid w:val="00D135B6"/>
    <w:rPr>
      <w:rFonts w:ascii="Symbol" w:hAnsi="Symbol"/>
    </w:rPr>
  </w:style>
  <w:style w:type="character" w:customStyle="1" w:styleId="WW8Num37z1">
    <w:name w:val="WW8Num37z1"/>
    <w:rsid w:val="00D135B6"/>
    <w:rPr>
      <w:rFonts w:ascii="Courier New" w:hAnsi="Courier New"/>
    </w:rPr>
  </w:style>
  <w:style w:type="character" w:customStyle="1" w:styleId="WW8Num37z3">
    <w:name w:val="WW8Num37z3"/>
    <w:rsid w:val="00D135B6"/>
    <w:rPr>
      <w:rFonts w:ascii="Symbol" w:hAnsi="Symbol"/>
    </w:rPr>
  </w:style>
  <w:style w:type="character" w:customStyle="1" w:styleId="WW8Num39z1">
    <w:name w:val="WW8Num39z1"/>
    <w:rsid w:val="00D135B6"/>
    <w:rPr>
      <w:rFonts w:ascii="Times New Roman" w:hAnsi="Times New Roman"/>
    </w:rPr>
  </w:style>
  <w:style w:type="character" w:customStyle="1" w:styleId="WW8Num39z3">
    <w:name w:val="WW8Num39z3"/>
    <w:rsid w:val="00D135B6"/>
    <w:rPr>
      <w:rFonts w:ascii="Symbol" w:hAnsi="Symbol"/>
    </w:rPr>
  </w:style>
  <w:style w:type="character" w:customStyle="1" w:styleId="WW8Num39z4">
    <w:name w:val="WW8Num39z4"/>
    <w:rsid w:val="00D135B6"/>
    <w:rPr>
      <w:rFonts w:ascii="Courier New" w:hAnsi="Courier New"/>
    </w:rPr>
  </w:style>
  <w:style w:type="character" w:customStyle="1" w:styleId="WW8Num42z1">
    <w:name w:val="WW8Num42z1"/>
    <w:rsid w:val="00D135B6"/>
    <w:rPr>
      <w:rFonts w:ascii="Courier New" w:hAnsi="Courier New"/>
    </w:rPr>
  </w:style>
  <w:style w:type="character" w:customStyle="1" w:styleId="WW8Num42z3">
    <w:name w:val="WW8Num42z3"/>
    <w:rsid w:val="00D135B6"/>
    <w:rPr>
      <w:rFonts w:ascii="Symbol" w:hAnsi="Symbol"/>
    </w:rPr>
  </w:style>
  <w:style w:type="character" w:customStyle="1" w:styleId="WW8Num45z0">
    <w:name w:val="WW8Num45z0"/>
    <w:rsid w:val="00D135B6"/>
    <w:rPr>
      <w:rFonts w:ascii="Wingdings" w:hAnsi="Wingdings"/>
    </w:rPr>
  </w:style>
  <w:style w:type="character" w:customStyle="1" w:styleId="WW8Num45z1">
    <w:name w:val="WW8Num45z1"/>
    <w:rsid w:val="00D135B6"/>
    <w:rPr>
      <w:rFonts w:ascii="Courier New" w:hAnsi="Courier New"/>
    </w:rPr>
  </w:style>
  <w:style w:type="character" w:customStyle="1" w:styleId="WW8Num45z3">
    <w:name w:val="WW8Num45z3"/>
    <w:rsid w:val="00D135B6"/>
    <w:rPr>
      <w:rFonts w:ascii="Symbol" w:hAnsi="Symbol"/>
    </w:rPr>
  </w:style>
  <w:style w:type="character" w:customStyle="1" w:styleId="WW8Num46z0">
    <w:name w:val="WW8Num46z0"/>
    <w:rsid w:val="00D135B6"/>
    <w:rPr>
      <w:rFonts w:ascii="Wingdings" w:hAnsi="Wingdings"/>
    </w:rPr>
  </w:style>
  <w:style w:type="character" w:customStyle="1" w:styleId="WW8Num46z1">
    <w:name w:val="WW8Num46z1"/>
    <w:rsid w:val="00D135B6"/>
    <w:rPr>
      <w:rFonts w:ascii="Courier New" w:hAnsi="Courier New"/>
    </w:rPr>
  </w:style>
  <w:style w:type="character" w:customStyle="1" w:styleId="WW8Num46z3">
    <w:name w:val="WW8Num46z3"/>
    <w:rsid w:val="00D135B6"/>
    <w:rPr>
      <w:rFonts w:ascii="Symbol" w:hAnsi="Symbol"/>
    </w:rPr>
  </w:style>
  <w:style w:type="character" w:customStyle="1" w:styleId="WW8Num48z0">
    <w:name w:val="WW8Num48z0"/>
    <w:rsid w:val="00D135B6"/>
    <w:rPr>
      <w:rFonts w:ascii="Wingdings" w:hAnsi="Wingdings"/>
    </w:rPr>
  </w:style>
  <w:style w:type="character" w:customStyle="1" w:styleId="WW8Num48z1">
    <w:name w:val="WW8Num48z1"/>
    <w:rsid w:val="00D135B6"/>
    <w:rPr>
      <w:rFonts w:ascii="Courier New" w:hAnsi="Courier New"/>
    </w:rPr>
  </w:style>
  <w:style w:type="character" w:customStyle="1" w:styleId="WW8Num48z3">
    <w:name w:val="WW8Num48z3"/>
    <w:rsid w:val="00D135B6"/>
    <w:rPr>
      <w:rFonts w:ascii="Symbol" w:hAnsi="Symbol"/>
    </w:rPr>
  </w:style>
  <w:style w:type="character" w:customStyle="1" w:styleId="WW8Num49z0">
    <w:name w:val="WW8Num49z0"/>
    <w:rsid w:val="00D135B6"/>
    <w:rPr>
      <w:rFonts w:ascii="Wingdings" w:hAnsi="Wingdings"/>
    </w:rPr>
  </w:style>
  <w:style w:type="character" w:customStyle="1" w:styleId="WW8Num49z1">
    <w:name w:val="WW8Num49z1"/>
    <w:rsid w:val="00D135B6"/>
    <w:rPr>
      <w:rFonts w:ascii="Courier New" w:hAnsi="Courier New"/>
    </w:rPr>
  </w:style>
  <w:style w:type="character" w:customStyle="1" w:styleId="WW8Num49z3">
    <w:name w:val="WW8Num49z3"/>
    <w:rsid w:val="00D135B6"/>
    <w:rPr>
      <w:rFonts w:ascii="Symbol" w:hAnsi="Symbol"/>
    </w:rPr>
  </w:style>
  <w:style w:type="character" w:customStyle="1" w:styleId="WW8Num50z1">
    <w:name w:val="WW8Num50z1"/>
    <w:rsid w:val="00D135B6"/>
    <w:rPr>
      <w:rFonts w:ascii="Courier New" w:hAnsi="Courier New"/>
    </w:rPr>
  </w:style>
  <w:style w:type="character" w:customStyle="1" w:styleId="WW8Num50z3">
    <w:name w:val="WW8Num50z3"/>
    <w:rsid w:val="00D135B6"/>
    <w:rPr>
      <w:rFonts w:ascii="Symbol" w:hAnsi="Symbol"/>
    </w:rPr>
  </w:style>
  <w:style w:type="character" w:customStyle="1" w:styleId="WW8Num51z1">
    <w:name w:val="WW8Num51z1"/>
    <w:rsid w:val="00D135B6"/>
    <w:rPr>
      <w:rFonts w:ascii="Courier New" w:hAnsi="Courier New"/>
    </w:rPr>
  </w:style>
  <w:style w:type="character" w:customStyle="1" w:styleId="WW8Num51z3">
    <w:name w:val="WW8Num51z3"/>
    <w:rsid w:val="00D135B6"/>
    <w:rPr>
      <w:rFonts w:ascii="Symbol" w:hAnsi="Symbol"/>
    </w:rPr>
  </w:style>
  <w:style w:type="character" w:customStyle="1" w:styleId="WW-">
    <w:name w:val="WW-Основной шрифт абзаца"/>
    <w:rsid w:val="00D135B6"/>
  </w:style>
  <w:style w:type="character" w:customStyle="1" w:styleId="FontStyle1600">
    <w:name w:val="Font Style160"/>
    <w:rsid w:val="00D135B6"/>
    <w:rPr>
      <w:rFonts w:ascii="Bookman Old Style" w:hAnsi="Bookman Old Style"/>
      <w:sz w:val="18"/>
    </w:rPr>
  </w:style>
  <w:style w:type="character" w:customStyle="1" w:styleId="FontStyle116">
    <w:name w:val="Font Style116"/>
    <w:rsid w:val="00D135B6"/>
    <w:rPr>
      <w:rFonts w:ascii="Bookman Old Style" w:hAnsi="Bookman Old Style"/>
      <w:sz w:val="18"/>
    </w:rPr>
  </w:style>
  <w:style w:type="character" w:customStyle="1" w:styleId="FontStyle131">
    <w:name w:val="Font Style131"/>
    <w:rsid w:val="00D135B6"/>
    <w:rPr>
      <w:rFonts w:ascii="Arial" w:hAnsi="Arial"/>
      <w:b/>
      <w:sz w:val="16"/>
    </w:rPr>
  </w:style>
  <w:style w:type="character" w:customStyle="1" w:styleId="FontStyle221">
    <w:name w:val="Font Style221"/>
    <w:rsid w:val="00D135B6"/>
    <w:rPr>
      <w:rFonts w:ascii="Times New Roman" w:hAnsi="Times New Roman"/>
      <w:sz w:val="20"/>
    </w:rPr>
  </w:style>
  <w:style w:type="paragraph" w:customStyle="1" w:styleId="3ffc">
    <w:name w:val="Заголовок оглавления3"/>
    <w:basedOn w:val="11"/>
    <w:next w:val="a3"/>
    <w:rsid w:val="00D135B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D135B6"/>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D135B6"/>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D135B6"/>
    <w:pPr>
      <w:spacing w:before="100" w:beforeAutospacing="1" w:after="100" w:afterAutospacing="1"/>
    </w:pPr>
  </w:style>
  <w:style w:type="character" w:customStyle="1" w:styleId="31f">
    <w:name w:val="Основной текст + Полужирный31"/>
    <w:rsid w:val="00D135B6"/>
    <w:rPr>
      <w:rFonts w:ascii="Microsoft Sans Serif" w:hAnsi="Microsoft Sans Serif"/>
      <w:b/>
      <w:spacing w:val="10"/>
      <w:sz w:val="26"/>
    </w:rPr>
  </w:style>
  <w:style w:type="character" w:customStyle="1" w:styleId="303">
    <w:name w:val="Основной текст + Полужирный30"/>
    <w:rsid w:val="00D135B6"/>
    <w:rPr>
      <w:rFonts w:ascii="Microsoft Sans Serif" w:hAnsi="Microsoft Sans Serif"/>
      <w:b/>
      <w:spacing w:val="10"/>
      <w:sz w:val="26"/>
    </w:rPr>
  </w:style>
  <w:style w:type="character" w:customStyle="1" w:styleId="294">
    <w:name w:val="Основной текст + Полужирный29"/>
    <w:rsid w:val="00D135B6"/>
    <w:rPr>
      <w:rFonts w:ascii="Microsoft Sans Serif" w:hAnsi="Microsoft Sans Serif"/>
      <w:b/>
      <w:spacing w:val="10"/>
      <w:sz w:val="26"/>
    </w:rPr>
  </w:style>
  <w:style w:type="character" w:customStyle="1" w:styleId="282">
    <w:name w:val="Основной текст + Полужирный28"/>
    <w:rsid w:val="00D135B6"/>
    <w:rPr>
      <w:rFonts w:ascii="Microsoft Sans Serif" w:hAnsi="Microsoft Sans Serif"/>
      <w:b/>
      <w:spacing w:val="10"/>
      <w:sz w:val="26"/>
    </w:rPr>
  </w:style>
  <w:style w:type="character" w:customStyle="1" w:styleId="274">
    <w:name w:val="Основной текст + Полужирный27"/>
    <w:rsid w:val="00D135B6"/>
    <w:rPr>
      <w:rFonts w:ascii="Microsoft Sans Serif" w:hAnsi="Microsoft Sans Serif"/>
      <w:b/>
      <w:spacing w:val="10"/>
      <w:sz w:val="26"/>
    </w:rPr>
  </w:style>
  <w:style w:type="character" w:customStyle="1" w:styleId="12pt21">
    <w:name w:val="Основной текст + 12 pt21"/>
    <w:aliases w:val="Курсив31,Интервал 1 pt37"/>
    <w:rsid w:val="00D135B6"/>
    <w:rPr>
      <w:rFonts w:ascii="Microsoft Sans Serif" w:hAnsi="Microsoft Sans Serif"/>
      <w:i/>
      <w:spacing w:val="30"/>
      <w:sz w:val="24"/>
    </w:rPr>
  </w:style>
  <w:style w:type="character" w:customStyle="1" w:styleId="12pt20">
    <w:name w:val="Основной текст + 12 pt20"/>
    <w:aliases w:val="Курсив30,Интервал 1 pt36"/>
    <w:rsid w:val="00D135B6"/>
    <w:rPr>
      <w:rFonts w:ascii="Microsoft Sans Serif" w:hAnsi="Microsoft Sans Serif"/>
      <w:i/>
      <w:spacing w:val="30"/>
      <w:sz w:val="24"/>
    </w:rPr>
  </w:style>
  <w:style w:type="character" w:customStyle="1" w:styleId="12pt19">
    <w:name w:val="Основной текст + 12 pt19"/>
    <w:aliases w:val="Курсив29,Интервал 1 pt35"/>
    <w:rsid w:val="00D135B6"/>
    <w:rPr>
      <w:rFonts w:ascii="Microsoft Sans Serif" w:hAnsi="Microsoft Sans Serif"/>
      <w:i/>
      <w:spacing w:val="30"/>
      <w:sz w:val="24"/>
    </w:rPr>
  </w:style>
  <w:style w:type="character" w:customStyle="1" w:styleId="6f4">
    <w:name w:val="Заголовок №6_"/>
    <w:link w:val="6f5"/>
    <w:locked/>
    <w:rsid w:val="00D135B6"/>
    <w:rPr>
      <w:rFonts w:ascii="Microsoft Sans Serif" w:hAnsi="Microsoft Sans Serif"/>
      <w:b/>
      <w:spacing w:val="10"/>
      <w:sz w:val="26"/>
      <w:shd w:val="clear" w:color="auto" w:fill="FFFFFF"/>
    </w:rPr>
  </w:style>
  <w:style w:type="paragraph" w:customStyle="1" w:styleId="6f5">
    <w:name w:val="Заголовок №6"/>
    <w:basedOn w:val="a3"/>
    <w:link w:val="6f4"/>
    <w:rsid w:val="00D135B6"/>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D135B6"/>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D135B6"/>
    <w:rPr>
      <w:rFonts w:ascii="Microsoft Sans Serif" w:hAnsi="Microsoft Sans Serif"/>
      <w:i/>
      <w:spacing w:val="30"/>
      <w:sz w:val="24"/>
    </w:rPr>
  </w:style>
  <w:style w:type="character" w:customStyle="1" w:styleId="12pt17">
    <w:name w:val="Основной текст + 12 pt17"/>
    <w:aliases w:val="Курсив27,Интервал 1 pt33"/>
    <w:rsid w:val="00D135B6"/>
    <w:rPr>
      <w:rFonts w:ascii="Microsoft Sans Serif" w:hAnsi="Microsoft Sans Serif"/>
      <w:i/>
      <w:spacing w:val="30"/>
      <w:sz w:val="24"/>
    </w:rPr>
  </w:style>
  <w:style w:type="character" w:customStyle="1" w:styleId="266">
    <w:name w:val="Основной текст + Полужирный26"/>
    <w:rsid w:val="00D135B6"/>
    <w:rPr>
      <w:rFonts w:ascii="Microsoft Sans Serif" w:hAnsi="Microsoft Sans Serif"/>
      <w:b/>
      <w:spacing w:val="10"/>
      <w:sz w:val="26"/>
    </w:rPr>
  </w:style>
  <w:style w:type="character" w:customStyle="1" w:styleId="25c">
    <w:name w:val="Основной текст + Полужирный25"/>
    <w:rsid w:val="00D135B6"/>
    <w:rPr>
      <w:rFonts w:ascii="Microsoft Sans Serif" w:hAnsi="Microsoft Sans Serif"/>
      <w:b/>
      <w:spacing w:val="10"/>
      <w:sz w:val="26"/>
    </w:rPr>
  </w:style>
  <w:style w:type="character" w:customStyle="1" w:styleId="247">
    <w:name w:val="Основной текст + Полужирный24"/>
    <w:rsid w:val="00D135B6"/>
    <w:rPr>
      <w:rFonts w:ascii="Microsoft Sans Serif" w:hAnsi="Microsoft Sans Serif"/>
      <w:b/>
      <w:spacing w:val="10"/>
      <w:sz w:val="26"/>
    </w:rPr>
  </w:style>
  <w:style w:type="character" w:customStyle="1" w:styleId="12pt16">
    <w:name w:val="Основной текст + 12 pt16"/>
    <w:aliases w:val="Курсив26,Интервал 1 pt32"/>
    <w:rsid w:val="00D135B6"/>
    <w:rPr>
      <w:rFonts w:ascii="Microsoft Sans Serif" w:hAnsi="Microsoft Sans Serif"/>
      <w:i/>
      <w:spacing w:val="30"/>
      <w:sz w:val="24"/>
    </w:rPr>
  </w:style>
  <w:style w:type="character" w:customStyle="1" w:styleId="23c">
    <w:name w:val="Основной текст + Полужирный23"/>
    <w:rsid w:val="00D135B6"/>
    <w:rPr>
      <w:rFonts w:ascii="Microsoft Sans Serif" w:hAnsi="Microsoft Sans Serif"/>
      <w:b/>
      <w:spacing w:val="10"/>
      <w:sz w:val="26"/>
    </w:rPr>
  </w:style>
  <w:style w:type="character" w:customStyle="1" w:styleId="22f0">
    <w:name w:val="Основной текст + Полужирный22"/>
    <w:rsid w:val="00D135B6"/>
    <w:rPr>
      <w:rFonts w:ascii="Microsoft Sans Serif" w:hAnsi="Microsoft Sans Serif"/>
      <w:b/>
      <w:spacing w:val="10"/>
      <w:sz w:val="26"/>
    </w:rPr>
  </w:style>
  <w:style w:type="character" w:customStyle="1" w:styleId="21ff0">
    <w:name w:val="Основной текст + Полужирный21"/>
    <w:rsid w:val="00D135B6"/>
    <w:rPr>
      <w:rFonts w:ascii="Microsoft Sans Serif" w:hAnsi="Microsoft Sans Serif"/>
      <w:b/>
      <w:spacing w:val="10"/>
      <w:sz w:val="26"/>
    </w:rPr>
  </w:style>
  <w:style w:type="character" w:customStyle="1" w:styleId="20a">
    <w:name w:val="Основной текст + Полужирный20"/>
    <w:rsid w:val="00D135B6"/>
    <w:rPr>
      <w:rFonts w:ascii="Microsoft Sans Serif" w:hAnsi="Microsoft Sans Serif"/>
      <w:b/>
      <w:spacing w:val="10"/>
      <w:sz w:val="26"/>
    </w:rPr>
  </w:style>
  <w:style w:type="character" w:customStyle="1" w:styleId="4pt">
    <w:name w:val="Основной текст + Интервал 4 pt"/>
    <w:rsid w:val="00D135B6"/>
    <w:rPr>
      <w:rFonts w:ascii="Microsoft Sans Serif" w:hAnsi="Microsoft Sans Serif"/>
      <w:spacing w:val="80"/>
      <w:sz w:val="26"/>
    </w:rPr>
  </w:style>
  <w:style w:type="character" w:customStyle="1" w:styleId="19a">
    <w:name w:val="Основной текст + Полужирный19"/>
    <w:rsid w:val="00D135B6"/>
    <w:rPr>
      <w:rFonts w:ascii="Microsoft Sans Serif" w:hAnsi="Microsoft Sans Serif"/>
      <w:b/>
      <w:spacing w:val="10"/>
      <w:sz w:val="26"/>
    </w:rPr>
  </w:style>
  <w:style w:type="character" w:customStyle="1" w:styleId="189">
    <w:name w:val="Основной текст + Полужирный18"/>
    <w:rsid w:val="00D135B6"/>
    <w:rPr>
      <w:rFonts w:ascii="Microsoft Sans Serif" w:hAnsi="Microsoft Sans Serif"/>
      <w:b/>
      <w:spacing w:val="10"/>
      <w:sz w:val="26"/>
    </w:rPr>
  </w:style>
  <w:style w:type="character" w:customStyle="1" w:styleId="17a">
    <w:name w:val="Основной текст + Полужирный17"/>
    <w:rsid w:val="00D135B6"/>
    <w:rPr>
      <w:rFonts w:ascii="Microsoft Sans Serif" w:hAnsi="Microsoft Sans Serif"/>
      <w:b/>
      <w:spacing w:val="10"/>
      <w:sz w:val="26"/>
    </w:rPr>
  </w:style>
  <w:style w:type="character" w:customStyle="1" w:styleId="12pt14">
    <w:name w:val="Основной текст + 12 pt14"/>
    <w:aliases w:val="Курсив24,Интервал 1 pt30"/>
    <w:rsid w:val="00D135B6"/>
    <w:rPr>
      <w:rFonts w:ascii="Microsoft Sans Serif" w:hAnsi="Microsoft Sans Serif"/>
      <w:i/>
      <w:spacing w:val="30"/>
      <w:sz w:val="24"/>
    </w:rPr>
  </w:style>
  <w:style w:type="character" w:customStyle="1" w:styleId="16a">
    <w:name w:val="Основной текст + Полужирный16"/>
    <w:rsid w:val="00D135B6"/>
    <w:rPr>
      <w:rFonts w:ascii="Microsoft Sans Serif" w:hAnsi="Microsoft Sans Serif"/>
      <w:b/>
      <w:spacing w:val="10"/>
      <w:sz w:val="26"/>
    </w:rPr>
  </w:style>
  <w:style w:type="character" w:customStyle="1" w:styleId="17b">
    <w:name w:val="Основной текст (17)_"/>
    <w:link w:val="17c"/>
    <w:locked/>
    <w:rsid w:val="00D135B6"/>
    <w:rPr>
      <w:i/>
      <w:spacing w:val="20"/>
      <w:sz w:val="26"/>
      <w:shd w:val="clear" w:color="auto" w:fill="FFFFFF"/>
      <w:lang w:val="en-US"/>
    </w:rPr>
  </w:style>
  <w:style w:type="paragraph" w:customStyle="1" w:styleId="17c">
    <w:name w:val="Основной текст (17)"/>
    <w:basedOn w:val="a3"/>
    <w:link w:val="17b"/>
    <w:rsid w:val="00D135B6"/>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D135B6"/>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D135B6"/>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D135B6"/>
    <w:rPr>
      <w:rFonts w:ascii="Microsoft Sans Serif" w:hAnsi="Microsoft Sans Serif"/>
      <w:i/>
      <w:spacing w:val="30"/>
      <w:sz w:val="24"/>
    </w:rPr>
  </w:style>
  <w:style w:type="character" w:customStyle="1" w:styleId="12pt12">
    <w:name w:val="Основной текст + 12 pt12"/>
    <w:aliases w:val="Курсив21,Интервал 1 pt27"/>
    <w:rsid w:val="00D135B6"/>
    <w:rPr>
      <w:rFonts w:ascii="Microsoft Sans Serif" w:hAnsi="Microsoft Sans Serif"/>
      <w:i/>
      <w:spacing w:val="30"/>
      <w:sz w:val="24"/>
    </w:rPr>
  </w:style>
  <w:style w:type="character" w:customStyle="1" w:styleId="15a">
    <w:name w:val="Основной текст + Полужирный15"/>
    <w:rsid w:val="00D135B6"/>
    <w:rPr>
      <w:rFonts w:ascii="Microsoft Sans Serif" w:hAnsi="Microsoft Sans Serif"/>
      <w:b/>
      <w:spacing w:val="10"/>
      <w:sz w:val="26"/>
    </w:rPr>
  </w:style>
  <w:style w:type="character" w:customStyle="1" w:styleId="2ffffa">
    <w:name w:val="Основной текст + Полужирный2"/>
    <w:rsid w:val="00D135B6"/>
    <w:rPr>
      <w:rFonts w:ascii="Microsoft Sans Serif" w:hAnsi="Microsoft Sans Serif"/>
      <w:b/>
      <w:spacing w:val="10"/>
      <w:sz w:val="26"/>
    </w:rPr>
  </w:style>
  <w:style w:type="character" w:customStyle="1" w:styleId="12pt5">
    <w:name w:val="Основной текст + 12 pt5"/>
    <w:aliases w:val="Курсив5,Интервал 1 pt5"/>
    <w:rsid w:val="00D135B6"/>
    <w:rPr>
      <w:rFonts w:ascii="Microsoft Sans Serif" w:hAnsi="Microsoft Sans Serif"/>
      <w:i/>
      <w:spacing w:val="30"/>
      <w:sz w:val="24"/>
    </w:rPr>
  </w:style>
  <w:style w:type="character" w:customStyle="1" w:styleId="afffffffffffa">
    <w:name w:val="Подпись к картинке_"/>
    <w:link w:val="afffffffffffb"/>
    <w:locked/>
    <w:rsid w:val="00D135B6"/>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D135B6"/>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D135B6"/>
    <w:rPr>
      <w:rFonts w:ascii="Microsoft Sans Serif" w:hAnsi="Microsoft Sans Serif"/>
      <w:i/>
      <w:spacing w:val="30"/>
      <w:sz w:val="24"/>
    </w:rPr>
  </w:style>
  <w:style w:type="character" w:customStyle="1" w:styleId="afffffffffffc">
    <w:name w:val="Колонтитул_"/>
    <w:link w:val="afffffffffffd"/>
    <w:locked/>
    <w:rsid w:val="00D135B6"/>
    <w:rPr>
      <w:shd w:val="clear" w:color="auto" w:fill="FFFFFF"/>
    </w:rPr>
  </w:style>
  <w:style w:type="paragraph" w:customStyle="1" w:styleId="afffffffffffd">
    <w:name w:val="Колонтитул"/>
    <w:basedOn w:val="a3"/>
    <w:link w:val="afffffffffffc"/>
    <w:rsid w:val="00D135B6"/>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D135B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D135B6"/>
    <w:rPr>
      <w:rFonts w:ascii="Microsoft Sans Serif" w:hAnsi="Microsoft Sans Serif"/>
      <w:i/>
      <w:spacing w:val="30"/>
      <w:sz w:val="24"/>
    </w:rPr>
  </w:style>
  <w:style w:type="character" w:customStyle="1" w:styleId="12pt1">
    <w:name w:val="Основной текст + 12 pt1"/>
    <w:aliases w:val="Курсив1,Интервал 1 pt1"/>
    <w:rsid w:val="00D135B6"/>
    <w:rPr>
      <w:rFonts w:ascii="Microsoft Sans Serif" w:hAnsi="Microsoft Sans Serif"/>
      <w:i/>
      <w:spacing w:val="30"/>
      <w:sz w:val="24"/>
    </w:rPr>
  </w:style>
  <w:style w:type="paragraph" w:customStyle="1" w:styleId="msonospacing0">
    <w:name w:val="msonospacing"/>
    <w:basedOn w:val="a3"/>
    <w:rsid w:val="00D135B6"/>
    <w:pPr>
      <w:spacing w:before="100" w:beforeAutospacing="1" w:after="100" w:afterAutospacing="1"/>
    </w:pPr>
  </w:style>
  <w:style w:type="paragraph" w:customStyle="1" w:styleId="afffffffffffe">
    <w:name w:val="Стиль Обычный (веб)"/>
    <w:basedOn w:val="afff3"/>
    <w:rsid w:val="00D135B6"/>
    <w:pPr>
      <w:spacing w:before="0" w:after="0" w:line="233" w:lineRule="auto"/>
      <w:jc w:val="both"/>
    </w:pPr>
    <w:rPr>
      <w:sz w:val="20"/>
      <w:szCs w:val="20"/>
      <w:lang w:bidi="ar-SA"/>
    </w:rPr>
  </w:style>
  <w:style w:type="character" w:customStyle="1" w:styleId="2ffffb">
    <w:name w:val="Основной текст (2) + Полужирный"/>
    <w:rsid w:val="00D135B6"/>
    <w:rPr>
      <w:rFonts w:ascii="Times New Roman" w:hAnsi="Times New Roman"/>
      <w:b/>
      <w:sz w:val="19"/>
      <w:shd w:val="clear" w:color="auto" w:fill="FFFFFF"/>
    </w:rPr>
  </w:style>
  <w:style w:type="paragraph" w:customStyle="1" w:styleId="pic">
    <w:name w:val="pic"/>
    <w:basedOn w:val="a3"/>
    <w:rsid w:val="00D135B6"/>
    <w:pPr>
      <w:ind w:firstLine="480"/>
    </w:pPr>
  </w:style>
  <w:style w:type="paragraph" w:customStyle="1" w:styleId="wysiwyg-text-align-center">
    <w:name w:val="wysiwyg-text-align-center"/>
    <w:basedOn w:val="a3"/>
    <w:rsid w:val="00D135B6"/>
    <w:pPr>
      <w:spacing w:before="100" w:beforeAutospacing="1" w:after="100" w:afterAutospacing="1"/>
    </w:pPr>
  </w:style>
  <w:style w:type="paragraph" w:customStyle="1" w:styleId="wysiwyg-text-align-right">
    <w:name w:val="wysiwyg-text-align-right"/>
    <w:basedOn w:val="a3"/>
    <w:rsid w:val="00D135B6"/>
    <w:pPr>
      <w:spacing w:before="100" w:beforeAutospacing="1" w:after="100" w:afterAutospacing="1"/>
    </w:pPr>
  </w:style>
  <w:style w:type="character" w:customStyle="1" w:styleId="keyword2">
    <w:name w:val="keyword2"/>
    <w:rsid w:val="00D135B6"/>
  </w:style>
  <w:style w:type="character" w:customStyle="1" w:styleId="c8">
    <w:name w:val="c8"/>
    <w:rsid w:val="00D135B6"/>
  </w:style>
  <w:style w:type="character" w:customStyle="1" w:styleId="FontStyle805">
    <w:name w:val="Font Style805"/>
    <w:rsid w:val="00D135B6"/>
    <w:rPr>
      <w:rFonts w:ascii="Arial Narrow" w:hAnsi="Arial Narrow"/>
      <w:i/>
      <w:sz w:val="12"/>
    </w:rPr>
  </w:style>
  <w:style w:type="character" w:customStyle="1" w:styleId="FontStyle97">
    <w:name w:val="Font Style97"/>
    <w:rsid w:val="00D135B6"/>
    <w:rPr>
      <w:rFonts w:ascii="Times New Roman" w:hAnsi="Times New Roman"/>
      <w:sz w:val="24"/>
    </w:rPr>
  </w:style>
  <w:style w:type="character" w:customStyle="1" w:styleId="FontStyle764">
    <w:name w:val="Font Style764"/>
    <w:rsid w:val="00D135B6"/>
    <w:rPr>
      <w:rFonts w:ascii="Times New Roman" w:hAnsi="Times New Roman"/>
      <w:b/>
      <w:i/>
      <w:sz w:val="20"/>
    </w:rPr>
  </w:style>
  <w:style w:type="paragraph" w:customStyle="1" w:styleId="11fa">
    <w:name w:val="Загол11"/>
    <w:basedOn w:val="10e"/>
    <w:rsid w:val="00D135B6"/>
    <w:rPr>
      <w:sz w:val="22"/>
      <w:szCs w:val="22"/>
    </w:rPr>
  </w:style>
  <w:style w:type="paragraph" w:customStyle="1" w:styleId="10e">
    <w:name w:val="Загол10"/>
    <w:basedOn w:val="9a"/>
    <w:rsid w:val="00D135B6"/>
    <w:rPr>
      <w:caps/>
      <w:color w:val="auto"/>
      <w:sz w:val="20"/>
      <w:szCs w:val="20"/>
    </w:rPr>
  </w:style>
  <w:style w:type="paragraph" w:customStyle="1" w:styleId="9a">
    <w:name w:val="Загол9"/>
    <w:rsid w:val="00D135B6"/>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D135B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D135B6"/>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D135B6"/>
    <w:pPr>
      <w:keepNext/>
      <w:widowControl w:val="0"/>
      <w:jc w:val="center"/>
    </w:pPr>
    <w:rPr>
      <w:b/>
      <w:sz w:val="26"/>
      <w:szCs w:val="20"/>
    </w:rPr>
  </w:style>
  <w:style w:type="paragraph" w:customStyle="1" w:styleId="22f1">
    <w:name w:val="Текст22"/>
    <w:basedOn w:val="a3"/>
    <w:rsid w:val="00D135B6"/>
    <w:rPr>
      <w:rFonts w:ascii="Courier New" w:hAnsi="Courier New"/>
      <w:sz w:val="20"/>
      <w:szCs w:val="20"/>
    </w:rPr>
  </w:style>
  <w:style w:type="paragraph" w:customStyle="1" w:styleId="11fb">
    <w:name w:val="Верхний колонтитул11"/>
    <w:basedOn w:val="a3"/>
    <w:rsid w:val="00D135B6"/>
    <w:pPr>
      <w:tabs>
        <w:tab w:val="center" w:pos="4153"/>
        <w:tab w:val="right" w:pos="8306"/>
      </w:tabs>
    </w:pPr>
    <w:rPr>
      <w:rFonts w:ascii="Arial" w:hAnsi="Arial"/>
      <w:szCs w:val="20"/>
    </w:rPr>
  </w:style>
  <w:style w:type="paragraph" w:customStyle="1" w:styleId="3115">
    <w:name w:val="Заголовок 311"/>
    <w:basedOn w:val="13b"/>
    <w:next w:val="13b"/>
    <w:rsid w:val="00D135B6"/>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D135B6"/>
    <w:pPr>
      <w:keepNext/>
      <w:widowControl/>
      <w:spacing w:line="240" w:lineRule="auto"/>
      <w:ind w:firstLine="0"/>
      <w:jc w:val="left"/>
    </w:pPr>
    <w:rPr>
      <w:sz w:val="24"/>
    </w:rPr>
  </w:style>
  <w:style w:type="paragraph" w:customStyle="1" w:styleId="11fc">
    <w:name w:val="Без интервала11"/>
    <w:rsid w:val="00D135B6"/>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D135B6"/>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D135B6"/>
    <w:pPr>
      <w:widowControl/>
      <w:spacing w:line="240" w:lineRule="auto"/>
      <w:ind w:firstLine="0"/>
    </w:pPr>
    <w:rPr>
      <w:i/>
      <w:sz w:val="26"/>
    </w:rPr>
  </w:style>
  <w:style w:type="paragraph" w:customStyle="1" w:styleId="21ff1">
    <w:name w:val="Цитата21"/>
    <w:basedOn w:val="a3"/>
    <w:rsid w:val="00D135B6"/>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D1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D135B6"/>
  </w:style>
  <w:style w:type="character" w:customStyle="1" w:styleId="11fe">
    <w:name w:val="Слабое выделение11"/>
    <w:rsid w:val="00D135B6"/>
    <w:rPr>
      <w:i/>
      <w:color w:val="808080"/>
    </w:rPr>
  </w:style>
  <w:style w:type="character" w:customStyle="1" w:styleId="11ff">
    <w:name w:val="Сильное выделение11"/>
    <w:rsid w:val="00D135B6"/>
    <w:rPr>
      <w:b/>
    </w:rPr>
  </w:style>
  <w:style w:type="character" w:customStyle="1" w:styleId="3520">
    <w:name w:val="Знак Знак352"/>
    <w:locked/>
    <w:rsid w:val="00D135B6"/>
    <w:rPr>
      <w:sz w:val="24"/>
      <w:lang w:val="ru-RU" w:eastAsia="ru-RU"/>
    </w:rPr>
  </w:style>
  <w:style w:type="character" w:customStyle="1" w:styleId="1320">
    <w:name w:val="Знак Знак132"/>
    <w:locked/>
    <w:rsid w:val="00D135B6"/>
    <w:rPr>
      <w:lang w:val="ru-RU" w:eastAsia="ar-SA" w:bidi="ar-SA"/>
    </w:rPr>
  </w:style>
  <w:style w:type="character" w:customStyle="1" w:styleId="1221">
    <w:name w:val="Знак Знак122"/>
    <w:locked/>
    <w:rsid w:val="00D135B6"/>
    <w:rPr>
      <w:sz w:val="28"/>
      <w:lang w:val="ru-RU" w:eastAsia="ru-RU"/>
    </w:rPr>
  </w:style>
  <w:style w:type="character" w:customStyle="1" w:styleId="1124">
    <w:name w:val="Знак Знак112"/>
    <w:locked/>
    <w:rsid w:val="00D135B6"/>
    <w:rPr>
      <w:sz w:val="28"/>
      <w:lang w:val="ru-RU" w:eastAsia="ru-RU"/>
    </w:rPr>
  </w:style>
  <w:style w:type="character" w:customStyle="1" w:styleId="922">
    <w:name w:val="Знак Знак92"/>
    <w:locked/>
    <w:rsid w:val="00D135B6"/>
    <w:rPr>
      <w:rFonts w:ascii="Tahoma" w:hAnsi="Tahoma"/>
      <w:lang w:val="ru-RU" w:eastAsia="ru-RU"/>
    </w:rPr>
  </w:style>
  <w:style w:type="character" w:customStyle="1" w:styleId="4020">
    <w:name w:val="Знак Знак402"/>
    <w:locked/>
    <w:rsid w:val="00D135B6"/>
    <w:rPr>
      <w:rFonts w:ascii="Arial" w:hAnsi="Arial"/>
      <w:b/>
      <w:i/>
      <w:sz w:val="28"/>
      <w:lang w:val="ru-RU" w:eastAsia="zh-CN"/>
    </w:rPr>
  </w:style>
  <w:style w:type="character" w:customStyle="1" w:styleId="3920">
    <w:name w:val="Знак Знак392"/>
    <w:locked/>
    <w:rsid w:val="00D135B6"/>
    <w:rPr>
      <w:b/>
      <w:sz w:val="27"/>
      <w:lang w:val="ru-RU" w:eastAsia="zh-CN"/>
    </w:rPr>
  </w:style>
  <w:style w:type="character" w:customStyle="1" w:styleId="3820">
    <w:name w:val="Знак Знак382"/>
    <w:locked/>
    <w:rsid w:val="00D135B6"/>
    <w:rPr>
      <w:b/>
      <w:sz w:val="28"/>
      <w:lang w:val="ru-RU" w:eastAsia="ru-RU"/>
    </w:rPr>
  </w:style>
  <w:style w:type="character" w:customStyle="1" w:styleId="3720">
    <w:name w:val="Знак Знак372"/>
    <w:locked/>
    <w:rsid w:val="00D135B6"/>
    <w:rPr>
      <w:b/>
      <w:i/>
      <w:sz w:val="26"/>
      <w:lang w:val="ru-RU" w:eastAsia="zh-CN"/>
    </w:rPr>
  </w:style>
  <w:style w:type="character" w:customStyle="1" w:styleId="3620">
    <w:name w:val="Знак Знак362"/>
    <w:locked/>
    <w:rsid w:val="00D135B6"/>
    <w:rPr>
      <w:sz w:val="24"/>
      <w:lang w:val="ru-RU" w:eastAsia="ru-RU"/>
    </w:rPr>
  </w:style>
  <w:style w:type="character" w:customStyle="1" w:styleId="3121">
    <w:name w:val="Знак Знак312"/>
    <w:locked/>
    <w:rsid w:val="00D135B6"/>
    <w:rPr>
      <w:rFonts w:ascii="Courier New" w:hAnsi="Courier New"/>
      <w:lang w:val="ru-RU" w:eastAsia="ru-RU"/>
    </w:rPr>
  </w:style>
  <w:style w:type="character" w:customStyle="1" w:styleId="3420">
    <w:name w:val="Знак Знак342"/>
    <w:locked/>
    <w:rsid w:val="00D135B6"/>
    <w:rPr>
      <w:rFonts w:ascii="Calibri" w:hAnsi="Calibri"/>
      <w:i/>
      <w:sz w:val="24"/>
      <w:lang w:val="ru-RU" w:eastAsia="zh-CN"/>
    </w:rPr>
  </w:style>
  <w:style w:type="character" w:customStyle="1" w:styleId="3220">
    <w:name w:val="Знак Знак322"/>
    <w:locked/>
    <w:rsid w:val="00D135B6"/>
    <w:rPr>
      <w:rFonts w:ascii="Arial" w:hAnsi="Arial"/>
      <w:sz w:val="22"/>
      <w:lang w:val="ru-RU" w:eastAsia="ru-RU"/>
    </w:rPr>
  </w:style>
  <w:style w:type="character" w:customStyle="1" w:styleId="2920">
    <w:name w:val="Знак Знак292"/>
    <w:locked/>
    <w:rsid w:val="00D135B6"/>
    <w:rPr>
      <w:sz w:val="24"/>
      <w:lang w:val="ru-RU" w:eastAsia="zh-CN"/>
    </w:rPr>
  </w:style>
  <w:style w:type="character" w:customStyle="1" w:styleId="2820">
    <w:name w:val="Знак Знак282"/>
    <w:locked/>
    <w:rsid w:val="00D135B6"/>
    <w:rPr>
      <w:sz w:val="24"/>
      <w:lang w:val="ru-RU" w:eastAsia="ru-RU"/>
    </w:rPr>
  </w:style>
  <w:style w:type="character" w:customStyle="1" w:styleId="2720">
    <w:name w:val="Знак Знак272"/>
    <w:locked/>
    <w:rsid w:val="00D135B6"/>
    <w:rPr>
      <w:sz w:val="16"/>
      <w:lang w:val="ru-RU" w:eastAsia="ru-RU"/>
    </w:rPr>
  </w:style>
  <w:style w:type="character" w:customStyle="1" w:styleId="2126">
    <w:name w:val="Знак Знак212"/>
    <w:locked/>
    <w:rsid w:val="00D135B6"/>
    <w:rPr>
      <w:rFonts w:ascii="Tahoma" w:hAnsi="Tahoma"/>
      <w:lang w:val="ru-RU" w:eastAsia="ru-RU"/>
    </w:rPr>
  </w:style>
  <w:style w:type="character" w:customStyle="1" w:styleId="2620">
    <w:name w:val="Знак Знак262"/>
    <w:rsid w:val="00D135B6"/>
    <w:rPr>
      <w:rFonts w:ascii="Cambria" w:hAnsi="Cambria"/>
      <w:b/>
      <w:sz w:val="26"/>
    </w:rPr>
  </w:style>
  <w:style w:type="character" w:customStyle="1" w:styleId="2420">
    <w:name w:val="Знак Знак242"/>
    <w:rsid w:val="00D135B6"/>
    <w:rPr>
      <w:rFonts w:ascii="Times New Roman" w:hAnsi="Times New Roman"/>
      <w:b/>
      <w:i/>
      <w:sz w:val="26"/>
    </w:rPr>
  </w:style>
  <w:style w:type="character" w:customStyle="1" w:styleId="2320">
    <w:name w:val="Знак Знак232"/>
    <w:rsid w:val="00D135B6"/>
    <w:rPr>
      <w:rFonts w:ascii="Times New Roman" w:hAnsi="Times New Roman"/>
      <w:b/>
      <w:sz w:val="22"/>
    </w:rPr>
  </w:style>
  <w:style w:type="character" w:customStyle="1" w:styleId="3130">
    <w:name w:val="Знак Знак313"/>
    <w:locked/>
    <w:rsid w:val="00D135B6"/>
    <w:rPr>
      <w:rFonts w:ascii="PragmaticaCTT" w:hAnsi="PragmaticaCTT"/>
      <w:b/>
      <w:sz w:val="24"/>
      <w:lang w:val="ru-RU" w:eastAsia="ru-RU"/>
    </w:rPr>
  </w:style>
  <w:style w:type="character" w:customStyle="1" w:styleId="2015">
    <w:name w:val="Знак Знак2015"/>
    <w:rsid w:val="00D135B6"/>
    <w:rPr>
      <w:rFonts w:ascii="Arial" w:hAnsi="Arial"/>
      <w:sz w:val="22"/>
    </w:rPr>
  </w:style>
  <w:style w:type="character" w:customStyle="1" w:styleId="font55">
    <w:name w:val="font55"/>
    <w:rsid w:val="00D135B6"/>
  </w:style>
  <w:style w:type="character" w:customStyle="1" w:styleId="WW8Num24z4">
    <w:name w:val="WW8Num24z4"/>
    <w:rsid w:val="00D135B6"/>
  </w:style>
  <w:style w:type="character" w:customStyle="1" w:styleId="WW8Num24z5">
    <w:name w:val="WW8Num24z5"/>
    <w:rsid w:val="00D135B6"/>
  </w:style>
  <w:style w:type="character" w:customStyle="1" w:styleId="WW8Num24z6">
    <w:name w:val="WW8Num24z6"/>
    <w:rsid w:val="00D135B6"/>
  </w:style>
  <w:style w:type="character" w:customStyle="1" w:styleId="WW8Num24z7">
    <w:name w:val="WW8Num24z7"/>
    <w:rsid w:val="00D135B6"/>
  </w:style>
  <w:style w:type="character" w:customStyle="1" w:styleId="WW8Num24z8">
    <w:name w:val="WW8Num24z8"/>
    <w:rsid w:val="00D135B6"/>
  </w:style>
  <w:style w:type="character" w:customStyle="1" w:styleId="WW8Num25z4">
    <w:name w:val="WW8Num25z4"/>
    <w:rsid w:val="00D135B6"/>
  </w:style>
  <w:style w:type="character" w:customStyle="1" w:styleId="WW8Num25z5">
    <w:name w:val="WW8Num25z5"/>
    <w:rsid w:val="00D135B6"/>
  </w:style>
  <w:style w:type="character" w:customStyle="1" w:styleId="WW8Num25z6">
    <w:name w:val="WW8Num25z6"/>
    <w:rsid w:val="00D135B6"/>
  </w:style>
  <w:style w:type="character" w:customStyle="1" w:styleId="WW8Num25z7">
    <w:name w:val="WW8Num25z7"/>
    <w:rsid w:val="00D135B6"/>
  </w:style>
  <w:style w:type="character" w:customStyle="1" w:styleId="WW8Num25z8">
    <w:name w:val="WW8Num25z8"/>
    <w:rsid w:val="00D135B6"/>
  </w:style>
  <w:style w:type="character" w:customStyle="1" w:styleId="WW8Num30z2">
    <w:name w:val="WW8Num30z2"/>
    <w:rsid w:val="00D135B6"/>
  </w:style>
  <w:style w:type="character" w:customStyle="1" w:styleId="WW8Num30z4">
    <w:name w:val="WW8Num30z4"/>
    <w:rsid w:val="00D135B6"/>
  </w:style>
  <w:style w:type="character" w:customStyle="1" w:styleId="WW8Num30z5">
    <w:name w:val="WW8Num30z5"/>
    <w:rsid w:val="00D135B6"/>
  </w:style>
  <w:style w:type="character" w:customStyle="1" w:styleId="WW8Num30z6">
    <w:name w:val="WW8Num30z6"/>
    <w:rsid w:val="00D135B6"/>
  </w:style>
  <w:style w:type="character" w:customStyle="1" w:styleId="WW8Num30z7">
    <w:name w:val="WW8Num30z7"/>
    <w:rsid w:val="00D135B6"/>
  </w:style>
  <w:style w:type="character" w:customStyle="1" w:styleId="WW8Num30z8">
    <w:name w:val="WW8Num30z8"/>
    <w:rsid w:val="00D135B6"/>
  </w:style>
  <w:style w:type="character" w:customStyle="1" w:styleId="WW8Num32z4">
    <w:name w:val="WW8Num32z4"/>
    <w:rsid w:val="00D135B6"/>
  </w:style>
  <w:style w:type="character" w:customStyle="1" w:styleId="WW8Num32z5">
    <w:name w:val="WW8Num32z5"/>
    <w:rsid w:val="00D135B6"/>
  </w:style>
  <w:style w:type="character" w:customStyle="1" w:styleId="WW8Num32z6">
    <w:name w:val="WW8Num32z6"/>
    <w:rsid w:val="00D135B6"/>
  </w:style>
  <w:style w:type="character" w:customStyle="1" w:styleId="WW8Num32z7">
    <w:name w:val="WW8Num32z7"/>
    <w:rsid w:val="00D135B6"/>
  </w:style>
  <w:style w:type="character" w:customStyle="1" w:styleId="WW8Num32z8">
    <w:name w:val="WW8Num32z8"/>
    <w:rsid w:val="00D135B6"/>
  </w:style>
  <w:style w:type="character" w:customStyle="1" w:styleId="WW8Num33z1">
    <w:name w:val="WW8Num33z1"/>
    <w:rsid w:val="00D135B6"/>
  </w:style>
  <w:style w:type="character" w:customStyle="1" w:styleId="WW8Num33z2">
    <w:name w:val="WW8Num33z2"/>
    <w:rsid w:val="00D135B6"/>
  </w:style>
  <w:style w:type="character" w:customStyle="1" w:styleId="WW8Num33z5">
    <w:name w:val="WW8Num33z5"/>
    <w:rsid w:val="00D135B6"/>
  </w:style>
  <w:style w:type="character" w:customStyle="1" w:styleId="WW8Num33z6">
    <w:name w:val="WW8Num33z6"/>
    <w:rsid w:val="00D135B6"/>
  </w:style>
  <w:style w:type="character" w:customStyle="1" w:styleId="WW8Num33z7">
    <w:name w:val="WW8Num33z7"/>
    <w:rsid w:val="00D135B6"/>
  </w:style>
  <w:style w:type="character" w:customStyle="1" w:styleId="WW8Num33z8">
    <w:name w:val="WW8Num33z8"/>
    <w:rsid w:val="00D135B6"/>
  </w:style>
  <w:style w:type="character" w:customStyle="1" w:styleId="WW8Num35z2">
    <w:name w:val="WW8Num35z2"/>
    <w:rsid w:val="00D135B6"/>
  </w:style>
  <w:style w:type="character" w:customStyle="1" w:styleId="WW8Num35z4">
    <w:name w:val="WW8Num35z4"/>
    <w:rsid w:val="00D135B6"/>
  </w:style>
  <w:style w:type="character" w:customStyle="1" w:styleId="WW8Num35z5">
    <w:name w:val="WW8Num35z5"/>
    <w:rsid w:val="00D135B6"/>
  </w:style>
  <w:style w:type="character" w:customStyle="1" w:styleId="WW8Num35z6">
    <w:name w:val="WW8Num35z6"/>
    <w:rsid w:val="00D135B6"/>
  </w:style>
  <w:style w:type="character" w:customStyle="1" w:styleId="WW8Num35z7">
    <w:name w:val="WW8Num35z7"/>
    <w:rsid w:val="00D135B6"/>
  </w:style>
  <w:style w:type="character" w:customStyle="1" w:styleId="WW8Num35z8">
    <w:name w:val="WW8Num35z8"/>
    <w:rsid w:val="00D135B6"/>
  </w:style>
  <w:style w:type="character" w:customStyle="1" w:styleId="WW8Num37z2">
    <w:name w:val="WW8Num37z2"/>
    <w:rsid w:val="00D135B6"/>
  </w:style>
  <w:style w:type="character" w:customStyle="1" w:styleId="WW8Num37z4">
    <w:name w:val="WW8Num37z4"/>
    <w:rsid w:val="00D135B6"/>
  </w:style>
  <w:style w:type="character" w:customStyle="1" w:styleId="WW8Num37z5">
    <w:name w:val="WW8Num37z5"/>
    <w:rsid w:val="00D135B6"/>
  </w:style>
  <w:style w:type="character" w:customStyle="1" w:styleId="WW8Num37z6">
    <w:name w:val="WW8Num37z6"/>
    <w:rsid w:val="00D135B6"/>
  </w:style>
  <w:style w:type="character" w:customStyle="1" w:styleId="WW8Num37z7">
    <w:name w:val="WW8Num37z7"/>
    <w:rsid w:val="00D135B6"/>
  </w:style>
  <w:style w:type="character" w:customStyle="1" w:styleId="WW8Num37z8">
    <w:name w:val="WW8Num37z8"/>
    <w:rsid w:val="00D135B6"/>
  </w:style>
  <w:style w:type="character" w:customStyle="1" w:styleId="WW8Num38z1">
    <w:name w:val="WW8Num38z1"/>
    <w:rsid w:val="00D135B6"/>
  </w:style>
  <w:style w:type="character" w:customStyle="1" w:styleId="WW8Num38z2">
    <w:name w:val="WW8Num38z2"/>
    <w:rsid w:val="00D135B6"/>
  </w:style>
  <w:style w:type="character" w:customStyle="1" w:styleId="WW8Num38z3">
    <w:name w:val="WW8Num38z3"/>
    <w:rsid w:val="00D135B6"/>
  </w:style>
  <w:style w:type="character" w:customStyle="1" w:styleId="WW8Num38z4">
    <w:name w:val="WW8Num38z4"/>
    <w:rsid w:val="00D135B6"/>
  </w:style>
  <w:style w:type="character" w:customStyle="1" w:styleId="WW8Num38z5">
    <w:name w:val="WW8Num38z5"/>
    <w:rsid w:val="00D135B6"/>
  </w:style>
  <w:style w:type="character" w:customStyle="1" w:styleId="WW8Num38z6">
    <w:name w:val="WW8Num38z6"/>
    <w:rsid w:val="00D135B6"/>
  </w:style>
  <w:style w:type="character" w:customStyle="1" w:styleId="WW8Num38z7">
    <w:name w:val="WW8Num38z7"/>
    <w:rsid w:val="00D135B6"/>
  </w:style>
  <w:style w:type="character" w:customStyle="1" w:styleId="WW8Num38z8">
    <w:name w:val="WW8Num38z8"/>
    <w:rsid w:val="00D135B6"/>
  </w:style>
  <w:style w:type="character" w:customStyle="1" w:styleId="WW8Num40z1">
    <w:name w:val="WW8Num40z1"/>
    <w:rsid w:val="00D135B6"/>
    <w:rPr>
      <w:rFonts w:ascii="Courier New" w:hAnsi="Courier New"/>
    </w:rPr>
  </w:style>
  <w:style w:type="character" w:customStyle="1" w:styleId="WW8Num40z2">
    <w:name w:val="WW8Num40z2"/>
    <w:rsid w:val="00D135B6"/>
    <w:rPr>
      <w:rFonts w:ascii="Wingdings" w:hAnsi="Wingdings"/>
    </w:rPr>
  </w:style>
  <w:style w:type="character" w:customStyle="1" w:styleId="WW8Num41z1">
    <w:name w:val="WW8Num41z1"/>
    <w:rsid w:val="00D135B6"/>
  </w:style>
  <w:style w:type="character" w:customStyle="1" w:styleId="WW8Num41z2">
    <w:name w:val="WW8Num41z2"/>
    <w:rsid w:val="00D135B6"/>
  </w:style>
  <w:style w:type="character" w:customStyle="1" w:styleId="WW8Num41z3">
    <w:name w:val="WW8Num41z3"/>
    <w:rsid w:val="00D135B6"/>
  </w:style>
  <w:style w:type="character" w:customStyle="1" w:styleId="WW8Num41z4">
    <w:name w:val="WW8Num41z4"/>
    <w:rsid w:val="00D135B6"/>
  </w:style>
  <w:style w:type="character" w:customStyle="1" w:styleId="WW8Num41z5">
    <w:name w:val="WW8Num41z5"/>
    <w:rsid w:val="00D135B6"/>
  </w:style>
  <w:style w:type="character" w:customStyle="1" w:styleId="WW8Num41z6">
    <w:name w:val="WW8Num41z6"/>
    <w:rsid w:val="00D135B6"/>
  </w:style>
  <w:style w:type="character" w:customStyle="1" w:styleId="WW8Num41z7">
    <w:name w:val="WW8Num41z7"/>
    <w:rsid w:val="00D135B6"/>
  </w:style>
  <w:style w:type="character" w:customStyle="1" w:styleId="WW8Num41z8">
    <w:name w:val="WW8Num41z8"/>
    <w:rsid w:val="00D135B6"/>
  </w:style>
  <w:style w:type="character" w:customStyle="1" w:styleId="WW8Num43z1">
    <w:name w:val="WW8Num43z1"/>
    <w:rsid w:val="00D135B6"/>
  </w:style>
  <w:style w:type="character" w:customStyle="1" w:styleId="WW8Num43z2">
    <w:name w:val="WW8Num43z2"/>
    <w:rsid w:val="00D135B6"/>
  </w:style>
  <w:style w:type="character" w:customStyle="1" w:styleId="WW8Num43z3">
    <w:name w:val="WW8Num43z3"/>
    <w:rsid w:val="00D135B6"/>
  </w:style>
  <w:style w:type="character" w:customStyle="1" w:styleId="WW8Num43z4">
    <w:name w:val="WW8Num43z4"/>
    <w:rsid w:val="00D135B6"/>
  </w:style>
  <w:style w:type="character" w:customStyle="1" w:styleId="WW8Num43z5">
    <w:name w:val="WW8Num43z5"/>
    <w:rsid w:val="00D135B6"/>
  </w:style>
  <w:style w:type="character" w:customStyle="1" w:styleId="WW8Num43z6">
    <w:name w:val="WW8Num43z6"/>
    <w:rsid w:val="00D135B6"/>
  </w:style>
  <w:style w:type="character" w:customStyle="1" w:styleId="WW8Num43z7">
    <w:name w:val="WW8Num43z7"/>
    <w:rsid w:val="00D135B6"/>
  </w:style>
  <w:style w:type="character" w:customStyle="1" w:styleId="WW8Num43z8">
    <w:name w:val="WW8Num43z8"/>
    <w:rsid w:val="00D135B6"/>
  </w:style>
  <w:style w:type="character" w:customStyle="1" w:styleId="WW8Num44z2">
    <w:name w:val="WW8Num44z2"/>
    <w:rsid w:val="00D135B6"/>
    <w:rPr>
      <w:rFonts w:ascii="Wingdings" w:hAnsi="Wingdings"/>
    </w:rPr>
  </w:style>
  <w:style w:type="character" w:customStyle="1" w:styleId="WW8Num46z2">
    <w:name w:val="WW8Num46z2"/>
    <w:rsid w:val="00D135B6"/>
    <w:rPr>
      <w:rFonts w:ascii="Wingdings" w:hAnsi="Wingdings"/>
    </w:rPr>
  </w:style>
  <w:style w:type="character" w:customStyle="1" w:styleId="WW8Num47z2">
    <w:name w:val="WW8Num47z2"/>
    <w:rsid w:val="00D135B6"/>
    <w:rPr>
      <w:rFonts w:ascii="Wingdings" w:hAnsi="Wingdings"/>
    </w:rPr>
  </w:style>
  <w:style w:type="character" w:customStyle="1" w:styleId="WW8NumSt31z0">
    <w:name w:val="WW8NumSt31z0"/>
    <w:rsid w:val="00D135B6"/>
    <w:rPr>
      <w:rFonts w:ascii="Times New Roman" w:hAnsi="Times New Roman"/>
      <w:sz w:val="20"/>
    </w:rPr>
  </w:style>
  <w:style w:type="character" w:customStyle="1" w:styleId="FootnoteCharacters">
    <w:name w:val="Footnote Characters"/>
    <w:rsid w:val="00D135B6"/>
    <w:rPr>
      <w:vertAlign w:val="superscript"/>
    </w:rPr>
  </w:style>
  <w:style w:type="character" w:customStyle="1" w:styleId="1fffffff6">
    <w:name w:val="Знак примечания1"/>
    <w:rsid w:val="00D135B6"/>
    <w:rPr>
      <w:sz w:val="16"/>
    </w:rPr>
  </w:style>
  <w:style w:type="character" w:customStyle="1" w:styleId="EndnoteCharacters">
    <w:name w:val="Endnote Characters"/>
    <w:rsid w:val="00D135B6"/>
    <w:rPr>
      <w:vertAlign w:val="superscript"/>
    </w:rPr>
  </w:style>
  <w:style w:type="paragraph" w:customStyle="1" w:styleId="LO-Normal1">
    <w:name w:val="LO-Normal1"/>
    <w:rsid w:val="00D135B6"/>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D135B6"/>
    <w:pPr>
      <w:shd w:val="clear" w:color="auto" w:fill="000080"/>
      <w:suppressAutoHyphens/>
    </w:pPr>
    <w:rPr>
      <w:rFonts w:ascii="Tahoma" w:hAnsi="Tahoma" w:cs="Tahoma"/>
      <w:lang w:eastAsia="zh-CN"/>
    </w:rPr>
  </w:style>
  <w:style w:type="paragraph" w:customStyle="1" w:styleId="22f2">
    <w:name w:val="Список 22"/>
    <w:basedOn w:val="a3"/>
    <w:rsid w:val="00D135B6"/>
    <w:pPr>
      <w:suppressAutoHyphens/>
      <w:ind w:left="566" w:hanging="283"/>
    </w:pPr>
    <w:rPr>
      <w:lang w:eastAsia="zh-CN"/>
    </w:rPr>
  </w:style>
  <w:style w:type="paragraph" w:customStyle="1" w:styleId="31f0">
    <w:name w:val="Список 31"/>
    <w:basedOn w:val="a3"/>
    <w:rsid w:val="00D135B6"/>
    <w:pPr>
      <w:suppressAutoHyphens/>
      <w:ind w:left="849" w:hanging="283"/>
    </w:pPr>
    <w:rPr>
      <w:lang w:eastAsia="zh-CN"/>
    </w:rPr>
  </w:style>
  <w:style w:type="paragraph" w:customStyle="1" w:styleId="1fffffff7">
    <w:name w:val="Обычный отступ1"/>
    <w:basedOn w:val="a3"/>
    <w:rsid w:val="00D135B6"/>
    <w:pPr>
      <w:suppressAutoHyphens/>
      <w:ind w:firstLine="720"/>
      <w:jc w:val="both"/>
    </w:pPr>
    <w:rPr>
      <w:sz w:val="28"/>
      <w:szCs w:val="20"/>
      <w:lang w:eastAsia="zh-CN"/>
    </w:rPr>
  </w:style>
  <w:style w:type="paragraph" w:customStyle="1" w:styleId="2ffffd">
    <w:name w:val="Нумерованный список2"/>
    <w:basedOn w:val="a3"/>
    <w:rsid w:val="00D135B6"/>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D135B6"/>
    <w:pPr>
      <w:suppressAutoHyphens/>
      <w:ind w:firstLine="210"/>
    </w:pPr>
    <w:rPr>
      <w:sz w:val="20"/>
      <w:lang w:eastAsia="zh-CN"/>
    </w:rPr>
  </w:style>
  <w:style w:type="paragraph" w:customStyle="1" w:styleId="21ff2">
    <w:name w:val="Нумерованный список 21"/>
    <w:basedOn w:val="a3"/>
    <w:rsid w:val="00D135B6"/>
    <w:pPr>
      <w:tabs>
        <w:tab w:val="left" w:pos="720"/>
      </w:tabs>
      <w:suppressAutoHyphens/>
      <w:ind w:left="720" w:hanging="360"/>
    </w:pPr>
    <w:rPr>
      <w:lang w:eastAsia="zh-CN"/>
    </w:rPr>
  </w:style>
  <w:style w:type="paragraph" w:customStyle="1" w:styleId="42a">
    <w:name w:val="Список 42"/>
    <w:basedOn w:val="a3"/>
    <w:rsid w:val="00D135B6"/>
    <w:pPr>
      <w:suppressAutoHyphens/>
      <w:ind w:left="1132" w:hanging="283"/>
    </w:pPr>
    <w:rPr>
      <w:lang w:eastAsia="zh-CN"/>
    </w:rPr>
  </w:style>
  <w:style w:type="paragraph" w:customStyle="1" w:styleId="22f3">
    <w:name w:val="Маркированный список 22"/>
    <w:basedOn w:val="a3"/>
    <w:rsid w:val="00D135B6"/>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D135B6"/>
    <w:pPr>
      <w:tabs>
        <w:tab w:val="left" w:pos="708"/>
      </w:tabs>
      <w:suppressAutoHyphens/>
      <w:jc w:val="both"/>
    </w:pPr>
    <w:rPr>
      <w:bCs/>
      <w:iCs/>
      <w:sz w:val="28"/>
      <w:szCs w:val="28"/>
      <w:lang w:eastAsia="zh-CN"/>
    </w:rPr>
  </w:style>
  <w:style w:type="paragraph" w:customStyle="1" w:styleId="2ffffe">
    <w:name w:val="Текст примечания2"/>
    <w:basedOn w:val="a3"/>
    <w:rsid w:val="00D135B6"/>
    <w:pPr>
      <w:suppressAutoHyphens/>
    </w:pPr>
    <w:rPr>
      <w:sz w:val="20"/>
      <w:szCs w:val="20"/>
      <w:lang w:eastAsia="zh-CN"/>
    </w:rPr>
  </w:style>
  <w:style w:type="paragraph" w:customStyle="1" w:styleId="2fffff">
    <w:name w:val="Название объекта2"/>
    <w:basedOn w:val="a3"/>
    <w:next w:val="a3"/>
    <w:rsid w:val="00D135B6"/>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D135B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D135B6"/>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D135B6"/>
    <w:pPr>
      <w:suppressAutoHyphens/>
      <w:ind w:firstLine="210"/>
    </w:pPr>
    <w:rPr>
      <w:rFonts w:cs="PragmaticaCTT"/>
      <w:sz w:val="20"/>
      <w:lang w:eastAsia="zh-CN"/>
    </w:rPr>
  </w:style>
  <w:style w:type="paragraph" w:customStyle="1" w:styleId="WW-Heading">
    <w:name w:val="WW-Heading"/>
    <w:rsid w:val="00D135B6"/>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D135B6"/>
    <w:pPr>
      <w:suppressAutoHyphens/>
      <w:spacing w:before="280" w:after="280"/>
    </w:pPr>
    <w:rPr>
      <w:lang w:eastAsia="zh-CN"/>
    </w:rPr>
  </w:style>
  <w:style w:type="paragraph" w:customStyle="1" w:styleId="1fffffffa">
    <w:name w:val="Текст макроса1"/>
    <w:rsid w:val="00D135B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D135B6"/>
    <w:pPr>
      <w:suppressAutoHyphens/>
      <w:ind w:left="720" w:hanging="360"/>
    </w:pPr>
    <w:rPr>
      <w:lang w:eastAsia="zh-CN"/>
    </w:rPr>
  </w:style>
  <w:style w:type="paragraph" w:customStyle="1" w:styleId="WW-TextBody">
    <w:name w:val="WW-Text Body"/>
    <w:basedOn w:val="a3"/>
    <w:rsid w:val="00D135B6"/>
    <w:pPr>
      <w:suppressAutoHyphens/>
      <w:spacing w:after="120"/>
    </w:pPr>
    <w:rPr>
      <w:lang w:val="en-US" w:eastAsia="zh-CN"/>
    </w:rPr>
  </w:style>
  <w:style w:type="paragraph" w:customStyle="1" w:styleId="WW-Heading4">
    <w:name w:val="WW-Heading 4"/>
    <w:basedOn w:val="a3"/>
    <w:next w:val="a3"/>
    <w:rsid w:val="00D135B6"/>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D135B6"/>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D135B6"/>
    <w:pPr>
      <w:suppressAutoHyphens/>
      <w:spacing w:after="120"/>
      <w:ind w:left="566"/>
    </w:pPr>
    <w:rPr>
      <w:sz w:val="20"/>
      <w:szCs w:val="20"/>
      <w:lang w:eastAsia="zh-CN"/>
    </w:rPr>
  </w:style>
  <w:style w:type="paragraph" w:customStyle="1" w:styleId="31f2">
    <w:name w:val="Нумерованный список 31"/>
    <w:basedOn w:val="a3"/>
    <w:rsid w:val="00D135B6"/>
    <w:pPr>
      <w:tabs>
        <w:tab w:val="left" w:pos="360"/>
      </w:tabs>
      <w:suppressAutoHyphens/>
      <w:ind w:left="360" w:hanging="360"/>
    </w:pPr>
    <w:rPr>
      <w:lang w:eastAsia="zh-CN"/>
    </w:rPr>
  </w:style>
  <w:style w:type="paragraph" w:customStyle="1" w:styleId="TableContents">
    <w:name w:val="Table Contents"/>
    <w:basedOn w:val="a3"/>
    <w:rsid w:val="00D135B6"/>
    <w:pPr>
      <w:suppressLineNumbers/>
      <w:suppressAutoHyphens/>
    </w:pPr>
    <w:rPr>
      <w:lang w:eastAsia="zh-CN"/>
    </w:rPr>
  </w:style>
  <w:style w:type="paragraph" w:customStyle="1" w:styleId="TableHeading">
    <w:name w:val="Table Heading"/>
    <w:basedOn w:val="TableContents"/>
    <w:rsid w:val="00D135B6"/>
    <w:pPr>
      <w:jc w:val="center"/>
    </w:pPr>
    <w:rPr>
      <w:b/>
      <w:bCs/>
    </w:rPr>
  </w:style>
  <w:style w:type="character" w:customStyle="1" w:styleId="InternetLink">
    <w:name w:val="Internet Link"/>
    <w:rsid w:val="00D135B6"/>
    <w:rPr>
      <w:color w:val="0000FF"/>
      <w:u w:val="single"/>
    </w:rPr>
  </w:style>
  <w:style w:type="character" w:customStyle="1" w:styleId="23d">
    <w:name w:val="Основной текст с отступом 2 Знак3"/>
    <w:rsid w:val="00D135B6"/>
    <w:rPr>
      <w:rFonts w:ascii="Microsoft Sans Serif" w:hAnsi="Microsoft Sans Serif"/>
      <w:b/>
      <w:spacing w:val="10"/>
      <w:sz w:val="26"/>
    </w:rPr>
  </w:style>
  <w:style w:type="character" w:customStyle="1" w:styleId="34b">
    <w:name w:val="Основной текст с отступом 3 Знак4"/>
    <w:locked/>
    <w:rsid w:val="00D135B6"/>
    <w:rPr>
      <w:rFonts w:ascii="Times New Roman" w:hAnsi="Times New Roman"/>
      <w:sz w:val="24"/>
      <w:lang w:val="en-US"/>
    </w:rPr>
  </w:style>
  <w:style w:type="character" w:customStyle="1" w:styleId="ListLabel7">
    <w:name w:val="ListLabel 7"/>
    <w:rsid w:val="00D135B6"/>
  </w:style>
  <w:style w:type="character" w:customStyle="1" w:styleId="ListLabel8">
    <w:name w:val="ListLabel 8"/>
    <w:rsid w:val="00D135B6"/>
  </w:style>
  <w:style w:type="character" w:customStyle="1" w:styleId="ListLabel9">
    <w:name w:val="ListLabel 9"/>
    <w:rsid w:val="00D135B6"/>
  </w:style>
  <w:style w:type="character" w:customStyle="1" w:styleId="ListLabel10">
    <w:name w:val="ListLabel 10"/>
    <w:rsid w:val="00D135B6"/>
  </w:style>
  <w:style w:type="character" w:customStyle="1" w:styleId="ListLabel11">
    <w:name w:val="ListLabel 11"/>
    <w:rsid w:val="00D135B6"/>
  </w:style>
  <w:style w:type="character" w:customStyle="1" w:styleId="ListLabel12">
    <w:name w:val="ListLabel 12"/>
    <w:rsid w:val="00D135B6"/>
  </w:style>
  <w:style w:type="character" w:customStyle="1" w:styleId="ListLabel13">
    <w:name w:val="ListLabel 13"/>
    <w:rsid w:val="00D135B6"/>
  </w:style>
  <w:style w:type="character" w:customStyle="1" w:styleId="ListLabel14">
    <w:name w:val="ListLabel 14"/>
    <w:rsid w:val="00D135B6"/>
  </w:style>
  <w:style w:type="character" w:customStyle="1" w:styleId="ListLabel15">
    <w:name w:val="ListLabel 15"/>
    <w:rsid w:val="00D135B6"/>
  </w:style>
  <w:style w:type="character" w:customStyle="1" w:styleId="ListLabel16">
    <w:name w:val="ListLabel 16"/>
    <w:rsid w:val="00D135B6"/>
  </w:style>
  <w:style w:type="character" w:customStyle="1" w:styleId="ListLabel17">
    <w:name w:val="ListLabel 17"/>
    <w:rsid w:val="00D135B6"/>
  </w:style>
  <w:style w:type="character" w:customStyle="1" w:styleId="ListLabel18">
    <w:name w:val="ListLabel 18"/>
    <w:rsid w:val="00D135B6"/>
  </w:style>
  <w:style w:type="character" w:customStyle="1" w:styleId="ListLabel19">
    <w:name w:val="ListLabel 19"/>
    <w:rsid w:val="00D135B6"/>
  </w:style>
  <w:style w:type="character" w:customStyle="1" w:styleId="ListLabel20">
    <w:name w:val="ListLabel 20"/>
    <w:rsid w:val="00D135B6"/>
  </w:style>
  <w:style w:type="character" w:customStyle="1" w:styleId="ListLabel21">
    <w:name w:val="ListLabel 21"/>
    <w:rsid w:val="00D135B6"/>
  </w:style>
  <w:style w:type="character" w:customStyle="1" w:styleId="ListLabel22">
    <w:name w:val="ListLabel 22"/>
    <w:rsid w:val="00D135B6"/>
  </w:style>
  <w:style w:type="character" w:customStyle="1" w:styleId="ListLabel23">
    <w:name w:val="ListLabel 23"/>
    <w:rsid w:val="00D135B6"/>
  </w:style>
  <w:style w:type="character" w:customStyle="1" w:styleId="ListLabel24">
    <w:name w:val="ListLabel 24"/>
    <w:rsid w:val="00D135B6"/>
  </w:style>
  <w:style w:type="character" w:customStyle="1" w:styleId="ListLabel25">
    <w:name w:val="ListLabel 25"/>
    <w:rsid w:val="00D135B6"/>
  </w:style>
  <w:style w:type="character" w:customStyle="1" w:styleId="ListLabel26">
    <w:name w:val="ListLabel 26"/>
    <w:rsid w:val="00D135B6"/>
  </w:style>
  <w:style w:type="character" w:customStyle="1" w:styleId="ListLabel27">
    <w:name w:val="ListLabel 27"/>
    <w:rsid w:val="00D135B6"/>
  </w:style>
  <w:style w:type="character" w:customStyle="1" w:styleId="ListLabel28">
    <w:name w:val="ListLabel 28"/>
    <w:rsid w:val="00D135B6"/>
  </w:style>
  <w:style w:type="character" w:customStyle="1" w:styleId="ListLabel29">
    <w:name w:val="ListLabel 29"/>
    <w:rsid w:val="00D135B6"/>
  </w:style>
  <w:style w:type="character" w:customStyle="1" w:styleId="ListLabel30">
    <w:name w:val="ListLabel 30"/>
    <w:rsid w:val="00D135B6"/>
  </w:style>
  <w:style w:type="character" w:customStyle="1" w:styleId="ListLabel31">
    <w:name w:val="ListLabel 31"/>
    <w:rsid w:val="00D135B6"/>
  </w:style>
  <w:style w:type="character" w:customStyle="1" w:styleId="ListLabel32">
    <w:name w:val="ListLabel 32"/>
    <w:rsid w:val="00D135B6"/>
  </w:style>
  <w:style w:type="character" w:customStyle="1" w:styleId="ListLabel33">
    <w:name w:val="ListLabel 33"/>
    <w:rsid w:val="00D135B6"/>
  </w:style>
  <w:style w:type="character" w:customStyle="1" w:styleId="ListLabel34">
    <w:name w:val="ListLabel 34"/>
    <w:rsid w:val="00D135B6"/>
    <w:rPr>
      <w:color w:val="00000A"/>
    </w:rPr>
  </w:style>
  <w:style w:type="character" w:customStyle="1" w:styleId="ListLabel35">
    <w:name w:val="ListLabel 35"/>
    <w:rsid w:val="00D135B6"/>
  </w:style>
  <w:style w:type="character" w:customStyle="1" w:styleId="ListLabel36">
    <w:name w:val="ListLabel 36"/>
    <w:rsid w:val="00D135B6"/>
  </w:style>
  <w:style w:type="character" w:customStyle="1" w:styleId="ListLabel37">
    <w:name w:val="ListLabel 37"/>
    <w:rsid w:val="00D135B6"/>
  </w:style>
  <w:style w:type="character" w:customStyle="1" w:styleId="ListLabel38">
    <w:name w:val="ListLabel 38"/>
    <w:rsid w:val="00D135B6"/>
  </w:style>
  <w:style w:type="character" w:customStyle="1" w:styleId="ListLabel39">
    <w:name w:val="ListLabel 39"/>
    <w:rsid w:val="00D135B6"/>
  </w:style>
  <w:style w:type="character" w:customStyle="1" w:styleId="ListLabel40">
    <w:name w:val="ListLabel 40"/>
    <w:rsid w:val="00D135B6"/>
  </w:style>
  <w:style w:type="character" w:customStyle="1" w:styleId="ListLabel41">
    <w:name w:val="ListLabel 41"/>
    <w:rsid w:val="00D135B6"/>
  </w:style>
  <w:style w:type="character" w:customStyle="1" w:styleId="ListLabel42">
    <w:name w:val="ListLabel 42"/>
    <w:rsid w:val="00D135B6"/>
  </w:style>
  <w:style w:type="character" w:customStyle="1" w:styleId="ListLabel43">
    <w:name w:val="ListLabel 43"/>
    <w:rsid w:val="00D135B6"/>
  </w:style>
  <w:style w:type="character" w:customStyle="1" w:styleId="ListLabel44">
    <w:name w:val="ListLabel 44"/>
    <w:rsid w:val="00D135B6"/>
  </w:style>
  <w:style w:type="character" w:customStyle="1" w:styleId="ListLabel45">
    <w:name w:val="ListLabel 45"/>
    <w:rsid w:val="00D135B6"/>
  </w:style>
  <w:style w:type="character" w:customStyle="1" w:styleId="ListLabel46">
    <w:name w:val="ListLabel 46"/>
    <w:rsid w:val="00D135B6"/>
  </w:style>
  <w:style w:type="character" w:customStyle="1" w:styleId="ListLabel47">
    <w:name w:val="ListLabel 47"/>
    <w:rsid w:val="00D135B6"/>
  </w:style>
  <w:style w:type="character" w:customStyle="1" w:styleId="ListLabel48">
    <w:name w:val="ListLabel 48"/>
    <w:rsid w:val="00D135B6"/>
  </w:style>
  <w:style w:type="character" w:customStyle="1" w:styleId="ListLabel49">
    <w:name w:val="ListLabel 49"/>
    <w:rsid w:val="00D135B6"/>
  </w:style>
  <w:style w:type="character" w:customStyle="1" w:styleId="ListLabel50">
    <w:name w:val="ListLabel 50"/>
    <w:rsid w:val="00D135B6"/>
  </w:style>
  <w:style w:type="character" w:customStyle="1" w:styleId="ListLabel51">
    <w:name w:val="ListLabel 51"/>
    <w:rsid w:val="00D135B6"/>
  </w:style>
  <w:style w:type="character" w:customStyle="1" w:styleId="ListLabel52">
    <w:name w:val="ListLabel 52"/>
    <w:rsid w:val="00D135B6"/>
  </w:style>
  <w:style w:type="character" w:customStyle="1" w:styleId="ListLabel53">
    <w:name w:val="ListLabel 53"/>
    <w:rsid w:val="00D135B6"/>
    <w:rPr>
      <w:color w:val="00000A"/>
      <w:position w:val="0"/>
      <w:sz w:val="24"/>
      <w:u w:val="none"/>
      <w:vertAlign w:val="baseline"/>
    </w:rPr>
  </w:style>
  <w:style w:type="character" w:customStyle="1" w:styleId="ListLabel54">
    <w:name w:val="ListLabel 54"/>
    <w:rsid w:val="00D135B6"/>
    <w:rPr>
      <w:position w:val="0"/>
      <w:sz w:val="20"/>
      <w:u w:val="none"/>
      <w:vertAlign w:val="baseline"/>
    </w:rPr>
  </w:style>
  <w:style w:type="character" w:customStyle="1" w:styleId="ListLabel55">
    <w:name w:val="ListLabel 55"/>
    <w:rsid w:val="00D135B6"/>
    <w:rPr>
      <w:position w:val="0"/>
      <w:sz w:val="20"/>
      <w:u w:val="none"/>
      <w:vertAlign w:val="baseline"/>
    </w:rPr>
  </w:style>
  <w:style w:type="character" w:customStyle="1" w:styleId="ListLabel56">
    <w:name w:val="ListLabel 56"/>
    <w:rsid w:val="00D135B6"/>
  </w:style>
  <w:style w:type="character" w:customStyle="1" w:styleId="ListLabel57">
    <w:name w:val="ListLabel 57"/>
    <w:rsid w:val="00D135B6"/>
  </w:style>
  <w:style w:type="character" w:customStyle="1" w:styleId="ListLabel58">
    <w:name w:val="ListLabel 58"/>
    <w:rsid w:val="00D135B6"/>
  </w:style>
  <w:style w:type="character" w:customStyle="1" w:styleId="ListLabel59">
    <w:name w:val="ListLabel 59"/>
    <w:rsid w:val="00D135B6"/>
  </w:style>
  <w:style w:type="character" w:customStyle="1" w:styleId="ListLabel60">
    <w:name w:val="ListLabel 60"/>
    <w:rsid w:val="00D135B6"/>
  </w:style>
  <w:style w:type="character" w:customStyle="1" w:styleId="ListLabel61">
    <w:name w:val="ListLabel 61"/>
    <w:rsid w:val="00D135B6"/>
  </w:style>
  <w:style w:type="character" w:customStyle="1" w:styleId="ListLabel62">
    <w:name w:val="ListLabel 62"/>
    <w:rsid w:val="00D135B6"/>
  </w:style>
  <w:style w:type="character" w:customStyle="1" w:styleId="ListLabel63">
    <w:name w:val="ListLabel 63"/>
    <w:rsid w:val="00D135B6"/>
    <w:rPr>
      <w:sz w:val="24"/>
    </w:rPr>
  </w:style>
  <w:style w:type="character" w:customStyle="1" w:styleId="ListLabel64">
    <w:name w:val="ListLabel 64"/>
    <w:rsid w:val="00D135B6"/>
  </w:style>
  <w:style w:type="character" w:customStyle="1" w:styleId="ListLabel65">
    <w:name w:val="ListLabel 65"/>
    <w:rsid w:val="00D135B6"/>
  </w:style>
  <w:style w:type="character" w:customStyle="1" w:styleId="ListLabel66">
    <w:name w:val="ListLabel 66"/>
    <w:rsid w:val="00D135B6"/>
  </w:style>
  <w:style w:type="character" w:customStyle="1" w:styleId="ListLabel67">
    <w:name w:val="ListLabel 67"/>
    <w:rsid w:val="00D135B6"/>
  </w:style>
  <w:style w:type="character" w:customStyle="1" w:styleId="ListLabel68">
    <w:name w:val="ListLabel 68"/>
    <w:rsid w:val="00D135B6"/>
  </w:style>
  <w:style w:type="character" w:customStyle="1" w:styleId="ListLabel69">
    <w:name w:val="ListLabel 69"/>
    <w:rsid w:val="00D135B6"/>
  </w:style>
  <w:style w:type="character" w:customStyle="1" w:styleId="ListLabel70">
    <w:name w:val="ListLabel 70"/>
    <w:rsid w:val="00D135B6"/>
  </w:style>
  <w:style w:type="character" w:customStyle="1" w:styleId="ListLabel71">
    <w:name w:val="ListLabel 71"/>
    <w:rsid w:val="00D135B6"/>
  </w:style>
  <w:style w:type="character" w:customStyle="1" w:styleId="ListLabel72">
    <w:name w:val="ListLabel 72"/>
    <w:rsid w:val="00D135B6"/>
  </w:style>
  <w:style w:type="character" w:customStyle="1" w:styleId="ListLabel73">
    <w:name w:val="ListLabel 73"/>
    <w:rsid w:val="00D135B6"/>
  </w:style>
  <w:style w:type="character" w:customStyle="1" w:styleId="ListLabel74">
    <w:name w:val="ListLabel 74"/>
    <w:rsid w:val="00D135B6"/>
  </w:style>
  <w:style w:type="character" w:customStyle="1" w:styleId="ListLabel75">
    <w:name w:val="ListLabel 75"/>
    <w:rsid w:val="00D135B6"/>
  </w:style>
  <w:style w:type="character" w:customStyle="1" w:styleId="ListLabel76">
    <w:name w:val="ListLabel 76"/>
    <w:rsid w:val="00D135B6"/>
  </w:style>
  <w:style w:type="character" w:customStyle="1" w:styleId="ListLabel77">
    <w:name w:val="ListLabel 77"/>
    <w:rsid w:val="00D135B6"/>
  </w:style>
  <w:style w:type="character" w:customStyle="1" w:styleId="ListLabel78">
    <w:name w:val="ListLabel 78"/>
    <w:rsid w:val="00D135B6"/>
    <w:rPr>
      <w:sz w:val="24"/>
    </w:rPr>
  </w:style>
  <w:style w:type="character" w:customStyle="1" w:styleId="ListLabel79">
    <w:name w:val="ListLabel 79"/>
    <w:rsid w:val="00D135B6"/>
  </w:style>
  <w:style w:type="character" w:customStyle="1" w:styleId="ListLabel80">
    <w:name w:val="ListLabel 80"/>
    <w:rsid w:val="00D135B6"/>
  </w:style>
  <w:style w:type="character" w:customStyle="1" w:styleId="ListLabel81">
    <w:name w:val="ListLabel 81"/>
    <w:rsid w:val="00D135B6"/>
  </w:style>
  <w:style w:type="character" w:customStyle="1" w:styleId="ListLabel82">
    <w:name w:val="ListLabel 82"/>
    <w:rsid w:val="00D135B6"/>
  </w:style>
  <w:style w:type="character" w:customStyle="1" w:styleId="ListLabel83">
    <w:name w:val="ListLabel 83"/>
    <w:rsid w:val="00D135B6"/>
  </w:style>
  <w:style w:type="character" w:customStyle="1" w:styleId="ListLabel84">
    <w:name w:val="ListLabel 84"/>
    <w:rsid w:val="00D135B6"/>
  </w:style>
  <w:style w:type="character" w:customStyle="1" w:styleId="ListLabel85">
    <w:name w:val="ListLabel 85"/>
    <w:rsid w:val="00D135B6"/>
  </w:style>
  <w:style w:type="character" w:customStyle="1" w:styleId="ListLabel86">
    <w:name w:val="ListLabel 86"/>
    <w:rsid w:val="00D135B6"/>
  </w:style>
  <w:style w:type="character" w:customStyle="1" w:styleId="ListLabel87">
    <w:name w:val="ListLabel 87"/>
    <w:rsid w:val="00D135B6"/>
  </w:style>
  <w:style w:type="character" w:customStyle="1" w:styleId="ListLabel88">
    <w:name w:val="ListLabel 88"/>
    <w:rsid w:val="00D135B6"/>
  </w:style>
  <w:style w:type="character" w:customStyle="1" w:styleId="ListLabel89">
    <w:name w:val="ListLabel 89"/>
    <w:rsid w:val="00D135B6"/>
  </w:style>
  <w:style w:type="character" w:customStyle="1" w:styleId="ListLabel90">
    <w:name w:val="ListLabel 90"/>
    <w:rsid w:val="00D135B6"/>
  </w:style>
  <w:style w:type="character" w:customStyle="1" w:styleId="ListLabel91">
    <w:name w:val="ListLabel 91"/>
    <w:rsid w:val="00D135B6"/>
  </w:style>
  <w:style w:type="character" w:customStyle="1" w:styleId="ListLabel92">
    <w:name w:val="ListLabel 92"/>
    <w:rsid w:val="00D135B6"/>
  </w:style>
  <w:style w:type="character" w:customStyle="1" w:styleId="ListLabel93">
    <w:name w:val="ListLabel 93"/>
    <w:rsid w:val="00D135B6"/>
  </w:style>
  <w:style w:type="character" w:customStyle="1" w:styleId="ListLabel94">
    <w:name w:val="ListLabel 94"/>
    <w:rsid w:val="00D135B6"/>
  </w:style>
  <w:style w:type="character" w:customStyle="1" w:styleId="ListLabel95">
    <w:name w:val="ListLabel 95"/>
    <w:rsid w:val="00D135B6"/>
  </w:style>
  <w:style w:type="character" w:customStyle="1" w:styleId="ListLabel96">
    <w:name w:val="ListLabel 96"/>
    <w:rsid w:val="00D135B6"/>
    <w:rPr>
      <w:sz w:val="24"/>
    </w:rPr>
  </w:style>
  <w:style w:type="character" w:customStyle="1" w:styleId="ListLabel97">
    <w:name w:val="ListLabel 97"/>
    <w:rsid w:val="00D135B6"/>
  </w:style>
  <w:style w:type="character" w:customStyle="1" w:styleId="ListLabel98">
    <w:name w:val="ListLabel 98"/>
    <w:rsid w:val="00D135B6"/>
  </w:style>
  <w:style w:type="character" w:customStyle="1" w:styleId="ListLabel99">
    <w:name w:val="ListLabel 99"/>
    <w:rsid w:val="00D135B6"/>
  </w:style>
  <w:style w:type="character" w:customStyle="1" w:styleId="ListLabel100">
    <w:name w:val="ListLabel 100"/>
    <w:rsid w:val="00D135B6"/>
  </w:style>
  <w:style w:type="character" w:customStyle="1" w:styleId="ListLabel101">
    <w:name w:val="ListLabel 101"/>
    <w:rsid w:val="00D135B6"/>
  </w:style>
  <w:style w:type="character" w:customStyle="1" w:styleId="ListLabel102">
    <w:name w:val="ListLabel 102"/>
    <w:rsid w:val="00D135B6"/>
  </w:style>
  <w:style w:type="character" w:customStyle="1" w:styleId="ListLabel103">
    <w:name w:val="ListLabel 103"/>
    <w:rsid w:val="00D135B6"/>
  </w:style>
  <w:style w:type="character" w:customStyle="1" w:styleId="ListLabel104">
    <w:name w:val="ListLabel 104"/>
    <w:rsid w:val="00D135B6"/>
  </w:style>
  <w:style w:type="character" w:customStyle="1" w:styleId="ListLabel105">
    <w:name w:val="ListLabel 105"/>
    <w:rsid w:val="00D135B6"/>
  </w:style>
  <w:style w:type="character" w:customStyle="1" w:styleId="ListLabel106">
    <w:name w:val="ListLabel 106"/>
    <w:rsid w:val="00D135B6"/>
  </w:style>
  <w:style w:type="character" w:customStyle="1" w:styleId="ListLabel107">
    <w:name w:val="ListLabel 107"/>
    <w:rsid w:val="00D135B6"/>
  </w:style>
  <w:style w:type="character" w:customStyle="1" w:styleId="ListLabel108">
    <w:name w:val="ListLabel 108"/>
    <w:rsid w:val="00D135B6"/>
  </w:style>
  <w:style w:type="character" w:customStyle="1" w:styleId="ListLabel109">
    <w:name w:val="ListLabel 109"/>
    <w:rsid w:val="00D135B6"/>
  </w:style>
  <w:style w:type="character" w:customStyle="1" w:styleId="ListLabel110">
    <w:name w:val="ListLabel 110"/>
    <w:rsid w:val="00D135B6"/>
  </w:style>
  <w:style w:type="character" w:customStyle="1" w:styleId="ListLabel111">
    <w:name w:val="ListLabel 111"/>
    <w:rsid w:val="00D135B6"/>
  </w:style>
  <w:style w:type="character" w:customStyle="1" w:styleId="ListLabel112">
    <w:name w:val="ListLabel 112"/>
    <w:rsid w:val="00D135B6"/>
  </w:style>
  <w:style w:type="character" w:customStyle="1" w:styleId="ListLabel113">
    <w:name w:val="ListLabel 113"/>
    <w:rsid w:val="00D135B6"/>
  </w:style>
  <w:style w:type="character" w:customStyle="1" w:styleId="ListLabel114">
    <w:name w:val="ListLabel 114"/>
    <w:rsid w:val="00D135B6"/>
    <w:rPr>
      <w:sz w:val="24"/>
    </w:rPr>
  </w:style>
  <w:style w:type="character" w:customStyle="1" w:styleId="ListLabel115">
    <w:name w:val="ListLabel 115"/>
    <w:rsid w:val="00D135B6"/>
  </w:style>
  <w:style w:type="character" w:customStyle="1" w:styleId="ListLabel116">
    <w:name w:val="ListLabel 116"/>
    <w:rsid w:val="00D135B6"/>
  </w:style>
  <w:style w:type="character" w:customStyle="1" w:styleId="ListLabel117">
    <w:name w:val="ListLabel 117"/>
    <w:rsid w:val="00D135B6"/>
  </w:style>
  <w:style w:type="character" w:customStyle="1" w:styleId="ListLabel118">
    <w:name w:val="ListLabel 118"/>
    <w:rsid w:val="00D135B6"/>
  </w:style>
  <w:style w:type="character" w:customStyle="1" w:styleId="ListLabel119">
    <w:name w:val="ListLabel 119"/>
    <w:rsid w:val="00D135B6"/>
  </w:style>
  <w:style w:type="character" w:customStyle="1" w:styleId="ListLabel120">
    <w:name w:val="ListLabel 120"/>
    <w:rsid w:val="00D135B6"/>
  </w:style>
  <w:style w:type="character" w:customStyle="1" w:styleId="ListLabel121">
    <w:name w:val="ListLabel 121"/>
    <w:rsid w:val="00D135B6"/>
  </w:style>
  <w:style w:type="character" w:customStyle="1" w:styleId="ListLabel122">
    <w:name w:val="ListLabel 122"/>
    <w:rsid w:val="00D135B6"/>
  </w:style>
  <w:style w:type="character" w:customStyle="1" w:styleId="ListLabel123">
    <w:name w:val="ListLabel 123"/>
    <w:rsid w:val="00D135B6"/>
  </w:style>
  <w:style w:type="character" w:customStyle="1" w:styleId="ListLabel124">
    <w:name w:val="ListLabel 124"/>
    <w:rsid w:val="00D135B6"/>
  </w:style>
  <w:style w:type="character" w:customStyle="1" w:styleId="ListLabel125">
    <w:name w:val="ListLabel 125"/>
    <w:rsid w:val="00D135B6"/>
  </w:style>
  <w:style w:type="character" w:customStyle="1" w:styleId="ListLabel126">
    <w:name w:val="ListLabel 126"/>
    <w:rsid w:val="00D135B6"/>
  </w:style>
  <w:style w:type="character" w:customStyle="1" w:styleId="ListLabel127">
    <w:name w:val="ListLabel 127"/>
    <w:rsid w:val="00D135B6"/>
  </w:style>
  <w:style w:type="character" w:customStyle="1" w:styleId="ListLabel128">
    <w:name w:val="ListLabel 128"/>
    <w:rsid w:val="00D135B6"/>
  </w:style>
  <w:style w:type="character" w:customStyle="1" w:styleId="ListLabel129">
    <w:name w:val="ListLabel 129"/>
    <w:rsid w:val="00D135B6"/>
  </w:style>
  <w:style w:type="character" w:customStyle="1" w:styleId="ListLabel130">
    <w:name w:val="ListLabel 130"/>
    <w:rsid w:val="00D135B6"/>
  </w:style>
  <w:style w:type="character" w:customStyle="1" w:styleId="ListLabel131">
    <w:name w:val="ListLabel 131"/>
    <w:rsid w:val="00D135B6"/>
  </w:style>
  <w:style w:type="character" w:customStyle="1" w:styleId="ListLabel132">
    <w:name w:val="ListLabel 132"/>
    <w:rsid w:val="00D135B6"/>
  </w:style>
  <w:style w:type="character" w:customStyle="1" w:styleId="ListLabel133">
    <w:name w:val="ListLabel 133"/>
    <w:rsid w:val="00D135B6"/>
  </w:style>
  <w:style w:type="character" w:customStyle="1" w:styleId="ListLabel134">
    <w:name w:val="ListLabel 134"/>
    <w:rsid w:val="00D135B6"/>
  </w:style>
  <w:style w:type="character" w:customStyle="1" w:styleId="ListLabel135">
    <w:name w:val="ListLabel 135"/>
    <w:rsid w:val="00D135B6"/>
  </w:style>
  <w:style w:type="character" w:customStyle="1" w:styleId="ListLabel136">
    <w:name w:val="ListLabel 136"/>
    <w:rsid w:val="00D135B6"/>
  </w:style>
  <w:style w:type="character" w:customStyle="1" w:styleId="ListLabel137">
    <w:name w:val="ListLabel 137"/>
    <w:rsid w:val="00D135B6"/>
  </w:style>
  <w:style w:type="character" w:customStyle="1" w:styleId="ListLabel138">
    <w:name w:val="ListLabel 138"/>
    <w:rsid w:val="00D135B6"/>
  </w:style>
  <w:style w:type="character" w:customStyle="1" w:styleId="ListLabel139">
    <w:name w:val="ListLabel 139"/>
    <w:rsid w:val="00D135B6"/>
  </w:style>
  <w:style w:type="character" w:customStyle="1" w:styleId="ListLabel140">
    <w:name w:val="ListLabel 140"/>
    <w:rsid w:val="00D135B6"/>
  </w:style>
  <w:style w:type="character" w:customStyle="1" w:styleId="ListLabel141">
    <w:name w:val="ListLabel 141"/>
    <w:rsid w:val="00D135B6"/>
  </w:style>
  <w:style w:type="character" w:customStyle="1" w:styleId="ListLabel142">
    <w:name w:val="ListLabel 142"/>
    <w:rsid w:val="00D135B6"/>
  </w:style>
  <w:style w:type="character" w:customStyle="1" w:styleId="ListLabel143">
    <w:name w:val="ListLabel 143"/>
    <w:rsid w:val="00D135B6"/>
  </w:style>
  <w:style w:type="character" w:customStyle="1" w:styleId="ListLabel144">
    <w:name w:val="ListLabel 144"/>
    <w:rsid w:val="00D135B6"/>
  </w:style>
  <w:style w:type="character" w:customStyle="1" w:styleId="ListLabel145">
    <w:name w:val="ListLabel 145"/>
    <w:rsid w:val="00D135B6"/>
  </w:style>
  <w:style w:type="character" w:customStyle="1" w:styleId="ListLabel146">
    <w:name w:val="ListLabel 146"/>
    <w:rsid w:val="00D135B6"/>
  </w:style>
  <w:style w:type="character" w:customStyle="1" w:styleId="ListLabel147">
    <w:name w:val="ListLabel 147"/>
    <w:rsid w:val="00D135B6"/>
  </w:style>
  <w:style w:type="character" w:customStyle="1" w:styleId="ListLabel148">
    <w:name w:val="ListLabel 148"/>
    <w:rsid w:val="00D135B6"/>
  </w:style>
  <w:style w:type="character" w:customStyle="1" w:styleId="ListLabel149">
    <w:name w:val="ListLabel 149"/>
    <w:rsid w:val="00D135B6"/>
  </w:style>
  <w:style w:type="character" w:customStyle="1" w:styleId="ListLabel150">
    <w:name w:val="ListLabel 150"/>
    <w:rsid w:val="00D135B6"/>
    <w:rPr>
      <w:sz w:val="24"/>
    </w:rPr>
  </w:style>
  <w:style w:type="character" w:customStyle="1" w:styleId="ListLabel151">
    <w:name w:val="ListLabel 151"/>
    <w:rsid w:val="00D135B6"/>
  </w:style>
  <w:style w:type="character" w:customStyle="1" w:styleId="ListLabel152">
    <w:name w:val="ListLabel 152"/>
    <w:rsid w:val="00D135B6"/>
  </w:style>
  <w:style w:type="character" w:customStyle="1" w:styleId="ListLabel153">
    <w:name w:val="ListLabel 153"/>
    <w:rsid w:val="00D135B6"/>
  </w:style>
  <w:style w:type="character" w:customStyle="1" w:styleId="ListLabel154">
    <w:name w:val="ListLabel 154"/>
    <w:rsid w:val="00D135B6"/>
  </w:style>
  <w:style w:type="character" w:customStyle="1" w:styleId="ListLabel155">
    <w:name w:val="ListLabel 155"/>
    <w:rsid w:val="00D135B6"/>
  </w:style>
  <w:style w:type="character" w:customStyle="1" w:styleId="ListLabel156">
    <w:name w:val="ListLabel 156"/>
    <w:rsid w:val="00D135B6"/>
  </w:style>
  <w:style w:type="character" w:customStyle="1" w:styleId="ListLabel157">
    <w:name w:val="ListLabel 157"/>
    <w:rsid w:val="00D135B6"/>
  </w:style>
  <w:style w:type="character" w:customStyle="1" w:styleId="ListLabel158">
    <w:name w:val="ListLabel 158"/>
    <w:rsid w:val="00D135B6"/>
  </w:style>
  <w:style w:type="character" w:customStyle="1" w:styleId="ListLabel159">
    <w:name w:val="ListLabel 159"/>
    <w:rsid w:val="00D135B6"/>
    <w:rPr>
      <w:sz w:val="24"/>
    </w:rPr>
  </w:style>
  <w:style w:type="character" w:customStyle="1" w:styleId="ListLabel160">
    <w:name w:val="ListLabel 160"/>
    <w:rsid w:val="00D135B6"/>
  </w:style>
  <w:style w:type="character" w:customStyle="1" w:styleId="ListLabel161">
    <w:name w:val="ListLabel 161"/>
    <w:rsid w:val="00D135B6"/>
  </w:style>
  <w:style w:type="character" w:customStyle="1" w:styleId="ListLabel162">
    <w:name w:val="ListLabel 162"/>
    <w:rsid w:val="00D135B6"/>
  </w:style>
  <w:style w:type="character" w:customStyle="1" w:styleId="ListLabel163">
    <w:name w:val="ListLabel 163"/>
    <w:rsid w:val="00D135B6"/>
  </w:style>
  <w:style w:type="character" w:customStyle="1" w:styleId="ListLabel164">
    <w:name w:val="ListLabel 164"/>
    <w:rsid w:val="00D135B6"/>
  </w:style>
  <w:style w:type="character" w:customStyle="1" w:styleId="ListLabel165">
    <w:name w:val="ListLabel 165"/>
    <w:rsid w:val="00D135B6"/>
  </w:style>
  <w:style w:type="character" w:customStyle="1" w:styleId="ListLabel166">
    <w:name w:val="ListLabel 166"/>
    <w:rsid w:val="00D135B6"/>
  </w:style>
  <w:style w:type="character" w:customStyle="1" w:styleId="ListLabel167">
    <w:name w:val="ListLabel 167"/>
    <w:rsid w:val="00D135B6"/>
  </w:style>
  <w:style w:type="character" w:customStyle="1" w:styleId="ListLabel168">
    <w:name w:val="ListLabel 168"/>
    <w:rsid w:val="00D135B6"/>
    <w:rPr>
      <w:sz w:val="24"/>
    </w:rPr>
  </w:style>
  <w:style w:type="character" w:customStyle="1" w:styleId="ListLabel169">
    <w:name w:val="ListLabel 169"/>
    <w:rsid w:val="00D135B6"/>
  </w:style>
  <w:style w:type="character" w:customStyle="1" w:styleId="ListLabel170">
    <w:name w:val="ListLabel 170"/>
    <w:rsid w:val="00D135B6"/>
  </w:style>
  <w:style w:type="character" w:customStyle="1" w:styleId="ListLabel171">
    <w:name w:val="ListLabel 171"/>
    <w:rsid w:val="00D135B6"/>
  </w:style>
  <w:style w:type="character" w:customStyle="1" w:styleId="ListLabel172">
    <w:name w:val="ListLabel 172"/>
    <w:rsid w:val="00D135B6"/>
  </w:style>
  <w:style w:type="character" w:customStyle="1" w:styleId="ListLabel173">
    <w:name w:val="ListLabel 173"/>
    <w:rsid w:val="00D135B6"/>
  </w:style>
  <w:style w:type="character" w:customStyle="1" w:styleId="ListLabel174">
    <w:name w:val="ListLabel 174"/>
    <w:rsid w:val="00D135B6"/>
  </w:style>
  <w:style w:type="character" w:customStyle="1" w:styleId="ListLabel175">
    <w:name w:val="ListLabel 175"/>
    <w:rsid w:val="00D135B6"/>
  </w:style>
  <w:style w:type="character" w:customStyle="1" w:styleId="ListLabel176">
    <w:name w:val="ListLabel 176"/>
    <w:rsid w:val="00D135B6"/>
  </w:style>
  <w:style w:type="character" w:customStyle="1" w:styleId="ListLabel177">
    <w:name w:val="ListLabel 177"/>
    <w:rsid w:val="00D135B6"/>
  </w:style>
  <w:style w:type="character" w:customStyle="1" w:styleId="ListLabel178">
    <w:name w:val="ListLabel 178"/>
    <w:rsid w:val="00D135B6"/>
  </w:style>
  <w:style w:type="character" w:customStyle="1" w:styleId="ListLabel179">
    <w:name w:val="ListLabel 179"/>
    <w:rsid w:val="00D135B6"/>
  </w:style>
  <w:style w:type="character" w:customStyle="1" w:styleId="ListLabel180">
    <w:name w:val="ListLabel 180"/>
    <w:rsid w:val="00D135B6"/>
  </w:style>
  <w:style w:type="character" w:customStyle="1" w:styleId="ListLabel181">
    <w:name w:val="ListLabel 181"/>
    <w:rsid w:val="00D135B6"/>
  </w:style>
  <w:style w:type="character" w:customStyle="1" w:styleId="ListLabel182">
    <w:name w:val="ListLabel 182"/>
    <w:rsid w:val="00D135B6"/>
  </w:style>
  <w:style w:type="character" w:customStyle="1" w:styleId="ListLabel183">
    <w:name w:val="ListLabel 183"/>
    <w:rsid w:val="00D135B6"/>
  </w:style>
  <w:style w:type="character" w:customStyle="1" w:styleId="ListLabel184">
    <w:name w:val="ListLabel 184"/>
    <w:rsid w:val="00D135B6"/>
  </w:style>
  <w:style w:type="character" w:customStyle="1" w:styleId="ListLabel185">
    <w:name w:val="ListLabel 185"/>
    <w:rsid w:val="00D135B6"/>
  </w:style>
  <w:style w:type="character" w:customStyle="1" w:styleId="ListLabel186">
    <w:name w:val="ListLabel 186"/>
    <w:rsid w:val="00D135B6"/>
    <w:rPr>
      <w:sz w:val="20"/>
    </w:rPr>
  </w:style>
  <w:style w:type="character" w:customStyle="1" w:styleId="ListLabel187">
    <w:name w:val="ListLabel 187"/>
    <w:rsid w:val="00D135B6"/>
  </w:style>
  <w:style w:type="character" w:customStyle="1" w:styleId="ListLabel188">
    <w:name w:val="ListLabel 188"/>
    <w:rsid w:val="00D135B6"/>
  </w:style>
  <w:style w:type="character" w:customStyle="1" w:styleId="ListLabel189">
    <w:name w:val="ListLabel 189"/>
    <w:rsid w:val="00D135B6"/>
  </w:style>
  <w:style w:type="character" w:customStyle="1" w:styleId="ListLabel190">
    <w:name w:val="ListLabel 190"/>
    <w:rsid w:val="00D135B6"/>
  </w:style>
  <w:style w:type="character" w:customStyle="1" w:styleId="ListLabel191">
    <w:name w:val="ListLabel 191"/>
    <w:rsid w:val="00D135B6"/>
  </w:style>
  <w:style w:type="character" w:customStyle="1" w:styleId="ListLabel192">
    <w:name w:val="ListLabel 192"/>
    <w:rsid w:val="00D135B6"/>
  </w:style>
  <w:style w:type="character" w:customStyle="1" w:styleId="ListLabel193">
    <w:name w:val="ListLabel 193"/>
    <w:rsid w:val="00D135B6"/>
  </w:style>
  <w:style w:type="character" w:customStyle="1" w:styleId="ListLabel194">
    <w:name w:val="ListLabel 194"/>
    <w:rsid w:val="00D135B6"/>
  </w:style>
  <w:style w:type="character" w:customStyle="1" w:styleId="ListLabel195">
    <w:name w:val="ListLabel 195"/>
    <w:rsid w:val="00D135B6"/>
    <w:rPr>
      <w:sz w:val="20"/>
    </w:rPr>
  </w:style>
  <w:style w:type="character" w:customStyle="1" w:styleId="ListLabel196">
    <w:name w:val="ListLabel 196"/>
    <w:rsid w:val="00D135B6"/>
  </w:style>
  <w:style w:type="character" w:customStyle="1" w:styleId="ListLabel197">
    <w:name w:val="ListLabel 197"/>
    <w:rsid w:val="00D135B6"/>
  </w:style>
  <w:style w:type="character" w:customStyle="1" w:styleId="ListLabel198">
    <w:name w:val="ListLabel 198"/>
    <w:rsid w:val="00D135B6"/>
  </w:style>
  <w:style w:type="character" w:customStyle="1" w:styleId="ListLabel199">
    <w:name w:val="ListLabel 199"/>
    <w:rsid w:val="00D135B6"/>
  </w:style>
  <w:style w:type="character" w:customStyle="1" w:styleId="ListLabel200">
    <w:name w:val="ListLabel 200"/>
    <w:rsid w:val="00D135B6"/>
  </w:style>
  <w:style w:type="character" w:customStyle="1" w:styleId="ListLabel201">
    <w:name w:val="ListLabel 201"/>
    <w:rsid w:val="00D135B6"/>
  </w:style>
  <w:style w:type="character" w:customStyle="1" w:styleId="ListLabel202">
    <w:name w:val="ListLabel 202"/>
    <w:rsid w:val="00D135B6"/>
  </w:style>
  <w:style w:type="character" w:customStyle="1" w:styleId="ListLabel203">
    <w:name w:val="ListLabel 203"/>
    <w:rsid w:val="00D135B6"/>
  </w:style>
  <w:style w:type="character" w:customStyle="1" w:styleId="ListLabel204">
    <w:name w:val="ListLabel 204"/>
    <w:rsid w:val="00D135B6"/>
  </w:style>
  <w:style w:type="character" w:customStyle="1" w:styleId="ListLabel205">
    <w:name w:val="ListLabel 205"/>
    <w:rsid w:val="00D135B6"/>
  </w:style>
  <w:style w:type="character" w:customStyle="1" w:styleId="ListLabel206">
    <w:name w:val="ListLabel 206"/>
    <w:rsid w:val="00D135B6"/>
  </w:style>
  <w:style w:type="character" w:customStyle="1" w:styleId="ListLabel207">
    <w:name w:val="ListLabel 207"/>
    <w:rsid w:val="00D135B6"/>
  </w:style>
  <w:style w:type="character" w:customStyle="1" w:styleId="ListLabel208">
    <w:name w:val="ListLabel 208"/>
    <w:rsid w:val="00D135B6"/>
  </w:style>
  <w:style w:type="character" w:customStyle="1" w:styleId="ListLabel209">
    <w:name w:val="ListLabel 209"/>
    <w:rsid w:val="00D135B6"/>
  </w:style>
  <w:style w:type="character" w:customStyle="1" w:styleId="ListLabel210">
    <w:name w:val="ListLabel 210"/>
    <w:rsid w:val="00D135B6"/>
  </w:style>
  <w:style w:type="character" w:customStyle="1" w:styleId="ListLabel211">
    <w:name w:val="ListLabel 211"/>
    <w:rsid w:val="00D135B6"/>
  </w:style>
  <w:style w:type="character" w:customStyle="1" w:styleId="ListLabel212">
    <w:name w:val="ListLabel 212"/>
    <w:rsid w:val="00D135B6"/>
  </w:style>
  <w:style w:type="character" w:customStyle="1" w:styleId="ListLabel213">
    <w:name w:val="ListLabel 213"/>
    <w:rsid w:val="00D135B6"/>
  </w:style>
  <w:style w:type="character" w:customStyle="1" w:styleId="ListLabel214">
    <w:name w:val="ListLabel 214"/>
    <w:rsid w:val="00D135B6"/>
  </w:style>
  <w:style w:type="character" w:customStyle="1" w:styleId="ListLabel215">
    <w:name w:val="ListLabel 215"/>
    <w:rsid w:val="00D135B6"/>
  </w:style>
  <w:style w:type="character" w:customStyle="1" w:styleId="ListLabel216">
    <w:name w:val="ListLabel 216"/>
    <w:rsid w:val="00D135B6"/>
  </w:style>
  <w:style w:type="character" w:customStyle="1" w:styleId="ListLabel217">
    <w:name w:val="ListLabel 217"/>
    <w:rsid w:val="00D135B6"/>
  </w:style>
  <w:style w:type="character" w:customStyle="1" w:styleId="ListLabel218">
    <w:name w:val="ListLabel 218"/>
    <w:rsid w:val="00D135B6"/>
  </w:style>
  <w:style w:type="character" w:customStyle="1" w:styleId="ListLabel219">
    <w:name w:val="ListLabel 219"/>
    <w:rsid w:val="00D135B6"/>
  </w:style>
  <w:style w:type="character" w:customStyle="1" w:styleId="ListLabel220">
    <w:name w:val="ListLabel 220"/>
    <w:rsid w:val="00D135B6"/>
  </w:style>
  <w:style w:type="character" w:customStyle="1" w:styleId="ListLabel221">
    <w:name w:val="ListLabel 221"/>
    <w:rsid w:val="00D135B6"/>
  </w:style>
  <w:style w:type="character" w:customStyle="1" w:styleId="ListLabel222">
    <w:name w:val="ListLabel 222"/>
    <w:rsid w:val="00D135B6"/>
  </w:style>
  <w:style w:type="character" w:customStyle="1" w:styleId="ListLabel223">
    <w:name w:val="ListLabel 223"/>
    <w:rsid w:val="00D135B6"/>
  </w:style>
  <w:style w:type="character" w:customStyle="1" w:styleId="ListLabel224">
    <w:name w:val="ListLabel 224"/>
    <w:rsid w:val="00D135B6"/>
  </w:style>
  <w:style w:type="character" w:customStyle="1" w:styleId="ListLabel225">
    <w:name w:val="ListLabel 225"/>
    <w:rsid w:val="00D135B6"/>
  </w:style>
  <w:style w:type="character" w:customStyle="1" w:styleId="ListLabel226">
    <w:name w:val="ListLabel 226"/>
    <w:rsid w:val="00D135B6"/>
    <w:rPr>
      <w:b/>
      <w:sz w:val="20"/>
    </w:rPr>
  </w:style>
  <w:style w:type="character" w:customStyle="1" w:styleId="ListLabel227">
    <w:name w:val="ListLabel 227"/>
    <w:rsid w:val="00D135B6"/>
  </w:style>
  <w:style w:type="character" w:customStyle="1" w:styleId="ListLabel228">
    <w:name w:val="ListLabel 228"/>
    <w:rsid w:val="00D135B6"/>
  </w:style>
  <w:style w:type="character" w:customStyle="1" w:styleId="ListLabel229">
    <w:name w:val="ListLabel 229"/>
    <w:rsid w:val="00D135B6"/>
  </w:style>
  <w:style w:type="character" w:customStyle="1" w:styleId="ListLabel230">
    <w:name w:val="ListLabel 230"/>
    <w:rsid w:val="00D135B6"/>
  </w:style>
  <w:style w:type="character" w:customStyle="1" w:styleId="ListLabel231">
    <w:name w:val="ListLabel 231"/>
    <w:rsid w:val="00D135B6"/>
  </w:style>
  <w:style w:type="character" w:customStyle="1" w:styleId="ListLabel232">
    <w:name w:val="ListLabel 232"/>
    <w:rsid w:val="00D135B6"/>
  </w:style>
  <w:style w:type="character" w:customStyle="1" w:styleId="ListLabel233">
    <w:name w:val="ListLabel 233"/>
    <w:rsid w:val="00D135B6"/>
  </w:style>
  <w:style w:type="character" w:customStyle="1" w:styleId="ListLabel234">
    <w:name w:val="ListLabel 234"/>
    <w:rsid w:val="00D135B6"/>
  </w:style>
  <w:style w:type="character" w:customStyle="1" w:styleId="ListLabel235">
    <w:name w:val="ListLabel 235"/>
    <w:rsid w:val="00D135B6"/>
    <w:rPr>
      <w:sz w:val="20"/>
    </w:rPr>
  </w:style>
  <w:style w:type="character" w:customStyle="1" w:styleId="ListLabel236">
    <w:name w:val="ListLabel 236"/>
    <w:rsid w:val="00D135B6"/>
  </w:style>
  <w:style w:type="character" w:customStyle="1" w:styleId="ListLabel237">
    <w:name w:val="ListLabel 237"/>
    <w:rsid w:val="00D135B6"/>
  </w:style>
  <w:style w:type="character" w:customStyle="1" w:styleId="ListLabel238">
    <w:name w:val="ListLabel 238"/>
    <w:rsid w:val="00D135B6"/>
  </w:style>
  <w:style w:type="character" w:customStyle="1" w:styleId="ListLabel239">
    <w:name w:val="ListLabel 239"/>
    <w:rsid w:val="00D135B6"/>
  </w:style>
  <w:style w:type="character" w:customStyle="1" w:styleId="ListLabel240">
    <w:name w:val="ListLabel 240"/>
    <w:rsid w:val="00D135B6"/>
  </w:style>
  <w:style w:type="character" w:customStyle="1" w:styleId="ListLabel241">
    <w:name w:val="ListLabel 241"/>
    <w:rsid w:val="00D135B6"/>
  </w:style>
  <w:style w:type="character" w:customStyle="1" w:styleId="ListLabel242">
    <w:name w:val="ListLabel 242"/>
    <w:rsid w:val="00D135B6"/>
  </w:style>
  <w:style w:type="character" w:customStyle="1" w:styleId="ListLabel243">
    <w:name w:val="ListLabel 243"/>
    <w:rsid w:val="00D135B6"/>
  </w:style>
  <w:style w:type="character" w:customStyle="1" w:styleId="ListLabel244">
    <w:name w:val="ListLabel 244"/>
    <w:rsid w:val="00D135B6"/>
    <w:rPr>
      <w:sz w:val="20"/>
    </w:rPr>
  </w:style>
  <w:style w:type="character" w:customStyle="1" w:styleId="ListLabel245">
    <w:name w:val="ListLabel 245"/>
    <w:rsid w:val="00D135B6"/>
  </w:style>
  <w:style w:type="character" w:customStyle="1" w:styleId="ListLabel246">
    <w:name w:val="ListLabel 246"/>
    <w:rsid w:val="00D135B6"/>
  </w:style>
  <w:style w:type="character" w:customStyle="1" w:styleId="ListLabel247">
    <w:name w:val="ListLabel 247"/>
    <w:rsid w:val="00D135B6"/>
  </w:style>
  <w:style w:type="character" w:customStyle="1" w:styleId="ListLabel248">
    <w:name w:val="ListLabel 248"/>
    <w:rsid w:val="00D135B6"/>
  </w:style>
  <w:style w:type="character" w:customStyle="1" w:styleId="ListLabel249">
    <w:name w:val="ListLabel 249"/>
    <w:rsid w:val="00D135B6"/>
  </w:style>
  <w:style w:type="character" w:customStyle="1" w:styleId="ListLabel250">
    <w:name w:val="ListLabel 250"/>
    <w:rsid w:val="00D135B6"/>
  </w:style>
  <w:style w:type="character" w:customStyle="1" w:styleId="ListLabel251">
    <w:name w:val="ListLabel 251"/>
    <w:rsid w:val="00D135B6"/>
  </w:style>
  <w:style w:type="character" w:customStyle="1" w:styleId="ListLabel252">
    <w:name w:val="ListLabel 252"/>
    <w:rsid w:val="00D135B6"/>
  </w:style>
  <w:style w:type="character" w:customStyle="1" w:styleId="ListLabel253">
    <w:name w:val="ListLabel 253"/>
    <w:rsid w:val="00D135B6"/>
    <w:rPr>
      <w:sz w:val="20"/>
    </w:rPr>
  </w:style>
  <w:style w:type="character" w:customStyle="1" w:styleId="ListLabel254">
    <w:name w:val="ListLabel 254"/>
    <w:rsid w:val="00D135B6"/>
  </w:style>
  <w:style w:type="character" w:customStyle="1" w:styleId="ListLabel255">
    <w:name w:val="ListLabel 255"/>
    <w:rsid w:val="00D135B6"/>
  </w:style>
  <w:style w:type="character" w:customStyle="1" w:styleId="ListLabel256">
    <w:name w:val="ListLabel 256"/>
    <w:rsid w:val="00D135B6"/>
  </w:style>
  <w:style w:type="character" w:customStyle="1" w:styleId="ListLabel257">
    <w:name w:val="ListLabel 257"/>
    <w:rsid w:val="00D135B6"/>
  </w:style>
  <w:style w:type="character" w:customStyle="1" w:styleId="ListLabel258">
    <w:name w:val="ListLabel 258"/>
    <w:rsid w:val="00D135B6"/>
  </w:style>
  <w:style w:type="character" w:customStyle="1" w:styleId="ListLabel259">
    <w:name w:val="ListLabel 259"/>
    <w:rsid w:val="00D135B6"/>
  </w:style>
  <w:style w:type="character" w:customStyle="1" w:styleId="ListLabel260">
    <w:name w:val="ListLabel 260"/>
    <w:rsid w:val="00D135B6"/>
  </w:style>
  <w:style w:type="character" w:customStyle="1" w:styleId="ListLabel261">
    <w:name w:val="ListLabel 261"/>
    <w:rsid w:val="00D135B6"/>
  </w:style>
  <w:style w:type="character" w:customStyle="1" w:styleId="ListLabel262">
    <w:name w:val="ListLabel 262"/>
    <w:rsid w:val="00D135B6"/>
    <w:rPr>
      <w:sz w:val="20"/>
    </w:rPr>
  </w:style>
  <w:style w:type="character" w:customStyle="1" w:styleId="ListLabel263">
    <w:name w:val="ListLabel 263"/>
    <w:rsid w:val="00D135B6"/>
  </w:style>
  <w:style w:type="character" w:customStyle="1" w:styleId="ListLabel264">
    <w:name w:val="ListLabel 264"/>
    <w:rsid w:val="00D135B6"/>
  </w:style>
  <w:style w:type="character" w:customStyle="1" w:styleId="ListLabel265">
    <w:name w:val="ListLabel 265"/>
    <w:rsid w:val="00D135B6"/>
  </w:style>
  <w:style w:type="character" w:customStyle="1" w:styleId="ListLabel266">
    <w:name w:val="ListLabel 266"/>
    <w:rsid w:val="00D135B6"/>
  </w:style>
  <w:style w:type="character" w:customStyle="1" w:styleId="ListLabel267">
    <w:name w:val="ListLabel 267"/>
    <w:rsid w:val="00D135B6"/>
  </w:style>
  <w:style w:type="character" w:customStyle="1" w:styleId="ListLabel268">
    <w:name w:val="ListLabel 268"/>
    <w:rsid w:val="00D135B6"/>
  </w:style>
  <w:style w:type="character" w:customStyle="1" w:styleId="ListLabel269">
    <w:name w:val="ListLabel 269"/>
    <w:rsid w:val="00D135B6"/>
  </w:style>
  <w:style w:type="character" w:customStyle="1" w:styleId="ListLabel270">
    <w:name w:val="ListLabel 270"/>
    <w:rsid w:val="00D135B6"/>
  </w:style>
  <w:style w:type="character" w:customStyle="1" w:styleId="ListLabel271">
    <w:name w:val="ListLabel 271"/>
    <w:rsid w:val="00D135B6"/>
    <w:rPr>
      <w:sz w:val="20"/>
    </w:rPr>
  </w:style>
  <w:style w:type="character" w:customStyle="1" w:styleId="ListLabel272">
    <w:name w:val="ListLabel 272"/>
    <w:rsid w:val="00D135B6"/>
  </w:style>
  <w:style w:type="character" w:customStyle="1" w:styleId="ListLabel273">
    <w:name w:val="ListLabel 273"/>
    <w:rsid w:val="00D135B6"/>
  </w:style>
  <w:style w:type="character" w:customStyle="1" w:styleId="ListLabel274">
    <w:name w:val="ListLabel 274"/>
    <w:rsid w:val="00D135B6"/>
  </w:style>
  <w:style w:type="character" w:customStyle="1" w:styleId="ListLabel275">
    <w:name w:val="ListLabel 275"/>
    <w:rsid w:val="00D135B6"/>
  </w:style>
  <w:style w:type="character" w:customStyle="1" w:styleId="ListLabel276">
    <w:name w:val="ListLabel 276"/>
    <w:rsid w:val="00D135B6"/>
  </w:style>
  <w:style w:type="character" w:customStyle="1" w:styleId="ListLabel277">
    <w:name w:val="ListLabel 277"/>
    <w:rsid w:val="00D135B6"/>
  </w:style>
  <w:style w:type="character" w:customStyle="1" w:styleId="ListLabel278">
    <w:name w:val="ListLabel 278"/>
    <w:rsid w:val="00D135B6"/>
  </w:style>
  <w:style w:type="character" w:customStyle="1" w:styleId="ListLabel279">
    <w:name w:val="ListLabel 279"/>
    <w:rsid w:val="00D135B6"/>
  </w:style>
  <w:style w:type="character" w:customStyle="1" w:styleId="ListLabel280">
    <w:name w:val="ListLabel 280"/>
    <w:rsid w:val="00D135B6"/>
    <w:rPr>
      <w:sz w:val="20"/>
    </w:rPr>
  </w:style>
  <w:style w:type="character" w:customStyle="1" w:styleId="ListLabel281">
    <w:name w:val="ListLabel 281"/>
    <w:rsid w:val="00D135B6"/>
  </w:style>
  <w:style w:type="character" w:customStyle="1" w:styleId="ListLabel282">
    <w:name w:val="ListLabel 282"/>
    <w:rsid w:val="00D135B6"/>
  </w:style>
  <w:style w:type="character" w:customStyle="1" w:styleId="ListLabel283">
    <w:name w:val="ListLabel 283"/>
    <w:rsid w:val="00D135B6"/>
  </w:style>
  <w:style w:type="character" w:customStyle="1" w:styleId="ListLabel284">
    <w:name w:val="ListLabel 284"/>
    <w:rsid w:val="00D135B6"/>
  </w:style>
  <w:style w:type="character" w:customStyle="1" w:styleId="ListLabel285">
    <w:name w:val="ListLabel 285"/>
    <w:rsid w:val="00D135B6"/>
  </w:style>
  <w:style w:type="character" w:customStyle="1" w:styleId="ListLabel286">
    <w:name w:val="ListLabel 286"/>
    <w:rsid w:val="00D135B6"/>
  </w:style>
  <w:style w:type="character" w:customStyle="1" w:styleId="ListLabel287">
    <w:name w:val="ListLabel 287"/>
    <w:rsid w:val="00D135B6"/>
  </w:style>
  <w:style w:type="character" w:customStyle="1" w:styleId="ListLabel288">
    <w:name w:val="ListLabel 288"/>
    <w:rsid w:val="00D135B6"/>
  </w:style>
  <w:style w:type="character" w:customStyle="1" w:styleId="ListLabel289">
    <w:name w:val="ListLabel 289"/>
    <w:rsid w:val="00D135B6"/>
    <w:rPr>
      <w:b/>
      <w:color w:val="00000A"/>
      <w:sz w:val="20"/>
    </w:rPr>
  </w:style>
  <w:style w:type="character" w:customStyle="1" w:styleId="ListLabel290">
    <w:name w:val="ListLabel 290"/>
    <w:rsid w:val="00D135B6"/>
  </w:style>
  <w:style w:type="character" w:customStyle="1" w:styleId="ListLabel291">
    <w:name w:val="ListLabel 291"/>
    <w:rsid w:val="00D135B6"/>
  </w:style>
  <w:style w:type="character" w:customStyle="1" w:styleId="ListLabel292">
    <w:name w:val="ListLabel 292"/>
    <w:rsid w:val="00D135B6"/>
  </w:style>
  <w:style w:type="character" w:customStyle="1" w:styleId="ListLabel293">
    <w:name w:val="ListLabel 293"/>
    <w:rsid w:val="00D135B6"/>
  </w:style>
  <w:style w:type="character" w:customStyle="1" w:styleId="ListLabel294">
    <w:name w:val="ListLabel 294"/>
    <w:rsid w:val="00D135B6"/>
  </w:style>
  <w:style w:type="character" w:customStyle="1" w:styleId="ListLabel295">
    <w:name w:val="ListLabel 295"/>
    <w:rsid w:val="00D135B6"/>
  </w:style>
  <w:style w:type="character" w:customStyle="1" w:styleId="ListLabel296">
    <w:name w:val="ListLabel 296"/>
    <w:rsid w:val="00D135B6"/>
  </w:style>
  <w:style w:type="character" w:customStyle="1" w:styleId="ListLabel297">
    <w:name w:val="ListLabel 297"/>
    <w:rsid w:val="00D135B6"/>
  </w:style>
  <w:style w:type="character" w:customStyle="1" w:styleId="ListLabel298">
    <w:name w:val="ListLabel 298"/>
    <w:rsid w:val="00D135B6"/>
    <w:rPr>
      <w:b/>
      <w:color w:val="00000A"/>
      <w:sz w:val="20"/>
    </w:rPr>
  </w:style>
  <w:style w:type="character" w:customStyle="1" w:styleId="Bullets">
    <w:name w:val="Bullets"/>
    <w:rsid w:val="00D135B6"/>
    <w:rPr>
      <w:rFonts w:ascii="OpenSymbol" w:hAnsi="OpenSymbol"/>
    </w:rPr>
  </w:style>
  <w:style w:type="character" w:customStyle="1" w:styleId="StrongEmphasis">
    <w:name w:val="Strong Emphasis"/>
    <w:rsid w:val="00D135B6"/>
    <w:rPr>
      <w:b/>
    </w:rPr>
  </w:style>
  <w:style w:type="character" w:customStyle="1" w:styleId="ListLabel299">
    <w:name w:val="ListLabel 299"/>
    <w:rsid w:val="00D135B6"/>
    <w:rPr>
      <w:sz w:val="20"/>
    </w:rPr>
  </w:style>
  <w:style w:type="character" w:customStyle="1" w:styleId="ListLabel300">
    <w:name w:val="ListLabel 300"/>
    <w:rsid w:val="00D135B6"/>
  </w:style>
  <w:style w:type="character" w:customStyle="1" w:styleId="ListLabel301">
    <w:name w:val="ListLabel 301"/>
    <w:rsid w:val="00D135B6"/>
  </w:style>
  <w:style w:type="character" w:customStyle="1" w:styleId="ListLabel302">
    <w:name w:val="ListLabel 302"/>
    <w:rsid w:val="00D135B6"/>
  </w:style>
  <w:style w:type="character" w:customStyle="1" w:styleId="ListLabel303">
    <w:name w:val="ListLabel 303"/>
    <w:rsid w:val="00D135B6"/>
  </w:style>
  <w:style w:type="character" w:customStyle="1" w:styleId="ListLabel304">
    <w:name w:val="ListLabel 304"/>
    <w:rsid w:val="00D135B6"/>
  </w:style>
  <w:style w:type="character" w:customStyle="1" w:styleId="ListLabel305">
    <w:name w:val="ListLabel 305"/>
    <w:rsid w:val="00D135B6"/>
  </w:style>
  <w:style w:type="character" w:customStyle="1" w:styleId="ListLabel306">
    <w:name w:val="ListLabel 306"/>
    <w:rsid w:val="00D135B6"/>
  </w:style>
  <w:style w:type="character" w:customStyle="1" w:styleId="ListLabel307">
    <w:name w:val="ListLabel 307"/>
    <w:rsid w:val="00D135B6"/>
  </w:style>
  <w:style w:type="character" w:customStyle="1" w:styleId="ListLabel308">
    <w:name w:val="ListLabel 308"/>
    <w:rsid w:val="00D135B6"/>
    <w:rPr>
      <w:sz w:val="20"/>
    </w:rPr>
  </w:style>
  <w:style w:type="character" w:customStyle="1" w:styleId="ListLabel309">
    <w:name w:val="ListLabel 309"/>
    <w:rsid w:val="00D135B6"/>
    <w:rPr>
      <w:sz w:val="20"/>
    </w:rPr>
  </w:style>
  <w:style w:type="character" w:customStyle="1" w:styleId="ListLabel310">
    <w:name w:val="ListLabel 310"/>
    <w:rsid w:val="00D135B6"/>
  </w:style>
  <w:style w:type="character" w:customStyle="1" w:styleId="ListLabel311">
    <w:name w:val="ListLabel 311"/>
    <w:rsid w:val="00D135B6"/>
  </w:style>
  <w:style w:type="character" w:customStyle="1" w:styleId="ListLabel312">
    <w:name w:val="ListLabel 312"/>
    <w:rsid w:val="00D135B6"/>
  </w:style>
  <w:style w:type="character" w:customStyle="1" w:styleId="ListLabel313">
    <w:name w:val="ListLabel 313"/>
    <w:rsid w:val="00D135B6"/>
  </w:style>
  <w:style w:type="character" w:customStyle="1" w:styleId="ListLabel314">
    <w:name w:val="ListLabel 314"/>
    <w:rsid w:val="00D135B6"/>
  </w:style>
  <w:style w:type="character" w:customStyle="1" w:styleId="ListLabel315">
    <w:name w:val="ListLabel 315"/>
    <w:rsid w:val="00D135B6"/>
  </w:style>
  <w:style w:type="character" w:customStyle="1" w:styleId="ListLabel316">
    <w:name w:val="ListLabel 316"/>
    <w:rsid w:val="00D135B6"/>
  </w:style>
  <w:style w:type="character" w:customStyle="1" w:styleId="ListLabel317">
    <w:name w:val="ListLabel 317"/>
    <w:rsid w:val="00D135B6"/>
  </w:style>
  <w:style w:type="character" w:customStyle="1" w:styleId="ListLabel318">
    <w:name w:val="ListLabel 318"/>
    <w:rsid w:val="00D135B6"/>
    <w:rPr>
      <w:sz w:val="20"/>
    </w:rPr>
  </w:style>
  <w:style w:type="character" w:customStyle="1" w:styleId="ListLabel319">
    <w:name w:val="ListLabel 319"/>
    <w:rsid w:val="00D135B6"/>
  </w:style>
  <w:style w:type="character" w:customStyle="1" w:styleId="ListLabel320">
    <w:name w:val="ListLabel 320"/>
    <w:rsid w:val="00D135B6"/>
  </w:style>
  <w:style w:type="character" w:customStyle="1" w:styleId="ListLabel321">
    <w:name w:val="ListLabel 321"/>
    <w:rsid w:val="00D135B6"/>
  </w:style>
  <w:style w:type="character" w:customStyle="1" w:styleId="ListLabel322">
    <w:name w:val="ListLabel 322"/>
    <w:rsid w:val="00D135B6"/>
  </w:style>
  <w:style w:type="character" w:customStyle="1" w:styleId="ListLabel323">
    <w:name w:val="ListLabel 323"/>
    <w:rsid w:val="00D135B6"/>
  </w:style>
  <w:style w:type="character" w:customStyle="1" w:styleId="ListLabel324">
    <w:name w:val="ListLabel 324"/>
    <w:rsid w:val="00D135B6"/>
  </w:style>
  <w:style w:type="character" w:customStyle="1" w:styleId="ListLabel325">
    <w:name w:val="ListLabel 325"/>
    <w:rsid w:val="00D135B6"/>
  </w:style>
  <w:style w:type="character" w:customStyle="1" w:styleId="ListLabel326">
    <w:name w:val="ListLabel 326"/>
    <w:rsid w:val="00D135B6"/>
  </w:style>
  <w:style w:type="character" w:customStyle="1" w:styleId="ListLabel327">
    <w:name w:val="ListLabel 327"/>
    <w:rsid w:val="00D135B6"/>
    <w:rPr>
      <w:b/>
      <w:sz w:val="20"/>
    </w:rPr>
  </w:style>
  <w:style w:type="character" w:customStyle="1" w:styleId="ListLabel328">
    <w:name w:val="ListLabel 328"/>
    <w:rsid w:val="00D135B6"/>
  </w:style>
  <w:style w:type="character" w:customStyle="1" w:styleId="ListLabel329">
    <w:name w:val="ListLabel 329"/>
    <w:rsid w:val="00D135B6"/>
  </w:style>
  <w:style w:type="character" w:customStyle="1" w:styleId="ListLabel330">
    <w:name w:val="ListLabel 330"/>
    <w:rsid w:val="00D135B6"/>
  </w:style>
  <w:style w:type="character" w:customStyle="1" w:styleId="ListLabel331">
    <w:name w:val="ListLabel 331"/>
    <w:rsid w:val="00D135B6"/>
  </w:style>
  <w:style w:type="character" w:customStyle="1" w:styleId="ListLabel332">
    <w:name w:val="ListLabel 332"/>
    <w:rsid w:val="00D135B6"/>
  </w:style>
  <w:style w:type="character" w:customStyle="1" w:styleId="ListLabel333">
    <w:name w:val="ListLabel 333"/>
    <w:rsid w:val="00D135B6"/>
  </w:style>
  <w:style w:type="character" w:customStyle="1" w:styleId="ListLabel334">
    <w:name w:val="ListLabel 334"/>
    <w:rsid w:val="00D135B6"/>
  </w:style>
  <w:style w:type="character" w:customStyle="1" w:styleId="ListLabel335">
    <w:name w:val="ListLabel 335"/>
    <w:rsid w:val="00D135B6"/>
  </w:style>
  <w:style w:type="character" w:customStyle="1" w:styleId="ListLabel336">
    <w:name w:val="ListLabel 336"/>
    <w:rsid w:val="00D135B6"/>
    <w:rPr>
      <w:sz w:val="20"/>
    </w:rPr>
  </w:style>
  <w:style w:type="character" w:customStyle="1" w:styleId="ListLabel337">
    <w:name w:val="ListLabel 337"/>
    <w:rsid w:val="00D135B6"/>
  </w:style>
  <w:style w:type="character" w:customStyle="1" w:styleId="ListLabel338">
    <w:name w:val="ListLabel 338"/>
    <w:rsid w:val="00D135B6"/>
  </w:style>
  <w:style w:type="character" w:customStyle="1" w:styleId="ListLabel339">
    <w:name w:val="ListLabel 339"/>
    <w:rsid w:val="00D135B6"/>
  </w:style>
  <w:style w:type="character" w:customStyle="1" w:styleId="ListLabel340">
    <w:name w:val="ListLabel 340"/>
    <w:rsid w:val="00D135B6"/>
  </w:style>
  <w:style w:type="character" w:customStyle="1" w:styleId="ListLabel341">
    <w:name w:val="ListLabel 341"/>
    <w:rsid w:val="00D135B6"/>
  </w:style>
  <w:style w:type="character" w:customStyle="1" w:styleId="ListLabel342">
    <w:name w:val="ListLabel 342"/>
    <w:rsid w:val="00D135B6"/>
  </w:style>
  <w:style w:type="character" w:customStyle="1" w:styleId="ListLabel343">
    <w:name w:val="ListLabel 343"/>
    <w:rsid w:val="00D135B6"/>
  </w:style>
  <w:style w:type="character" w:customStyle="1" w:styleId="ListLabel344">
    <w:name w:val="ListLabel 344"/>
    <w:rsid w:val="00D135B6"/>
  </w:style>
  <w:style w:type="character" w:customStyle="1" w:styleId="ListLabel345">
    <w:name w:val="ListLabel 345"/>
    <w:rsid w:val="00D135B6"/>
    <w:rPr>
      <w:sz w:val="20"/>
    </w:rPr>
  </w:style>
  <w:style w:type="character" w:customStyle="1" w:styleId="ListLabel346">
    <w:name w:val="ListLabel 346"/>
    <w:rsid w:val="00D135B6"/>
  </w:style>
  <w:style w:type="character" w:customStyle="1" w:styleId="ListLabel347">
    <w:name w:val="ListLabel 347"/>
    <w:rsid w:val="00D135B6"/>
  </w:style>
  <w:style w:type="character" w:customStyle="1" w:styleId="ListLabel348">
    <w:name w:val="ListLabel 348"/>
    <w:rsid w:val="00D135B6"/>
  </w:style>
  <w:style w:type="character" w:customStyle="1" w:styleId="ListLabel349">
    <w:name w:val="ListLabel 349"/>
    <w:rsid w:val="00D135B6"/>
  </w:style>
  <w:style w:type="character" w:customStyle="1" w:styleId="ListLabel350">
    <w:name w:val="ListLabel 350"/>
    <w:rsid w:val="00D135B6"/>
  </w:style>
  <w:style w:type="character" w:customStyle="1" w:styleId="ListLabel351">
    <w:name w:val="ListLabel 351"/>
    <w:rsid w:val="00D135B6"/>
  </w:style>
  <w:style w:type="character" w:customStyle="1" w:styleId="ListLabel352">
    <w:name w:val="ListLabel 352"/>
    <w:rsid w:val="00D135B6"/>
  </w:style>
  <w:style w:type="character" w:customStyle="1" w:styleId="ListLabel353">
    <w:name w:val="ListLabel 353"/>
    <w:rsid w:val="00D135B6"/>
  </w:style>
  <w:style w:type="character" w:customStyle="1" w:styleId="ListLabel354">
    <w:name w:val="ListLabel 354"/>
    <w:rsid w:val="00D135B6"/>
    <w:rPr>
      <w:sz w:val="20"/>
    </w:rPr>
  </w:style>
  <w:style w:type="character" w:customStyle="1" w:styleId="ListLabel355">
    <w:name w:val="ListLabel 355"/>
    <w:rsid w:val="00D135B6"/>
  </w:style>
  <w:style w:type="character" w:customStyle="1" w:styleId="ListLabel356">
    <w:name w:val="ListLabel 356"/>
    <w:rsid w:val="00D135B6"/>
  </w:style>
  <w:style w:type="character" w:customStyle="1" w:styleId="ListLabel357">
    <w:name w:val="ListLabel 357"/>
    <w:rsid w:val="00D135B6"/>
  </w:style>
  <w:style w:type="character" w:customStyle="1" w:styleId="ListLabel358">
    <w:name w:val="ListLabel 358"/>
    <w:rsid w:val="00D135B6"/>
  </w:style>
  <w:style w:type="character" w:customStyle="1" w:styleId="ListLabel359">
    <w:name w:val="ListLabel 359"/>
    <w:rsid w:val="00D135B6"/>
  </w:style>
  <w:style w:type="character" w:customStyle="1" w:styleId="ListLabel360">
    <w:name w:val="ListLabel 360"/>
    <w:rsid w:val="00D135B6"/>
  </w:style>
  <w:style w:type="character" w:customStyle="1" w:styleId="ListLabel361">
    <w:name w:val="ListLabel 361"/>
    <w:rsid w:val="00D135B6"/>
  </w:style>
  <w:style w:type="character" w:customStyle="1" w:styleId="ListLabel362">
    <w:name w:val="ListLabel 362"/>
    <w:rsid w:val="00D135B6"/>
  </w:style>
  <w:style w:type="character" w:customStyle="1" w:styleId="ListLabel363">
    <w:name w:val="ListLabel 363"/>
    <w:rsid w:val="00D135B6"/>
    <w:rPr>
      <w:sz w:val="20"/>
    </w:rPr>
  </w:style>
  <w:style w:type="character" w:customStyle="1" w:styleId="ListLabel364">
    <w:name w:val="ListLabel 364"/>
    <w:rsid w:val="00D135B6"/>
  </w:style>
  <w:style w:type="character" w:customStyle="1" w:styleId="ListLabel365">
    <w:name w:val="ListLabel 365"/>
    <w:rsid w:val="00D135B6"/>
  </w:style>
  <w:style w:type="character" w:customStyle="1" w:styleId="ListLabel366">
    <w:name w:val="ListLabel 366"/>
    <w:rsid w:val="00D135B6"/>
  </w:style>
  <w:style w:type="character" w:customStyle="1" w:styleId="ListLabel367">
    <w:name w:val="ListLabel 367"/>
    <w:rsid w:val="00D135B6"/>
  </w:style>
  <w:style w:type="character" w:customStyle="1" w:styleId="ListLabel368">
    <w:name w:val="ListLabel 368"/>
    <w:rsid w:val="00D135B6"/>
  </w:style>
  <w:style w:type="character" w:customStyle="1" w:styleId="ListLabel369">
    <w:name w:val="ListLabel 369"/>
    <w:rsid w:val="00D135B6"/>
  </w:style>
  <w:style w:type="character" w:customStyle="1" w:styleId="ListLabel370">
    <w:name w:val="ListLabel 370"/>
    <w:rsid w:val="00D135B6"/>
  </w:style>
  <w:style w:type="character" w:customStyle="1" w:styleId="ListLabel371">
    <w:name w:val="ListLabel 371"/>
    <w:rsid w:val="00D135B6"/>
  </w:style>
  <w:style w:type="character" w:customStyle="1" w:styleId="ListLabel372">
    <w:name w:val="ListLabel 372"/>
    <w:rsid w:val="00D135B6"/>
    <w:rPr>
      <w:sz w:val="20"/>
    </w:rPr>
  </w:style>
  <w:style w:type="character" w:customStyle="1" w:styleId="ListLabel373">
    <w:name w:val="ListLabel 373"/>
    <w:rsid w:val="00D135B6"/>
  </w:style>
  <w:style w:type="character" w:customStyle="1" w:styleId="ListLabel374">
    <w:name w:val="ListLabel 374"/>
    <w:rsid w:val="00D135B6"/>
  </w:style>
  <w:style w:type="character" w:customStyle="1" w:styleId="ListLabel375">
    <w:name w:val="ListLabel 375"/>
    <w:rsid w:val="00D135B6"/>
  </w:style>
  <w:style w:type="character" w:customStyle="1" w:styleId="ListLabel376">
    <w:name w:val="ListLabel 376"/>
    <w:rsid w:val="00D135B6"/>
  </w:style>
  <w:style w:type="character" w:customStyle="1" w:styleId="ListLabel377">
    <w:name w:val="ListLabel 377"/>
    <w:rsid w:val="00D135B6"/>
  </w:style>
  <w:style w:type="character" w:customStyle="1" w:styleId="ListLabel378">
    <w:name w:val="ListLabel 378"/>
    <w:rsid w:val="00D135B6"/>
  </w:style>
  <w:style w:type="character" w:customStyle="1" w:styleId="ListLabel379">
    <w:name w:val="ListLabel 379"/>
    <w:rsid w:val="00D135B6"/>
  </w:style>
  <w:style w:type="character" w:customStyle="1" w:styleId="ListLabel380">
    <w:name w:val="ListLabel 380"/>
    <w:rsid w:val="00D135B6"/>
  </w:style>
  <w:style w:type="character" w:customStyle="1" w:styleId="ListLabel381">
    <w:name w:val="ListLabel 381"/>
    <w:rsid w:val="00D135B6"/>
    <w:rPr>
      <w:b/>
      <w:color w:val="00000A"/>
      <w:sz w:val="20"/>
    </w:rPr>
  </w:style>
  <w:style w:type="character" w:customStyle="1" w:styleId="ListLabel382">
    <w:name w:val="ListLabel 382"/>
    <w:rsid w:val="00D135B6"/>
  </w:style>
  <w:style w:type="character" w:customStyle="1" w:styleId="ListLabel383">
    <w:name w:val="ListLabel 383"/>
    <w:rsid w:val="00D135B6"/>
  </w:style>
  <w:style w:type="character" w:customStyle="1" w:styleId="ListLabel384">
    <w:name w:val="ListLabel 384"/>
    <w:rsid w:val="00D135B6"/>
  </w:style>
  <w:style w:type="character" w:customStyle="1" w:styleId="ListLabel385">
    <w:name w:val="ListLabel 385"/>
    <w:rsid w:val="00D135B6"/>
  </w:style>
  <w:style w:type="character" w:customStyle="1" w:styleId="ListLabel386">
    <w:name w:val="ListLabel 386"/>
    <w:rsid w:val="00D135B6"/>
  </w:style>
  <w:style w:type="character" w:customStyle="1" w:styleId="ListLabel387">
    <w:name w:val="ListLabel 387"/>
    <w:rsid w:val="00D135B6"/>
  </w:style>
  <w:style w:type="character" w:customStyle="1" w:styleId="ListLabel388">
    <w:name w:val="ListLabel 388"/>
    <w:rsid w:val="00D135B6"/>
  </w:style>
  <w:style w:type="character" w:customStyle="1" w:styleId="ListLabel389">
    <w:name w:val="ListLabel 389"/>
    <w:rsid w:val="00D135B6"/>
  </w:style>
  <w:style w:type="character" w:customStyle="1" w:styleId="ListLabel390">
    <w:name w:val="ListLabel 390"/>
    <w:rsid w:val="00D135B6"/>
    <w:rPr>
      <w:b/>
      <w:color w:val="00000A"/>
      <w:sz w:val="20"/>
    </w:rPr>
  </w:style>
  <w:style w:type="character" w:customStyle="1" w:styleId="ListLabel391">
    <w:name w:val="ListLabel 391"/>
    <w:rsid w:val="00D135B6"/>
  </w:style>
  <w:style w:type="character" w:customStyle="1" w:styleId="ListLabel392">
    <w:name w:val="ListLabel 392"/>
    <w:rsid w:val="00D135B6"/>
  </w:style>
  <w:style w:type="character" w:customStyle="1" w:styleId="ListLabel393">
    <w:name w:val="ListLabel 393"/>
    <w:rsid w:val="00D135B6"/>
  </w:style>
  <w:style w:type="character" w:customStyle="1" w:styleId="ListLabel394">
    <w:name w:val="ListLabel 394"/>
    <w:rsid w:val="00D135B6"/>
  </w:style>
  <w:style w:type="character" w:customStyle="1" w:styleId="ListLabel395">
    <w:name w:val="ListLabel 395"/>
    <w:rsid w:val="00D135B6"/>
  </w:style>
  <w:style w:type="character" w:customStyle="1" w:styleId="ListLabel396">
    <w:name w:val="ListLabel 396"/>
    <w:rsid w:val="00D135B6"/>
  </w:style>
  <w:style w:type="character" w:customStyle="1" w:styleId="ListLabel397">
    <w:name w:val="ListLabel 397"/>
    <w:rsid w:val="00D135B6"/>
  </w:style>
  <w:style w:type="character" w:customStyle="1" w:styleId="ListLabel398">
    <w:name w:val="ListLabel 398"/>
    <w:rsid w:val="00D135B6"/>
  </w:style>
  <w:style w:type="paragraph" w:customStyle="1" w:styleId="Caption1">
    <w:name w:val="Caption1"/>
    <w:basedOn w:val="a3"/>
    <w:rsid w:val="00D135B6"/>
    <w:pPr>
      <w:suppressLineNumbers/>
      <w:spacing w:before="120" w:after="120"/>
    </w:pPr>
    <w:rPr>
      <w:rFonts w:cs="FreeSans"/>
      <w:i/>
      <w:iCs/>
      <w:color w:val="00000A"/>
    </w:rPr>
  </w:style>
  <w:style w:type="paragraph" w:customStyle="1" w:styleId="Footer1">
    <w:name w:val="Footer1"/>
    <w:basedOn w:val="a3"/>
    <w:rsid w:val="00D135B6"/>
    <w:pPr>
      <w:tabs>
        <w:tab w:val="center" w:pos="4677"/>
        <w:tab w:val="right" w:pos="9355"/>
      </w:tabs>
    </w:pPr>
    <w:rPr>
      <w:color w:val="00000A"/>
    </w:rPr>
  </w:style>
  <w:style w:type="paragraph" w:customStyle="1" w:styleId="Header2">
    <w:name w:val="Header2"/>
    <w:basedOn w:val="a3"/>
    <w:rsid w:val="00D135B6"/>
    <w:pPr>
      <w:tabs>
        <w:tab w:val="center" w:pos="4677"/>
        <w:tab w:val="right" w:pos="9355"/>
      </w:tabs>
    </w:pPr>
    <w:rPr>
      <w:color w:val="00000A"/>
    </w:rPr>
  </w:style>
  <w:style w:type="paragraph" w:customStyle="1" w:styleId="TOC11">
    <w:name w:val="TOC 11"/>
    <w:basedOn w:val="a3"/>
    <w:rsid w:val="00D135B6"/>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D135B6"/>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D135B6"/>
    <w:pPr>
      <w:ind w:left="238"/>
    </w:pPr>
    <w:rPr>
      <w:color w:val="00000A"/>
    </w:rPr>
  </w:style>
  <w:style w:type="paragraph" w:customStyle="1" w:styleId="1fffffffc">
    <w:name w:val="ͮ𬠫1"/>
    <w:rsid w:val="00D135B6"/>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D135B6"/>
    <w:pPr>
      <w:ind w:left="480"/>
    </w:pPr>
    <w:rPr>
      <w:color w:val="00000A"/>
    </w:rPr>
  </w:style>
  <w:style w:type="paragraph" w:customStyle="1" w:styleId="TOC41">
    <w:name w:val="TOC 41"/>
    <w:basedOn w:val="a3"/>
    <w:rsid w:val="00D135B6"/>
    <w:pPr>
      <w:widowControl w:val="0"/>
      <w:tabs>
        <w:tab w:val="left" w:pos="502"/>
        <w:tab w:val="left" w:pos="3330"/>
      </w:tabs>
      <w:ind w:left="502" w:hanging="720"/>
    </w:pPr>
    <w:rPr>
      <w:color w:val="00000A"/>
    </w:rPr>
  </w:style>
  <w:style w:type="paragraph" w:customStyle="1" w:styleId="TOC51">
    <w:name w:val="TOC 51"/>
    <w:basedOn w:val="a3"/>
    <w:rsid w:val="00D135B6"/>
    <w:pPr>
      <w:spacing w:after="100" w:line="276" w:lineRule="auto"/>
      <w:ind w:left="880"/>
    </w:pPr>
    <w:rPr>
      <w:rFonts w:ascii="Calibri" w:hAnsi="Calibri"/>
      <w:color w:val="00000A"/>
      <w:sz w:val="22"/>
      <w:szCs w:val="22"/>
    </w:rPr>
  </w:style>
  <w:style w:type="paragraph" w:customStyle="1" w:styleId="TOC61">
    <w:name w:val="TOC 61"/>
    <w:basedOn w:val="a3"/>
    <w:rsid w:val="00D135B6"/>
    <w:pPr>
      <w:spacing w:after="100" w:line="276" w:lineRule="auto"/>
      <w:ind w:left="1100"/>
    </w:pPr>
    <w:rPr>
      <w:rFonts w:ascii="Calibri" w:hAnsi="Calibri"/>
      <w:color w:val="00000A"/>
      <w:sz w:val="22"/>
      <w:szCs w:val="22"/>
    </w:rPr>
  </w:style>
  <w:style w:type="paragraph" w:customStyle="1" w:styleId="TOC71">
    <w:name w:val="TOC 71"/>
    <w:basedOn w:val="a3"/>
    <w:rsid w:val="00D135B6"/>
    <w:pPr>
      <w:spacing w:after="100" w:line="276" w:lineRule="auto"/>
      <w:ind w:left="1320"/>
    </w:pPr>
    <w:rPr>
      <w:rFonts w:ascii="Calibri" w:hAnsi="Calibri"/>
      <w:color w:val="00000A"/>
      <w:sz w:val="22"/>
      <w:szCs w:val="22"/>
    </w:rPr>
  </w:style>
  <w:style w:type="paragraph" w:customStyle="1" w:styleId="TOC81">
    <w:name w:val="TOC 81"/>
    <w:basedOn w:val="a3"/>
    <w:rsid w:val="00D135B6"/>
    <w:pPr>
      <w:spacing w:after="100" w:line="276" w:lineRule="auto"/>
      <w:ind w:left="1540"/>
    </w:pPr>
    <w:rPr>
      <w:rFonts w:ascii="Calibri" w:hAnsi="Calibri"/>
      <w:color w:val="00000A"/>
      <w:sz w:val="22"/>
      <w:szCs w:val="22"/>
    </w:rPr>
  </w:style>
  <w:style w:type="paragraph" w:customStyle="1" w:styleId="TOC91">
    <w:name w:val="TOC 91"/>
    <w:basedOn w:val="a3"/>
    <w:rsid w:val="00D135B6"/>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D135B6"/>
    <w:rPr>
      <w:color w:val="00000A"/>
    </w:rPr>
  </w:style>
  <w:style w:type="paragraph" w:customStyle="1" w:styleId="9b">
    <w:name w:val="Стиль9"/>
    <w:rsid w:val="00D135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D135B6"/>
    <w:rPr>
      <w:sz w:val="16"/>
    </w:rPr>
  </w:style>
  <w:style w:type="paragraph" w:customStyle="1" w:styleId="7f0">
    <w:name w:val="Знак7"/>
    <w:basedOn w:val="a3"/>
    <w:rsid w:val="00D135B6"/>
    <w:pPr>
      <w:spacing w:after="160" w:line="240" w:lineRule="exact"/>
    </w:pPr>
    <w:rPr>
      <w:rFonts w:ascii="Verdana" w:hAnsi="Verdana"/>
      <w:sz w:val="20"/>
      <w:szCs w:val="20"/>
      <w:lang w:val="en-US" w:eastAsia="en-US"/>
    </w:rPr>
  </w:style>
  <w:style w:type="character" w:customStyle="1" w:styleId="6230">
    <w:name w:val="Знак Знак623"/>
    <w:rsid w:val="00D135B6"/>
    <w:rPr>
      <w:rFonts w:ascii="Cambria" w:hAnsi="Cambria"/>
      <w:b/>
      <w:kern w:val="1"/>
      <w:sz w:val="32"/>
      <w:lang w:val="ru-RU" w:eastAsia="ar-SA" w:bidi="ar-SA"/>
    </w:rPr>
  </w:style>
  <w:style w:type="paragraph" w:customStyle="1" w:styleId="TOCHeading1">
    <w:name w:val="TOC Heading1"/>
    <w:basedOn w:val="11"/>
    <w:next w:val="a3"/>
    <w:rsid w:val="00D135B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D135B6"/>
    <w:rPr>
      <w:i/>
      <w:color w:val="000000"/>
      <w:sz w:val="24"/>
    </w:rPr>
  </w:style>
  <w:style w:type="character" w:customStyle="1" w:styleId="IntenseQuoteChar5">
    <w:name w:val="Intense Quote Char5"/>
    <w:locked/>
    <w:rsid w:val="00D135B6"/>
    <w:rPr>
      <w:b/>
      <w:i/>
      <w:color w:val="4F81BD"/>
      <w:sz w:val="24"/>
    </w:rPr>
  </w:style>
  <w:style w:type="paragraph" w:customStyle="1" w:styleId="11ff0">
    <w:name w:val="Знак Знак Знак Знак Знак Знак Знак Знак Знак Знак Знак Знак Знак11"/>
    <w:basedOn w:val="a3"/>
    <w:rsid w:val="00D135B6"/>
    <w:pPr>
      <w:spacing w:after="160" w:line="240" w:lineRule="exact"/>
    </w:pPr>
    <w:rPr>
      <w:rFonts w:ascii="Verdana" w:hAnsi="Verdana"/>
      <w:lang w:val="en-US" w:eastAsia="en-US"/>
    </w:rPr>
  </w:style>
  <w:style w:type="paragraph" w:customStyle="1" w:styleId="BodyText221">
    <w:name w:val="Body Text 221"/>
    <w:basedOn w:val="a3"/>
    <w:rsid w:val="00D135B6"/>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D135B6"/>
    <w:pPr>
      <w:suppressAutoHyphens/>
      <w:ind w:firstLine="454"/>
    </w:pPr>
    <w:rPr>
      <w:b/>
      <w:caps/>
      <w:lang w:eastAsia="zh-CN"/>
    </w:rPr>
  </w:style>
  <w:style w:type="paragraph" w:customStyle="1" w:styleId="Heading212">
    <w:name w:val="Heading 212"/>
    <w:basedOn w:val="a3"/>
    <w:next w:val="a3"/>
    <w:rsid w:val="00D135B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D135B6"/>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D135B6"/>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D135B6"/>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D135B6"/>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D135B6"/>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D135B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D135B6"/>
    <w:rPr>
      <w:rFonts w:ascii="Cambria" w:hAnsi="Cambria"/>
      <w:b/>
      <w:i/>
      <w:sz w:val="28"/>
    </w:rPr>
  </w:style>
  <w:style w:type="character" w:customStyle="1" w:styleId="7110">
    <w:name w:val="Знак Знак711"/>
    <w:rsid w:val="00D135B6"/>
    <w:rPr>
      <w:sz w:val="16"/>
      <w:lang w:val="ru-RU" w:eastAsia="ru-RU"/>
    </w:rPr>
  </w:style>
  <w:style w:type="character" w:customStyle="1" w:styleId="1890">
    <w:name w:val="Знак Знак189"/>
    <w:rsid w:val="00D135B6"/>
    <w:rPr>
      <w:rFonts w:ascii="Courier New" w:hAnsi="Courier New"/>
    </w:rPr>
  </w:style>
  <w:style w:type="character" w:customStyle="1" w:styleId="931">
    <w:name w:val="Знак Знак93"/>
    <w:locked/>
    <w:rsid w:val="00D135B6"/>
    <w:rPr>
      <w:rFonts w:ascii="Tahoma" w:hAnsi="Tahoma"/>
      <w:lang w:val="ru-RU" w:eastAsia="ru-RU"/>
    </w:rPr>
  </w:style>
  <w:style w:type="character" w:customStyle="1" w:styleId="1330">
    <w:name w:val="Знак Знак133"/>
    <w:locked/>
    <w:rsid w:val="00D135B6"/>
    <w:rPr>
      <w:lang w:val="ru-RU" w:eastAsia="ar-SA" w:bidi="ar-SA"/>
    </w:rPr>
  </w:style>
  <w:style w:type="character" w:customStyle="1" w:styleId="1133">
    <w:name w:val="Знак Знак113"/>
    <w:locked/>
    <w:rsid w:val="00D135B6"/>
    <w:rPr>
      <w:sz w:val="28"/>
      <w:lang w:val="ru-RU" w:eastAsia="ru-RU"/>
    </w:rPr>
  </w:style>
  <w:style w:type="character" w:customStyle="1" w:styleId="1192">
    <w:name w:val="Знак1 Знак Знак19"/>
    <w:locked/>
    <w:rsid w:val="00D135B6"/>
    <w:rPr>
      <w:rFonts w:ascii="Times New Roman" w:hAnsi="Times New Roman"/>
      <w:sz w:val="24"/>
      <w:lang w:eastAsia="ru-RU"/>
    </w:rPr>
  </w:style>
  <w:style w:type="character" w:customStyle="1" w:styleId="694">
    <w:name w:val="Знак6 Знак Знак9"/>
    <w:rsid w:val="00D135B6"/>
    <w:rPr>
      <w:sz w:val="24"/>
      <w:lang w:val="ru-RU" w:eastAsia="ru-RU"/>
    </w:rPr>
  </w:style>
  <w:style w:type="character" w:customStyle="1" w:styleId="QuoteChar6">
    <w:name w:val="Quote Char6"/>
    <w:locked/>
    <w:rsid w:val="00D135B6"/>
    <w:rPr>
      <w:rFonts w:ascii="Times New Roman" w:hAnsi="Times New Roman"/>
      <w:i/>
      <w:color w:val="000000"/>
      <w:sz w:val="24"/>
    </w:rPr>
  </w:style>
  <w:style w:type="character" w:customStyle="1" w:styleId="IntenseQuoteChar6">
    <w:name w:val="Intense Quote Char6"/>
    <w:locked/>
    <w:rsid w:val="00D135B6"/>
    <w:rPr>
      <w:rFonts w:ascii="Times New Roman" w:hAnsi="Times New Roman"/>
      <w:b/>
      <w:i/>
      <w:color w:val="4F81BD"/>
      <w:sz w:val="24"/>
    </w:rPr>
  </w:style>
  <w:style w:type="character" w:customStyle="1" w:styleId="821">
    <w:name w:val="Знак Знак82"/>
    <w:locked/>
    <w:rsid w:val="00D135B6"/>
    <w:rPr>
      <w:rFonts w:ascii="Arial" w:hAnsi="Arial"/>
      <w:sz w:val="24"/>
      <w:lang w:val="ru-RU" w:eastAsia="ru-RU"/>
    </w:rPr>
  </w:style>
  <w:style w:type="character" w:customStyle="1" w:styleId="2012">
    <w:name w:val="Знак Знак2012"/>
    <w:rsid w:val="00D135B6"/>
    <w:rPr>
      <w:rFonts w:ascii="Arial" w:hAnsi="Arial"/>
      <w:sz w:val="22"/>
    </w:rPr>
  </w:style>
  <w:style w:type="character" w:customStyle="1" w:styleId="2014">
    <w:name w:val="Знак Знак2014"/>
    <w:rsid w:val="00D135B6"/>
    <w:rPr>
      <w:rFonts w:ascii="Arial" w:hAnsi="Arial"/>
      <w:sz w:val="22"/>
    </w:rPr>
  </w:style>
  <w:style w:type="paragraph" w:customStyle="1" w:styleId="89">
    <w:name w:val="Абзац списка8"/>
    <w:basedOn w:val="a3"/>
    <w:rsid w:val="00D135B6"/>
    <w:pPr>
      <w:spacing w:after="200" w:line="276" w:lineRule="auto"/>
      <w:ind w:left="720"/>
    </w:pPr>
    <w:rPr>
      <w:rFonts w:ascii="Calibri" w:hAnsi="Calibri"/>
      <w:sz w:val="22"/>
      <w:szCs w:val="22"/>
      <w:lang w:eastAsia="en-US"/>
    </w:rPr>
  </w:style>
  <w:style w:type="paragraph" w:customStyle="1" w:styleId="14a">
    <w:name w:val="Обычный14"/>
    <w:rsid w:val="00D135B6"/>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D135B6"/>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D135B6"/>
    <w:pPr>
      <w:keepNext/>
      <w:widowControl/>
      <w:snapToGrid/>
      <w:ind w:left="0" w:firstLine="0"/>
      <w:outlineLvl w:val="2"/>
    </w:pPr>
    <w:rPr>
      <w:sz w:val="24"/>
    </w:rPr>
  </w:style>
  <w:style w:type="paragraph" w:customStyle="1" w:styleId="8a">
    <w:name w:val="Основной текст8"/>
    <w:basedOn w:val="14a"/>
    <w:rsid w:val="00D135B6"/>
    <w:pPr>
      <w:widowControl/>
      <w:snapToGrid/>
      <w:spacing w:line="360" w:lineRule="auto"/>
      <w:ind w:left="0" w:firstLine="0"/>
    </w:pPr>
    <w:rPr>
      <w:sz w:val="24"/>
    </w:rPr>
  </w:style>
  <w:style w:type="numbering" w:customStyle="1" w:styleId="224">
    <w:name w:val="Стиль Стиль нумерованный + многоуровневый224"/>
    <w:rsid w:val="00D135B6"/>
    <w:pPr>
      <w:numPr>
        <w:numId w:val="34"/>
      </w:numPr>
    </w:pPr>
  </w:style>
  <w:style w:type="paragraph" w:styleId="affe">
    <w:name w:val="Title"/>
    <w:basedOn w:val="a3"/>
    <w:next w:val="a3"/>
    <w:link w:val="54"/>
    <w:qFormat/>
    <w:rsid w:val="00D135B6"/>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D135B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305900">
      <w:bodyDiv w:val="1"/>
      <w:marLeft w:val="0"/>
      <w:marRight w:val="0"/>
      <w:marTop w:val="0"/>
      <w:marBottom w:val="0"/>
      <w:divBdr>
        <w:top w:val="none" w:sz="0" w:space="0" w:color="auto"/>
        <w:left w:val="none" w:sz="0" w:space="0" w:color="auto"/>
        <w:bottom w:val="none" w:sz="0" w:space="0" w:color="auto"/>
        <w:right w:val="none" w:sz="0" w:space="0" w:color="auto"/>
      </w:divBdr>
    </w:div>
    <w:div w:id="670717765">
      <w:bodyDiv w:val="1"/>
      <w:marLeft w:val="0"/>
      <w:marRight w:val="0"/>
      <w:marTop w:val="0"/>
      <w:marBottom w:val="0"/>
      <w:divBdr>
        <w:top w:val="none" w:sz="0" w:space="0" w:color="auto"/>
        <w:left w:val="none" w:sz="0" w:space="0" w:color="auto"/>
        <w:bottom w:val="none" w:sz="0" w:space="0" w:color="auto"/>
        <w:right w:val="none" w:sz="0" w:space="0" w:color="auto"/>
      </w:divBdr>
    </w:div>
    <w:div w:id="1276908736">
      <w:bodyDiv w:val="1"/>
      <w:marLeft w:val="0"/>
      <w:marRight w:val="0"/>
      <w:marTop w:val="0"/>
      <w:marBottom w:val="0"/>
      <w:divBdr>
        <w:top w:val="none" w:sz="0" w:space="0" w:color="auto"/>
        <w:left w:val="none" w:sz="0" w:space="0" w:color="auto"/>
        <w:bottom w:val="none" w:sz="0" w:space="0" w:color="auto"/>
        <w:right w:val="none" w:sz="0" w:space="0" w:color="auto"/>
      </w:divBdr>
    </w:div>
    <w:div w:id="1499730062">
      <w:bodyDiv w:val="1"/>
      <w:marLeft w:val="0"/>
      <w:marRight w:val="0"/>
      <w:marTop w:val="0"/>
      <w:marBottom w:val="0"/>
      <w:divBdr>
        <w:top w:val="none" w:sz="0" w:space="0" w:color="auto"/>
        <w:left w:val="none" w:sz="0" w:space="0" w:color="auto"/>
        <w:bottom w:val="none" w:sz="0" w:space="0" w:color="auto"/>
        <w:right w:val="none" w:sz="0" w:space="0" w:color="auto"/>
      </w:divBdr>
    </w:div>
    <w:div w:id="197220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5754</Words>
  <Characters>32803</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19</cp:revision>
  <cp:lastPrinted>2023-01-25T12:16:00Z</cp:lastPrinted>
  <dcterms:created xsi:type="dcterms:W3CDTF">2022-01-28T09:09:00Z</dcterms:created>
  <dcterms:modified xsi:type="dcterms:W3CDTF">2023-04-24T15:42:00Z</dcterms:modified>
</cp:coreProperties>
</file>